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2B9D4" w14:textId="77777777" w:rsidR="00D21A9A" w:rsidRDefault="005C1D54">
      <w:pPr>
        <w:ind w:left="4111"/>
        <w:jc w:val="center"/>
        <w:rPr>
          <w:b/>
          <w:bCs/>
        </w:rPr>
      </w:pPr>
      <w:r>
        <w:rPr>
          <w:b/>
          <w:bCs/>
        </w:rPr>
        <w:t>УТВЕРЖДАЮ</w:t>
      </w:r>
    </w:p>
    <w:p w14:paraId="333FDB6C" w14:textId="77777777" w:rsidR="00D21A9A" w:rsidRDefault="00D21A9A">
      <w:pPr>
        <w:ind w:left="4111"/>
        <w:rPr>
          <w:b/>
          <w:bCs/>
        </w:rPr>
      </w:pPr>
    </w:p>
    <w:p w14:paraId="33D19D2B" w14:textId="77777777" w:rsidR="00D21A9A" w:rsidRDefault="005C1D54">
      <w:pPr>
        <w:ind w:left="4962"/>
        <w:rPr>
          <w:b/>
          <w:bCs/>
        </w:rPr>
      </w:pPr>
      <w:r>
        <w:rPr>
          <w:b/>
          <w:bCs/>
        </w:rPr>
        <w:t xml:space="preserve">  Генеральный директор                      </w:t>
      </w:r>
    </w:p>
    <w:p w14:paraId="0B8759C9" w14:textId="77777777" w:rsidR="00D21A9A" w:rsidRDefault="005C1D54">
      <w:pPr>
        <w:ind w:left="4962"/>
        <w:rPr>
          <w:b/>
          <w:color w:val="333333"/>
        </w:rPr>
      </w:pPr>
      <w:r>
        <w:rPr>
          <w:b/>
          <w:bCs/>
        </w:rPr>
        <w:t xml:space="preserve">  </w:t>
      </w:r>
      <w:r>
        <w:rPr>
          <w:b/>
          <w:color w:val="333333"/>
        </w:rPr>
        <w:t>АО «Раменский приборостроительный завод»</w:t>
      </w:r>
    </w:p>
    <w:p w14:paraId="628C1B5B" w14:textId="77777777" w:rsidR="00D21A9A" w:rsidRDefault="00D21A9A">
      <w:pPr>
        <w:ind w:left="4111"/>
        <w:rPr>
          <w:color w:val="333333"/>
        </w:rPr>
      </w:pPr>
    </w:p>
    <w:p w14:paraId="340259C3" w14:textId="77777777" w:rsidR="00D21A9A" w:rsidRDefault="00D21A9A">
      <w:pPr>
        <w:ind w:left="4111"/>
        <w:rPr>
          <w:b/>
          <w:bCs/>
        </w:rPr>
      </w:pPr>
    </w:p>
    <w:p w14:paraId="593A504D" w14:textId="77777777" w:rsidR="00D21A9A" w:rsidRDefault="00D21A9A">
      <w:pPr>
        <w:ind w:left="4111"/>
        <w:rPr>
          <w:b/>
          <w:bCs/>
        </w:rPr>
      </w:pPr>
    </w:p>
    <w:p w14:paraId="2D27783C" w14:textId="77777777" w:rsidR="00D21A9A" w:rsidRDefault="005C1D54">
      <w:pPr>
        <w:ind w:left="4962"/>
        <w:rPr>
          <w:b/>
          <w:bCs/>
        </w:rPr>
      </w:pPr>
      <w:r>
        <w:rPr>
          <w:b/>
          <w:bCs/>
        </w:rPr>
        <w:t>________________ А.П. Дроздов</w:t>
      </w:r>
    </w:p>
    <w:p w14:paraId="5E3C5C9A" w14:textId="77777777" w:rsidR="00D21A9A" w:rsidRDefault="00D21A9A">
      <w:pPr>
        <w:pStyle w:val="Default"/>
        <w:spacing w:line="280" w:lineRule="exact"/>
        <w:ind w:left="4962"/>
        <w:jc w:val="center"/>
        <w:rPr>
          <w:b/>
          <w:bCs/>
        </w:rPr>
      </w:pPr>
    </w:p>
    <w:p w14:paraId="4CB972BC" w14:textId="77777777" w:rsidR="00D21A9A" w:rsidRDefault="005C1D54">
      <w:pPr>
        <w:pStyle w:val="Default"/>
        <w:spacing w:line="280" w:lineRule="exact"/>
        <w:ind w:left="4962"/>
        <w:rPr>
          <w:b/>
          <w:bCs/>
        </w:rPr>
      </w:pPr>
      <w:proofErr w:type="spellStart"/>
      <w:r>
        <w:rPr>
          <w:b/>
          <w:bCs/>
        </w:rPr>
        <w:t>М.п</w:t>
      </w:r>
      <w:proofErr w:type="spellEnd"/>
      <w:r>
        <w:rPr>
          <w:b/>
          <w:bCs/>
        </w:rPr>
        <w:t xml:space="preserve">. </w:t>
      </w:r>
    </w:p>
    <w:p w14:paraId="01737AA1" w14:textId="413C375F" w:rsidR="00D21A9A" w:rsidRDefault="005C1D54">
      <w:pPr>
        <w:pStyle w:val="Default"/>
        <w:spacing w:line="280" w:lineRule="exact"/>
        <w:ind w:left="4962"/>
        <w:jc w:val="center"/>
        <w:rPr>
          <w:b/>
          <w:iCs/>
          <w:color w:val="auto"/>
        </w:rPr>
      </w:pPr>
      <w:r>
        <w:rPr>
          <w:b/>
          <w:bCs/>
        </w:rPr>
        <w:t>«__» ___________ 202</w:t>
      </w:r>
      <w:r w:rsidR="007E0869">
        <w:rPr>
          <w:b/>
          <w:bCs/>
        </w:rPr>
        <w:t>4</w:t>
      </w:r>
      <w:r>
        <w:rPr>
          <w:b/>
          <w:bCs/>
        </w:rPr>
        <w:t xml:space="preserve"> г.</w:t>
      </w:r>
    </w:p>
    <w:p w14:paraId="46342E48" w14:textId="77777777" w:rsidR="00D21A9A" w:rsidRDefault="00D21A9A">
      <w:pPr>
        <w:pStyle w:val="Default"/>
        <w:spacing w:line="280" w:lineRule="exact"/>
        <w:ind w:left="4962"/>
        <w:jc w:val="center"/>
        <w:rPr>
          <w:b/>
          <w:iCs/>
          <w:color w:val="auto"/>
        </w:rPr>
      </w:pPr>
    </w:p>
    <w:p w14:paraId="5AE0580C" w14:textId="77777777" w:rsidR="00D21A9A" w:rsidRDefault="00D21A9A">
      <w:pPr>
        <w:pStyle w:val="Default"/>
        <w:spacing w:line="280" w:lineRule="exact"/>
        <w:jc w:val="center"/>
        <w:rPr>
          <w:b/>
          <w:iCs/>
          <w:color w:val="auto"/>
        </w:rPr>
      </w:pPr>
    </w:p>
    <w:p w14:paraId="6B9EAC22" w14:textId="77777777" w:rsidR="00D21A9A" w:rsidRDefault="005C1D54">
      <w:pPr>
        <w:pStyle w:val="Default"/>
        <w:spacing w:line="280" w:lineRule="exact"/>
        <w:jc w:val="center"/>
        <w:rPr>
          <w:b/>
          <w:sz w:val="22"/>
          <w:szCs w:val="22"/>
        </w:rPr>
      </w:pPr>
      <w:r>
        <w:rPr>
          <w:b/>
          <w:iCs/>
          <w:color w:val="auto"/>
        </w:rPr>
        <w:t xml:space="preserve">Извещение о проведении конкурса на </w:t>
      </w:r>
      <w:r>
        <w:rPr>
          <w:b/>
          <w:sz w:val="22"/>
          <w:szCs w:val="22"/>
        </w:rPr>
        <w:t>право заключения договора аренды недвижимого имущества.</w:t>
      </w:r>
    </w:p>
    <w:p w14:paraId="413E8425" w14:textId="77777777" w:rsidR="00D21A9A" w:rsidRDefault="00D21A9A">
      <w:pPr>
        <w:pStyle w:val="Default"/>
        <w:spacing w:line="280" w:lineRule="exact"/>
        <w:jc w:val="center"/>
        <w:rPr>
          <w:b/>
          <w:iCs/>
        </w:rPr>
      </w:pPr>
    </w:p>
    <w:p w14:paraId="16605995" w14:textId="77777777" w:rsidR="00D21A9A" w:rsidRDefault="005C1D54">
      <w:pPr>
        <w:numPr>
          <w:ilvl w:val="0"/>
          <w:numId w:val="18"/>
        </w:numPr>
        <w:rPr>
          <w:bCs/>
        </w:rPr>
      </w:pPr>
      <w:r>
        <w:rPr>
          <w:iCs/>
          <w:lang w:val="en-US"/>
        </w:rPr>
        <w:t> </w:t>
      </w:r>
      <w:r w:rsidRPr="00E038FC">
        <w:rPr>
          <w:iCs/>
        </w:rPr>
        <w:t>Конкурс на право заключения договора аренды недвижимого имущества, расположенного по адресу: РФ, Московская область, г. Раменское, Транспортный проезд, д. 2, нежилые помещения № 24,37 на 1-ом этаже</w:t>
      </w:r>
      <w:r>
        <w:rPr>
          <w:iCs/>
          <w:lang w:val="en-US"/>
        </w:rPr>
        <w:t> </w:t>
      </w:r>
      <w:r w:rsidRPr="00E038FC">
        <w:rPr>
          <w:iCs/>
        </w:rPr>
        <w:t xml:space="preserve"> и помещения № с 72 по 80 и с 82 по 93,95 на 2-ом этаже корпуса №201,203 (Административное здание-гараж), общей площадью </w:t>
      </w:r>
      <w:r>
        <w:rPr>
          <w:iCs/>
          <w:lang w:val="en-US"/>
        </w:rPr>
        <w:t xml:space="preserve">506,4 </w:t>
      </w:r>
      <w:proofErr w:type="spellStart"/>
      <w:r>
        <w:rPr>
          <w:iCs/>
          <w:lang w:val="en-US"/>
        </w:rPr>
        <w:t>кв.м</w:t>
      </w:r>
      <w:proofErr w:type="spellEnd"/>
      <w:r>
        <w:rPr>
          <w:iCs/>
          <w:lang w:val="en-US"/>
        </w:rPr>
        <w:t>..</w:t>
      </w:r>
    </w:p>
    <w:p w14:paraId="09597050" w14:textId="77777777" w:rsidR="00D21A9A" w:rsidRDefault="005C1D54">
      <w:pPr>
        <w:rPr>
          <w:bCs/>
        </w:rPr>
      </w:pPr>
      <w:r>
        <w:rPr>
          <w:b/>
          <w:bCs/>
        </w:rPr>
        <w:t xml:space="preserve"> 2.</w:t>
      </w:r>
      <w:r>
        <w:rPr>
          <w:b/>
          <w:bCs/>
          <w:lang w:val="en-US"/>
        </w:rPr>
        <w:t> </w:t>
      </w:r>
      <w:r>
        <w:rPr>
          <w:bCs/>
        </w:rPr>
        <w:t xml:space="preserve">Организатор торгов: </w:t>
      </w:r>
      <w:r>
        <w:rPr>
          <w:rStyle w:val="afffd"/>
        </w:rPr>
        <w:t>АО Раменский Приборостроительный Завод;</w:t>
      </w:r>
      <w:r>
        <w:t xml:space="preserve"> </w:t>
      </w:r>
      <w:r>
        <w:rPr>
          <w:color w:val="000000"/>
        </w:rPr>
        <w:t>140100, Московская область, г. Раменское, ул. Михалевича, 39</w:t>
      </w:r>
      <w:r>
        <w:t xml:space="preserve">; </w:t>
      </w:r>
      <w:r>
        <w:rPr>
          <w:rFonts w:eastAsia="SimSun"/>
          <w:kern w:val="1"/>
          <w:lang w:eastAsia="hi-IN" w:bidi="hi-IN"/>
        </w:rPr>
        <w:t xml:space="preserve">Адрес электронной почты: </w:t>
      </w:r>
      <w:hyperlink r:id="rId8" w:history="1">
        <w:r>
          <w:rPr>
            <w:rStyle w:val="affb"/>
            <w:rFonts w:eastAsia="SimSun"/>
            <w:kern w:val="1"/>
            <w:lang w:val="en-US" w:eastAsia="hi-IN" w:bidi="hi-IN"/>
          </w:rPr>
          <w:t>o</w:t>
        </w:r>
        <w:r>
          <w:rPr>
            <w:rStyle w:val="affb"/>
            <w:rFonts w:eastAsia="SimSun"/>
            <w:kern w:val="1"/>
            <w:lang w:eastAsia="hi-IN" w:bidi="hi-IN"/>
          </w:rPr>
          <w:t>.</w:t>
        </w:r>
        <w:r>
          <w:rPr>
            <w:rStyle w:val="affb"/>
            <w:rFonts w:eastAsia="SimSun"/>
            <w:kern w:val="1"/>
            <w:lang w:val="en-US" w:eastAsia="hi-IN" w:bidi="hi-IN"/>
          </w:rPr>
          <w:t>motin</w:t>
        </w:r>
        <w:r>
          <w:rPr>
            <w:rStyle w:val="affb"/>
            <w:rFonts w:eastAsia="SimSun"/>
            <w:kern w:val="1"/>
            <w:lang w:eastAsia="hi-IN" w:bidi="hi-IN"/>
          </w:rPr>
          <w:t>@</w:t>
        </w:r>
        <w:r>
          <w:rPr>
            <w:rStyle w:val="affb"/>
            <w:rFonts w:eastAsia="SimSun"/>
            <w:kern w:val="1"/>
            <w:lang w:val="en-US" w:eastAsia="hi-IN" w:bidi="hi-IN"/>
          </w:rPr>
          <w:t>rpz</w:t>
        </w:r>
        <w:r>
          <w:rPr>
            <w:rStyle w:val="affb"/>
            <w:rFonts w:eastAsia="SimSun"/>
            <w:kern w:val="1"/>
            <w:lang w:eastAsia="hi-IN" w:bidi="hi-IN"/>
          </w:rPr>
          <w:t>.</w:t>
        </w:r>
        <w:proofErr w:type="spellStart"/>
        <w:r>
          <w:rPr>
            <w:rStyle w:val="affb"/>
            <w:rFonts w:eastAsia="SimSun"/>
            <w:kern w:val="1"/>
            <w:lang w:val="en-US" w:eastAsia="hi-IN" w:bidi="hi-IN"/>
          </w:rPr>
          <w:t>ru</w:t>
        </w:r>
        <w:proofErr w:type="spellEnd"/>
      </w:hyperlink>
      <w:r>
        <w:rPr>
          <w:rFonts w:eastAsia="SimSun"/>
          <w:kern w:val="1"/>
          <w:lang w:eastAsia="hi-IN" w:bidi="hi-IN"/>
        </w:rPr>
        <w:t xml:space="preserve"> </w:t>
      </w:r>
      <w:r>
        <w:t>Тел.: 8 (49646) 46-206, Контактное лицо: Мотин Олег Владимирович</w:t>
      </w:r>
    </w:p>
    <w:p w14:paraId="473675F8" w14:textId="77777777" w:rsidR="00D21A9A" w:rsidRDefault="005C1D54">
      <w:pPr>
        <w:widowControl w:val="0"/>
        <w:suppressAutoHyphens/>
        <w:rPr>
          <w:rFonts w:eastAsia="SimSun" w:cs="Mangal"/>
          <w:lang w:bidi="hi-IN"/>
        </w:rPr>
      </w:pPr>
      <w:r>
        <w:rPr>
          <w:bCs/>
        </w:rPr>
        <w:t xml:space="preserve"> </w:t>
      </w:r>
      <w:r>
        <w:rPr>
          <w:bCs/>
        </w:rPr>
        <w:tab/>
        <w:t>Специализированная организация:</w:t>
      </w:r>
      <w:r>
        <w:rPr>
          <w:b/>
          <w:bCs/>
        </w:rPr>
        <w:t xml:space="preserve"> </w:t>
      </w:r>
      <w:r>
        <w:rPr>
          <w:rFonts w:eastAsia="SimSun"/>
          <w:kern w:val="1"/>
          <w:lang w:eastAsia="hi-IN" w:bidi="hi-IN"/>
        </w:rPr>
        <w:t>Индивидуальный предприниматель Генералов Александр Александрович</w:t>
      </w:r>
      <w:r>
        <w:rPr>
          <w:bCs/>
        </w:rPr>
        <w:t xml:space="preserve"> (Юридический, почтовый адрес:</w:t>
      </w:r>
      <w:r>
        <w:rPr>
          <w:b/>
          <w:bCs/>
        </w:rPr>
        <w:t xml:space="preserve"> </w:t>
      </w:r>
      <w:r>
        <w:rPr>
          <w:rFonts w:eastAsia="SimSun"/>
          <w:kern w:val="1"/>
          <w:lang w:eastAsia="hi-IN" w:bidi="hi-IN"/>
        </w:rPr>
        <w:t xml:space="preserve">140003, Московская область, г. Раменское, ул. Гурьева, д. 17, кв 62., </w:t>
      </w:r>
      <w:r>
        <w:rPr>
          <w:bCs/>
        </w:rPr>
        <w:t>адрес электронной почты:</w:t>
      </w:r>
      <w:r>
        <w:rPr>
          <w:rFonts w:eastAsia="SimSun"/>
          <w:kern w:val="1"/>
          <w:lang w:eastAsia="hi-IN" w:bidi="hi-IN"/>
        </w:rPr>
        <w:t xml:space="preserve"> </w:t>
      </w:r>
      <w:r>
        <w:rPr>
          <w:color w:val="1F497D" w:themeColor="text2"/>
          <w:u w:val="single"/>
        </w:rPr>
        <w:t>nidnybezzakupok@yandex.ru</w:t>
      </w:r>
      <w:r>
        <w:rPr>
          <w:rFonts w:eastAsia="SimSun"/>
          <w:kern w:val="1"/>
          <w:lang w:eastAsia="hi-IN" w:bidi="hi-IN"/>
        </w:rPr>
        <w:t xml:space="preserve"> </w:t>
      </w:r>
      <w:proofErr w:type="gramStart"/>
      <w:r>
        <w:rPr>
          <w:bCs/>
        </w:rPr>
        <w:t>телефон:+</w:t>
      </w:r>
      <w:proofErr w:type="gramEnd"/>
      <w:r>
        <w:rPr>
          <w:bCs/>
        </w:rPr>
        <w:t xml:space="preserve">7 </w:t>
      </w:r>
      <w:r>
        <w:rPr>
          <w:rFonts w:eastAsia="SimSun" w:cs="Mangal"/>
          <w:lang w:bidi="hi-IN"/>
        </w:rPr>
        <w:t>(968) 655-16-54.</w:t>
      </w:r>
    </w:p>
    <w:p w14:paraId="0F587AD2" w14:textId="77777777" w:rsidR="00D21A9A" w:rsidRDefault="005C1D54">
      <w:pPr>
        <w:widowControl w:val="0"/>
        <w:suppressAutoHyphens/>
        <w:ind w:firstLine="567"/>
        <w:rPr>
          <w:rFonts w:eastAsia="SimSun" w:cs="Mangal"/>
          <w:lang w:bidi="hi-IN"/>
        </w:rPr>
      </w:pPr>
      <w:r>
        <w:rPr>
          <w:rFonts w:eastAsia="SimSun" w:cs="Mangal"/>
          <w:b/>
          <w:lang w:bidi="hi-IN"/>
        </w:rPr>
        <w:t>3. Форма торгов на право заключения договора аренды</w:t>
      </w:r>
      <w:r>
        <w:rPr>
          <w:rFonts w:eastAsia="SimSun" w:cs="Mangal"/>
          <w:lang w:bidi="hi-IN"/>
        </w:rPr>
        <w:t xml:space="preserve"> – конкурс.</w:t>
      </w:r>
    </w:p>
    <w:p w14:paraId="506C87F4" w14:textId="77777777" w:rsidR="00D21A9A" w:rsidRDefault="005C1D54">
      <w:pPr>
        <w:widowControl w:val="0"/>
        <w:tabs>
          <w:tab w:val="left" w:pos="567"/>
          <w:tab w:val="left" w:pos="709"/>
          <w:tab w:val="left" w:pos="993"/>
          <w:tab w:val="left" w:pos="1276"/>
        </w:tabs>
        <w:suppressAutoHyphens/>
        <w:rPr>
          <w:iCs/>
        </w:rPr>
      </w:pPr>
      <w:r>
        <w:rPr>
          <w:b/>
          <w:bCs/>
        </w:rPr>
        <w:tab/>
        <w:t>4</w:t>
      </w:r>
      <w:r>
        <w:rPr>
          <w:b/>
          <w:iCs/>
        </w:rPr>
        <w:t xml:space="preserve">. Объект недвижимого имущества, </w:t>
      </w:r>
      <w:r>
        <w:rPr>
          <w:iCs/>
        </w:rPr>
        <w:t>выставляемый на конкурс на право заключения договора аренды:</w:t>
      </w:r>
    </w:p>
    <w:tbl>
      <w:tblPr>
        <w:tblStyle w:val="affff0"/>
        <w:tblW w:w="0" w:type="auto"/>
        <w:tblLook w:val="04A0" w:firstRow="1" w:lastRow="0" w:firstColumn="1" w:lastColumn="0" w:noHBand="0" w:noVBand="1"/>
      </w:tblPr>
      <w:tblGrid>
        <w:gridCol w:w="2754"/>
        <w:gridCol w:w="6818"/>
      </w:tblGrid>
      <w:tr w:rsidR="00D21A9A" w14:paraId="43A36C14" w14:textId="77777777">
        <w:tc>
          <w:tcPr>
            <w:tcW w:w="2754" w:type="dxa"/>
          </w:tcPr>
          <w:p w14:paraId="6EA88849" w14:textId="77777777" w:rsidR="00D21A9A" w:rsidRDefault="005C1D54">
            <w:pPr>
              <w:tabs>
                <w:tab w:val="left" w:pos="709"/>
              </w:tabs>
              <w:autoSpaceDE w:val="0"/>
              <w:autoSpaceDN w:val="0"/>
              <w:adjustRightInd w:val="0"/>
              <w:rPr>
                <w:iCs/>
              </w:rPr>
            </w:pPr>
            <w:r>
              <w:rPr>
                <w:iCs/>
              </w:rPr>
              <w:t>Адрес объекта</w:t>
            </w:r>
          </w:p>
        </w:tc>
        <w:tc>
          <w:tcPr>
            <w:tcW w:w="6818" w:type="dxa"/>
          </w:tcPr>
          <w:p w14:paraId="528140E5" w14:textId="77777777" w:rsidR="00D21A9A" w:rsidRDefault="005C1D54">
            <w:pPr>
              <w:tabs>
                <w:tab w:val="left" w:pos="709"/>
              </w:tabs>
              <w:autoSpaceDE w:val="0"/>
              <w:autoSpaceDN w:val="0"/>
              <w:adjustRightInd w:val="0"/>
              <w:rPr>
                <w:iCs/>
              </w:rPr>
            </w:pPr>
            <w:r>
              <w:t>РФ, Московская область, город Раменское, Транспортный проезд, д. 2</w:t>
            </w:r>
          </w:p>
        </w:tc>
      </w:tr>
      <w:tr w:rsidR="00D21A9A" w14:paraId="19C0F5AC" w14:textId="77777777">
        <w:tc>
          <w:tcPr>
            <w:tcW w:w="2754" w:type="dxa"/>
          </w:tcPr>
          <w:p w14:paraId="6F7621C4" w14:textId="77777777" w:rsidR="00D21A9A" w:rsidRDefault="005C1D54">
            <w:pPr>
              <w:tabs>
                <w:tab w:val="left" w:pos="709"/>
              </w:tabs>
              <w:autoSpaceDE w:val="0"/>
              <w:autoSpaceDN w:val="0"/>
              <w:adjustRightInd w:val="0"/>
              <w:rPr>
                <w:iCs/>
              </w:rPr>
            </w:pPr>
            <w:r>
              <w:rPr>
                <w:iCs/>
              </w:rPr>
              <w:t>Площадь объекта (</w:t>
            </w:r>
            <w:proofErr w:type="spellStart"/>
            <w:proofErr w:type="gramStart"/>
            <w:r>
              <w:rPr>
                <w:iCs/>
              </w:rPr>
              <w:t>кв.м</w:t>
            </w:r>
            <w:proofErr w:type="spellEnd"/>
            <w:proofErr w:type="gramEnd"/>
            <w:r>
              <w:rPr>
                <w:iCs/>
              </w:rPr>
              <w:t>)</w:t>
            </w:r>
          </w:p>
        </w:tc>
        <w:tc>
          <w:tcPr>
            <w:tcW w:w="6818" w:type="dxa"/>
          </w:tcPr>
          <w:p w14:paraId="21FA48A0" w14:textId="77777777" w:rsidR="00D21A9A" w:rsidRDefault="005C1D54">
            <w:pPr>
              <w:tabs>
                <w:tab w:val="left" w:pos="709"/>
              </w:tabs>
              <w:autoSpaceDE w:val="0"/>
              <w:autoSpaceDN w:val="0"/>
              <w:adjustRightInd w:val="0"/>
              <w:rPr>
                <w:iCs/>
              </w:rPr>
            </w:pPr>
            <w:r>
              <w:rPr>
                <w:color w:val="000000"/>
              </w:rPr>
              <w:t xml:space="preserve">506,4 </w:t>
            </w:r>
            <w:proofErr w:type="spellStart"/>
            <w:proofErr w:type="gramStart"/>
            <w:r>
              <w:rPr>
                <w:color w:val="000000"/>
              </w:rPr>
              <w:t>кв.м</w:t>
            </w:r>
            <w:proofErr w:type="spellEnd"/>
            <w:proofErr w:type="gramEnd"/>
          </w:p>
        </w:tc>
      </w:tr>
      <w:tr w:rsidR="00D21A9A" w14:paraId="4755CE64" w14:textId="77777777">
        <w:tc>
          <w:tcPr>
            <w:tcW w:w="2754" w:type="dxa"/>
          </w:tcPr>
          <w:p w14:paraId="1A9D8F45" w14:textId="77777777" w:rsidR="00D21A9A" w:rsidRDefault="005C1D54">
            <w:pPr>
              <w:tabs>
                <w:tab w:val="left" w:pos="709"/>
              </w:tabs>
              <w:autoSpaceDE w:val="0"/>
              <w:autoSpaceDN w:val="0"/>
              <w:adjustRightInd w:val="0"/>
              <w:rPr>
                <w:iCs/>
              </w:rPr>
            </w:pPr>
            <w:r>
              <w:rPr>
                <w:iCs/>
              </w:rPr>
              <w:t>Расположение объекта</w:t>
            </w:r>
          </w:p>
        </w:tc>
        <w:tc>
          <w:tcPr>
            <w:tcW w:w="6818" w:type="dxa"/>
          </w:tcPr>
          <w:p w14:paraId="298DFDFE" w14:textId="77777777" w:rsidR="00D21A9A" w:rsidRDefault="005C1D54">
            <w:pPr>
              <w:tabs>
                <w:tab w:val="left" w:pos="709"/>
              </w:tabs>
              <w:autoSpaceDE w:val="0"/>
              <w:autoSpaceDN w:val="0"/>
              <w:adjustRightInd w:val="0"/>
              <w:rPr>
                <w:iCs/>
                <w:sz w:val="22"/>
                <w:szCs w:val="22"/>
              </w:rPr>
            </w:pPr>
            <w:r w:rsidRPr="00E038FC">
              <w:rPr>
                <w:iCs/>
                <w:sz w:val="22"/>
                <w:szCs w:val="22"/>
              </w:rPr>
              <w:t xml:space="preserve">нежилые помещения № 24,37 на 1-ом </w:t>
            </w:r>
            <w:proofErr w:type="gramStart"/>
            <w:r w:rsidRPr="00E038FC">
              <w:rPr>
                <w:iCs/>
                <w:sz w:val="22"/>
                <w:szCs w:val="22"/>
              </w:rPr>
              <w:t>этаже</w:t>
            </w:r>
            <w:r>
              <w:rPr>
                <w:iCs/>
                <w:sz w:val="22"/>
                <w:szCs w:val="22"/>
                <w:lang w:val="en-US"/>
              </w:rPr>
              <w:t> </w:t>
            </w:r>
            <w:r w:rsidRPr="00E038FC">
              <w:rPr>
                <w:iCs/>
                <w:sz w:val="22"/>
                <w:szCs w:val="22"/>
              </w:rPr>
              <w:t xml:space="preserve"> и</w:t>
            </w:r>
            <w:proofErr w:type="gramEnd"/>
            <w:r w:rsidRPr="00E038FC">
              <w:rPr>
                <w:iCs/>
                <w:sz w:val="22"/>
                <w:szCs w:val="22"/>
              </w:rPr>
              <w:t xml:space="preserve"> помещения № с 72 по 80 и с 82 по 93,95 на 2-ом этаже корпуса №201,203 (Административное здание-гараж)</w:t>
            </w:r>
          </w:p>
        </w:tc>
      </w:tr>
      <w:tr w:rsidR="00D21A9A" w14:paraId="6DE15420" w14:textId="77777777">
        <w:tc>
          <w:tcPr>
            <w:tcW w:w="2754" w:type="dxa"/>
          </w:tcPr>
          <w:p w14:paraId="41DBB95B" w14:textId="77777777" w:rsidR="00D21A9A" w:rsidRDefault="005C1D54">
            <w:pPr>
              <w:tabs>
                <w:tab w:val="left" w:pos="709"/>
              </w:tabs>
              <w:autoSpaceDE w:val="0"/>
              <w:autoSpaceDN w:val="0"/>
              <w:adjustRightInd w:val="0"/>
              <w:rPr>
                <w:iCs/>
              </w:rPr>
            </w:pPr>
            <w:r>
              <w:rPr>
                <w:iCs/>
              </w:rPr>
              <w:t>Характеристика объекта</w:t>
            </w:r>
          </w:p>
        </w:tc>
        <w:tc>
          <w:tcPr>
            <w:tcW w:w="6818" w:type="dxa"/>
          </w:tcPr>
          <w:p w14:paraId="2562A889" w14:textId="77777777" w:rsidR="00D21A9A" w:rsidRDefault="005C1D54">
            <w:pPr>
              <w:pStyle w:val="Default"/>
              <w:jc w:val="both"/>
              <w:rPr>
                <w:bCs/>
                <w:sz w:val="22"/>
                <w:szCs w:val="22"/>
              </w:rPr>
            </w:pPr>
            <w:r>
              <w:rPr>
                <w:bCs/>
                <w:sz w:val="22"/>
                <w:szCs w:val="22"/>
              </w:rPr>
              <w:t>Техническое состояние здания: удовлетворительное</w:t>
            </w:r>
          </w:p>
          <w:p w14:paraId="54E84664" w14:textId="77777777" w:rsidR="00D21A9A" w:rsidRDefault="005C1D54">
            <w:pPr>
              <w:pStyle w:val="Default"/>
              <w:jc w:val="both"/>
              <w:rPr>
                <w:sz w:val="22"/>
                <w:szCs w:val="22"/>
              </w:rPr>
            </w:pPr>
            <w:r>
              <w:rPr>
                <w:bCs/>
                <w:sz w:val="22"/>
                <w:szCs w:val="22"/>
              </w:rPr>
              <w:t>Состояние внутренней отделки: требует косметического ремонта</w:t>
            </w:r>
          </w:p>
        </w:tc>
      </w:tr>
      <w:tr w:rsidR="00D21A9A" w14:paraId="0CA6BE2A" w14:textId="77777777">
        <w:tc>
          <w:tcPr>
            <w:tcW w:w="2754" w:type="dxa"/>
          </w:tcPr>
          <w:p w14:paraId="78653BBE" w14:textId="77777777" w:rsidR="00D21A9A" w:rsidRDefault="005C1D54">
            <w:pPr>
              <w:tabs>
                <w:tab w:val="left" w:pos="709"/>
              </w:tabs>
              <w:autoSpaceDE w:val="0"/>
              <w:autoSpaceDN w:val="0"/>
              <w:adjustRightInd w:val="0"/>
              <w:rPr>
                <w:iCs/>
              </w:rPr>
            </w:pPr>
            <w:r>
              <w:rPr>
                <w:iCs/>
              </w:rPr>
              <w:t>Целевое назначение объекта</w:t>
            </w:r>
          </w:p>
        </w:tc>
        <w:tc>
          <w:tcPr>
            <w:tcW w:w="6818" w:type="dxa"/>
          </w:tcPr>
          <w:p w14:paraId="5EB1EC6C" w14:textId="77777777" w:rsidR="00D21A9A" w:rsidRDefault="005C1D54">
            <w:pPr>
              <w:pStyle w:val="Default"/>
              <w:jc w:val="both"/>
              <w:rPr>
                <w:sz w:val="22"/>
                <w:szCs w:val="22"/>
              </w:rPr>
            </w:pPr>
            <w:r>
              <w:rPr>
                <w:sz w:val="22"/>
                <w:szCs w:val="22"/>
              </w:rPr>
              <w:t xml:space="preserve">Помещение свободного назначения </w:t>
            </w:r>
          </w:p>
          <w:p w14:paraId="6AC7C393" w14:textId="77777777" w:rsidR="00D21A9A" w:rsidRDefault="00D21A9A">
            <w:pPr>
              <w:pStyle w:val="Default"/>
              <w:jc w:val="both"/>
              <w:rPr>
                <w:sz w:val="22"/>
                <w:szCs w:val="22"/>
              </w:rPr>
            </w:pPr>
          </w:p>
        </w:tc>
      </w:tr>
      <w:tr w:rsidR="00D21A9A" w14:paraId="1192819E" w14:textId="77777777">
        <w:tc>
          <w:tcPr>
            <w:tcW w:w="2754" w:type="dxa"/>
          </w:tcPr>
          <w:p w14:paraId="73DA0A20" w14:textId="77777777" w:rsidR="00D21A9A" w:rsidRDefault="005C1D54">
            <w:pPr>
              <w:pStyle w:val="Default"/>
              <w:jc w:val="both"/>
              <w:rPr>
                <w:sz w:val="22"/>
                <w:szCs w:val="22"/>
              </w:rPr>
            </w:pPr>
            <w:r>
              <w:rPr>
                <w:bCs/>
                <w:sz w:val="22"/>
                <w:szCs w:val="22"/>
              </w:rPr>
              <w:t xml:space="preserve">Дополнительная существенная информация </w:t>
            </w:r>
          </w:p>
          <w:p w14:paraId="0EC368A9" w14:textId="77777777" w:rsidR="00D21A9A" w:rsidRDefault="00D21A9A">
            <w:pPr>
              <w:tabs>
                <w:tab w:val="left" w:pos="709"/>
              </w:tabs>
              <w:autoSpaceDE w:val="0"/>
              <w:autoSpaceDN w:val="0"/>
              <w:adjustRightInd w:val="0"/>
              <w:rPr>
                <w:iCs/>
              </w:rPr>
            </w:pPr>
          </w:p>
        </w:tc>
        <w:tc>
          <w:tcPr>
            <w:tcW w:w="6818" w:type="dxa"/>
          </w:tcPr>
          <w:p w14:paraId="7992D8C2" w14:textId="77777777" w:rsidR="00D21A9A" w:rsidRDefault="005C1D54">
            <w:pPr>
              <w:tabs>
                <w:tab w:val="left" w:pos="709"/>
              </w:tabs>
              <w:autoSpaceDE w:val="0"/>
              <w:autoSpaceDN w:val="0"/>
              <w:adjustRightInd w:val="0"/>
              <w:rPr>
                <w:sz w:val="22"/>
                <w:szCs w:val="22"/>
              </w:rPr>
            </w:pPr>
            <w:r>
              <w:rPr>
                <w:sz w:val="22"/>
                <w:szCs w:val="22"/>
              </w:rPr>
              <w:t>Доступ к Объекту оценки ограниченный, поскольку объект расположен на закрытой территории</w:t>
            </w:r>
          </w:p>
        </w:tc>
      </w:tr>
    </w:tbl>
    <w:p w14:paraId="3C8336AE" w14:textId="77777777" w:rsidR="00D21A9A" w:rsidRDefault="005C1D54">
      <w:pPr>
        <w:autoSpaceDE w:val="0"/>
        <w:autoSpaceDN w:val="0"/>
        <w:adjustRightInd w:val="0"/>
        <w:rPr>
          <w:bCs/>
        </w:rPr>
      </w:pPr>
      <w:r>
        <w:rPr>
          <w:bCs/>
        </w:rPr>
        <w:t xml:space="preserve">          </w:t>
      </w:r>
    </w:p>
    <w:p w14:paraId="10D59877"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w:t>
      </w:r>
    </w:p>
    <w:p w14:paraId="6D46CC3E" w14:textId="77777777" w:rsidR="00D21A9A" w:rsidRDefault="005C1D54">
      <w:pPr>
        <w:tabs>
          <w:tab w:val="left" w:pos="567"/>
        </w:tabs>
        <w:autoSpaceDE w:val="0"/>
        <w:autoSpaceDN w:val="0"/>
        <w:adjustRightInd w:val="0"/>
        <w:rPr>
          <w:iCs/>
        </w:rPr>
      </w:pPr>
      <w:r>
        <w:rPr>
          <w:b/>
          <w:iCs/>
        </w:rPr>
        <w:t>Начальная (минимальная) цена арендной платы</w:t>
      </w:r>
      <w:r>
        <w:rPr>
          <w:iCs/>
        </w:rPr>
        <w:t xml:space="preserve"> (месячная) (руб.), включая НДС, устанавливается в размере 370 </w:t>
      </w:r>
      <w:proofErr w:type="gramStart"/>
      <w:r>
        <w:rPr>
          <w:iCs/>
        </w:rPr>
        <w:t>720  (</w:t>
      </w:r>
      <w:proofErr w:type="gramEnd"/>
      <w:r>
        <w:rPr>
          <w:iCs/>
        </w:rPr>
        <w:t>триста семьдесят тысяч семьсот двадцать рублей 00 коп.), в т.ч. НДС.</w:t>
      </w:r>
    </w:p>
    <w:p w14:paraId="50165D82" w14:textId="77777777" w:rsidR="00D21A9A" w:rsidRDefault="005C1D54">
      <w:pPr>
        <w:tabs>
          <w:tab w:val="left" w:pos="567"/>
        </w:tabs>
        <w:autoSpaceDE w:val="0"/>
        <w:autoSpaceDN w:val="0"/>
        <w:adjustRightInd w:val="0"/>
        <w:rPr>
          <w:b/>
        </w:rPr>
      </w:pPr>
      <w:r>
        <w:rPr>
          <w:b/>
          <w:bCs/>
        </w:rPr>
        <w:lastRenderedPageBreak/>
        <w:t xml:space="preserve">   5. </w:t>
      </w:r>
      <w:r>
        <w:rPr>
          <w:b/>
        </w:rPr>
        <w:t>Форма подачи предложений о цене арендной платы.</w:t>
      </w:r>
      <w:r>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050E2F27" w14:textId="77777777" w:rsidR="00D21A9A" w:rsidRDefault="005C1D54">
      <w:pPr>
        <w:autoSpaceDE w:val="0"/>
        <w:autoSpaceDN w:val="0"/>
        <w:adjustRightInd w:val="0"/>
        <w:spacing w:line="216" w:lineRule="auto"/>
      </w:pPr>
      <w:r>
        <w:rPr>
          <w:b/>
        </w:rPr>
        <w:t xml:space="preserve">                 6. Размер задатка, срок и порядок его внесения, необходимые реквизиты счета</w:t>
      </w:r>
      <w:r>
        <w:t xml:space="preserve">. Задаток для участия в конкурсе устанавливается в размере 370 </w:t>
      </w:r>
      <w:proofErr w:type="gramStart"/>
      <w:r>
        <w:t>720  (</w:t>
      </w:r>
      <w:proofErr w:type="gramEnd"/>
      <w:r>
        <w:t>триста семьдесят тысяч семьсот двадцать рублей 00 коп.)</w:t>
      </w:r>
      <w:r>
        <w:rPr>
          <w:rFonts w:eastAsia="Calibri"/>
          <w:color w:val="000000"/>
          <w:sz w:val="21"/>
          <w:szCs w:val="21"/>
          <w:shd w:val="clear" w:color="auto" w:fill="FFFFFF"/>
        </w:rPr>
        <w:t>.</w:t>
      </w:r>
      <w:r>
        <w:rPr>
          <w:iCs/>
        </w:rPr>
        <w:t xml:space="preserve"> Сумма задатка НДС не облагается.</w:t>
      </w:r>
      <w:r>
        <w:rPr>
          <w:b/>
        </w:rPr>
        <w:t xml:space="preserve"> </w:t>
      </w:r>
      <w:r>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0C33A65D" w14:textId="7BA08EA3" w:rsidR="00D21A9A" w:rsidRDefault="005C1D54">
      <w:r>
        <w:rPr>
          <w:b/>
        </w:rPr>
        <w:t xml:space="preserve">                  7.</w:t>
      </w:r>
      <w:r>
        <w:t xml:space="preserve">  </w:t>
      </w:r>
      <w:r>
        <w:rPr>
          <w:b/>
        </w:rPr>
        <w:t>Дата начала подачи заявок на участие в конкурсе:</w:t>
      </w:r>
      <w:r>
        <w:t xml:space="preserve"> </w:t>
      </w:r>
      <w:r w:rsidR="007E0869">
        <w:t>07</w:t>
      </w:r>
      <w:r>
        <w:t>.</w:t>
      </w:r>
      <w:r w:rsidR="007E0869">
        <w:t>03</w:t>
      </w:r>
      <w:r>
        <w:t>.202</w:t>
      </w:r>
      <w:r w:rsidR="007E0869">
        <w:t>4</w:t>
      </w:r>
      <w:r>
        <w:t xml:space="preserve"> года в 14 час. 00 мин. по московскому времени.</w:t>
      </w:r>
    </w:p>
    <w:p w14:paraId="3482044B" w14:textId="7F32F022" w:rsidR="00D21A9A" w:rsidRDefault="005C1D54">
      <w:pPr>
        <w:autoSpaceDE w:val="0"/>
        <w:autoSpaceDN w:val="0"/>
        <w:adjustRightInd w:val="0"/>
        <w:spacing w:line="216" w:lineRule="auto"/>
        <w:rPr>
          <w:b/>
        </w:rPr>
      </w:pPr>
      <w:r>
        <w:rPr>
          <w:b/>
        </w:rPr>
        <w:t xml:space="preserve">                  8.</w:t>
      </w:r>
      <w:r>
        <w:t xml:space="preserve"> </w:t>
      </w:r>
      <w:r>
        <w:rPr>
          <w:b/>
        </w:rPr>
        <w:t xml:space="preserve">Дата окончания подачи заявок на участие в конкурсе: </w:t>
      </w:r>
      <w:r w:rsidR="007E0869">
        <w:rPr>
          <w:b/>
        </w:rPr>
        <w:t>02</w:t>
      </w:r>
      <w:r>
        <w:t>.0</w:t>
      </w:r>
      <w:r w:rsidR="007E0869">
        <w:t>4</w:t>
      </w:r>
      <w:r>
        <w:t>.202</w:t>
      </w:r>
      <w:r w:rsidR="007E0869">
        <w:t>4</w:t>
      </w:r>
      <w:r>
        <w:t xml:space="preserve"> года в 12 час. 30 мин. по московскому времени. </w:t>
      </w:r>
    </w:p>
    <w:p w14:paraId="7AEB8829" w14:textId="77777777" w:rsidR="00D21A9A" w:rsidRDefault="005C1D54">
      <w:r>
        <w:t xml:space="preserve">                   </w:t>
      </w:r>
      <w:r>
        <w:rPr>
          <w:b/>
        </w:rPr>
        <w:t>9.</w:t>
      </w:r>
      <w:r>
        <w:t xml:space="preserve"> </w:t>
      </w:r>
      <w:r>
        <w:rPr>
          <w:b/>
        </w:rPr>
        <w:t>Заявки на участие в конкурсе принимаются по адресу:</w:t>
      </w:r>
      <w:r>
        <w:t xml:space="preserve"> 140108, город Раменское, Московская область, ул. Михалевича, д.39. Контактное лицо: Потапенко Ольга Альбертовна.</w:t>
      </w:r>
    </w:p>
    <w:p w14:paraId="38D381B5" w14:textId="77777777" w:rsidR="00D21A9A" w:rsidRDefault="005C1D54">
      <w:r>
        <w:rPr>
          <w:color w:val="0D0D0D"/>
        </w:rPr>
        <w:t>Заявки на участие в конкурсе принимаются в рабочие дни с 10:00 до 16:00 по московскому времени</w:t>
      </w:r>
      <w:r>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Pr>
          <w:lang w:val="en-US"/>
        </w:rPr>
        <w:t>II</w:t>
      </w:r>
      <w:r>
        <w:t>. «Общие условия проведения конкурса».</w:t>
      </w:r>
    </w:p>
    <w:p w14:paraId="2523DD7D"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rPr>
        <w:t xml:space="preserve">         10.</w:t>
      </w:r>
      <w:r>
        <w:rPr>
          <w:b w:val="0"/>
        </w:rPr>
        <w:t xml:space="preserve"> </w:t>
      </w:r>
      <w:r>
        <w:rPr>
          <w:rFonts w:ascii="Times New Roman" w:hAnsi="Times New Roman" w:cs="Times New Roman"/>
          <w:bCs w:val="0"/>
        </w:rPr>
        <w:t>Срок заключения договора аренды недвижимого имущества.</w:t>
      </w:r>
      <w:r>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6BF4CAFE" w14:textId="1C651FFA" w:rsidR="00D21A9A" w:rsidRDefault="005C1D54">
      <w:pPr>
        <w:ind w:firstLine="1134"/>
      </w:pPr>
      <w:r>
        <w:rPr>
          <w:b/>
          <w:bCs/>
        </w:rPr>
        <w:t xml:space="preserve">11. Срок действия договора аренды недвижимого имущества: </w:t>
      </w:r>
      <w:r>
        <w:t xml:space="preserve">Договор действует со дня подписания договора до </w:t>
      </w:r>
      <w:r w:rsidR="007E0869">
        <w:t>12</w:t>
      </w:r>
      <w:r>
        <w:t>.</w:t>
      </w:r>
      <w:r w:rsidR="007E0869">
        <w:t>03</w:t>
      </w:r>
      <w:r>
        <w:t>.202</w:t>
      </w:r>
      <w:r w:rsidR="007E0869">
        <w:t>5</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291C5029" w14:textId="1A48F985" w:rsidR="00D21A9A" w:rsidRDefault="005C1D54">
      <w:pPr>
        <w:widowControl w:val="0"/>
        <w:autoSpaceDE w:val="0"/>
        <w:autoSpaceDN w:val="0"/>
        <w:adjustRightInd w:val="0"/>
        <w:spacing w:after="0"/>
        <w:ind w:firstLine="1134"/>
        <w:rPr>
          <w:b/>
        </w:rPr>
      </w:pPr>
      <w:r>
        <w:rPr>
          <w:b/>
        </w:rPr>
        <w:t xml:space="preserve">12. Срок аренды </w:t>
      </w:r>
      <w:r>
        <w:rPr>
          <w:b/>
          <w:bCs/>
        </w:rPr>
        <w:t>недвижимого имущества:</w:t>
      </w:r>
      <w:r>
        <w:rPr>
          <w:bCs/>
        </w:rPr>
        <w:t xml:space="preserve"> одиннадцать месяцев, с </w:t>
      </w:r>
      <w:r w:rsidR="007E0869">
        <w:rPr>
          <w:bCs/>
        </w:rPr>
        <w:t>13</w:t>
      </w:r>
      <w:r>
        <w:rPr>
          <w:bCs/>
        </w:rPr>
        <w:t>.0</w:t>
      </w:r>
      <w:r w:rsidR="007E0869">
        <w:rPr>
          <w:bCs/>
        </w:rPr>
        <w:t>4</w:t>
      </w:r>
      <w:r>
        <w:rPr>
          <w:bCs/>
        </w:rPr>
        <w:t>.202</w:t>
      </w:r>
      <w:r w:rsidR="007E0869">
        <w:rPr>
          <w:bCs/>
        </w:rPr>
        <w:t>4</w:t>
      </w:r>
      <w:r>
        <w:rPr>
          <w:bCs/>
        </w:rPr>
        <w:t xml:space="preserve"> г.</w:t>
      </w:r>
      <w:r>
        <w:t xml:space="preserve"> по </w:t>
      </w:r>
      <w:r w:rsidR="007E0869">
        <w:t>12</w:t>
      </w:r>
      <w:r>
        <w:t>.</w:t>
      </w:r>
      <w:r w:rsidR="007E0869">
        <w:t>03</w:t>
      </w:r>
      <w:r>
        <w:t>.202</w:t>
      </w:r>
      <w:r w:rsidR="007E0869">
        <w:t>5</w:t>
      </w:r>
      <w:r>
        <w:t xml:space="preserve"> г.</w:t>
      </w:r>
    </w:p>
    <w:p w14:paraId="3E3BFF4C"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rPr>
      </w:pPr>
      <w:r>
        <w:rPr>
          <w:rFonts w:ascii="Times New Roman" w:hAnsi="Times New Roman" w:cs="Times New Roman"/>
        </w:rPr>
        <w:t xml:space="preserve">         13. Порядок ознакомления претендентов с дополнительной информацией,</w:t>
      </w:r>
      <w:r>
        <w:rPr>
          <w:rFonts w:ascii="Times New Roman" w:hAnsi="Times New Roman" w:cs="Times New Roman"/>
          <w:b w:val="0"/>
        </w:rPr>
        <w:t xml:space="preserve"> </w:t>
      </w:r>
      <w:r>
        <w:rPr>
          <w:rFonts w:ascii="Times New Roman" w:hAnsi="Times New Roman" w:cs="Times New Roman"/>
        </w:rPr>
        <w:t>условиями договора аренды недвижимого имущества</w:t>
      </w:r>
      <w:r>
        <w:rPr>
          <w:rFonts w:ascii="Times New Roman" w:hAnsi="Times New Roman" w:cs="Times New Roman"/>
          <w:b w:val="0"/>
          <w:bCs w:val="0"/>
        </w:rPr>
        <w:t xml:space="preserve"> представлен в конкурсной документации в п. 37 части </w:t>
      </w:r>
      <w:r>
        <w:rPr>
          <w:rFonts w:ascii="Times New Roman" w:hAnsi="Times New Roman" w:cs="Times New Roman"/>
          <w:b w:val="0"/>
        </w:rPr>
        <w:t>III «Информационная карта конкурса».</w:t>
      </w:r>
    </w:p>
    <w:p w14:paraId="1EBDEE9D" w14:textId="73DFC4A6" w:rsidR="00D21A9A" w:rsidRDefault="005C1D54">
      <w:pPr>
        <w:rPr>
          <w:b/>
        </w:rPr>
      </w:pPr>
      <w:r>
        <w:t xml:space="preserve">                   </w:t>
      </w:r>
      <w:r>
        <w:rPr>
          <w:b/>
        </w:rPr>
        <w:t xml:space="preserve">14. Место и срок подведения итогов конкурса на право заключения договора аренды. </w:t>
      </w:r>
      <w:r>
        <w:t>Рассмотрение</w:t>
      </w:r>
      <w:r>
        <w:rPr>
          <w:b/>
        </w:rPr>
        <w:t xml:space="preserve"> </w:t>
      </w:r>
      <w:r>
        <w:t>заявок на участие в конкурсе будет проводиться по адресу: М</w:t>
      </w:r>
      <w:r>
        <w:rPr>
          <w:color w:val="000000"/>
        </w:rPr>
        <w:t xml:space="preserve">осковская область, г. Раменское, ул. Михалевича, 39, </w:t>
      </w:r>
      <w:r w:rsidR="007E0869">
        <w:rPr>
          <w:color w:val="000000"/>
        </w:rPr>
        <w:t>02</w:t>
      </w:r>
      <w:r>
        <w:t>.0</w:t>
      </w:r>
      <w:r w:rsidR="007E0869">
        <w:t>4</w:t>
      </w:r>
      <w:r>
        <w:t>.202</w:t>
      </w:r>
      <w:r w:rsidR="007E0869">
        <w:t>4</w:t>
      </w:r>
      <w:r>
        <w:t>.</w:t>
      </w:r>
      <w:r>
        <w:rPr>
          <w:b/>
        </w:rPr>
        <w:t xml:space="preserve">            </w:t>
      </w:r>
    </w:p>
    <w:p w14:paraId="7777B501" w14:textId="77777777" w:rsidR="00D21A9A" w:rsidRDefault="005C1D54">
      <w:pPr>
        <w:autoSpaceDE w:val="0"/>
        <w:autoSpaceDN w:val="0"/>
        <w:adjustRightInd w:val="0"/>
        <w:spacing w:line="216" w:lineRule="auto"/>
        <w:ind w:firstLine="1134"/>
      </w:pPr>
      <w:r>
        <w:rPr>
          <w:b/>
        </w:rPr>
        <w:t>15.</w:t>
      </w:r>
      <w:r>
        <w:t xml:space="preserve"> Конкурсная документация размещена на сайте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w:t>
      </w:r>
      <w:r>
        <w:tab/>
        <w:t xml:space="preserve">             </w:t>
      </w:r>
    </w:p>
    <w:p w14:paraId="4667DB81" w14:textId="77777777" w:rsidR="00D21A9A" w:rsidRDefault="00D21A9A">
      <w:pPr>
        <w:autoSpaceDE w:val="0"/>
        <w:autoSpaceDN w:val="0"/>
        <w:adjustRightInd w:val="0"/>
        <w:spacing w:line="216" w:lineRule="auto"/>
      </w:pPr>
    </w:p>
    <w:p w14:paraId="195CAC52" w14:textId="77777777" w:rsidR="00D21A9A" w:rsidRDefault="00D21A9A">
      <w:pPr>
        <w:autoSpaceDE w:val="0"/>
        <w:autoSpaceDN w:val="0"/>
        <w:adjustRightInd w:val="0"/>
        <w:spacing w:line="216" w:lineRule="auto"/>
      </w:pPr>
    </w:p>
    <w:p w14:paraId="134B9212" w14:textId="77777777" w:rsidR="00D21A9A" w:rsidRDefault="00D21A9A"/>
    <w:p w14:paraId="552F6C91" w14:textId="77777777" w:rsidR="00D21A9A" w:rsidRDefault="00D21A9A"/>
    <w:p w14:paraId="1764E114" w14:textId="77777777" w:rsidR="00D21A9A" w:rsidRDefault="00D21A9A"/>
    <w:p w14:paraId="141B6D0C" w14:textId="77777777" w:rsidR="00D21A9A" w:rsidRDefault="00D21A9A"/>
    <w:p w14:paraId="7B332259" w14:textId="77777777" w:rsidR="00D21A9A" w:rsidRDefault="00D21A9A"/>
    <w:p w14:paraId="73B9AAFD" w14:textId="77777777" w:rsidR="00D21A9A" w:rsidRDefault="00D21A9A"/>
    <w:p w14:paraId="34E19316" w14:textId="77777777" w:rsidR="00D21A9A" w:rsidRDefault="00D21A9A"/>
    <w:p w14:paraId="4CD4917A" w14:textId="77777777" w:rsidR="00D21A9A" w:rsidRDefault="00D21A9A"/>
    <w:p w14:paraId="11DDD109" w14:textId="77777777" w:rsidR="00D21A9A" w:rsidRDefault="00D21A9A"/>
    <w:p w14:paraId="05A90656" w14:textId="77777777" w:rsidR="00D21A9A" w:rsidRDefault="00D21A9A"/>
    <w:p w14:paraId="4064D055" w14:textId="77777777" w:rsidR="00D21A9A" w:rsidRDefault="00D21A9A"/>
    <w:p w14:paraId="76992478" w14:textId="77777777" w:rsidR="00D21A9A" w:rsidRDefault="00D21A9A"/>
    <w:p w14:paraId="6C18F665" w14:textId="77777777" w:rsidR="00D21A9A" w:rsidRDefault="00D21A9A"/>
    <w:p w14:paraId="14B162A0" w14:textId="77777777" w:rsidR="00D21A9A" w:rsidRDefault="00D21A9A"/>
    <w:p w14:paraId="7421572F" w14:textId="77777777" w:rsidR="00D21A9A" w:rsidRDefault="00D21A9A"/>
    <w:p w14:paraId="3E1A95B8" w14:textId="77777777" w:rsidR="00D21A9A" w:rsidRDefault="00D21A9A"/>
    <w:p w14:paraId="1CEE8033" w14:textId="77777777" w:rsidR="00D21A9A" w:rsidRDefault="00D21A9A"/>
    <w:p w14:paraId="04B8DB87" w14:textId="77777777" w:rsidR="00D21A9A" w:rsidRDefault="00D21A9A"/>
    <w:tbl>
      <w:tblPr>
        <w:tblW w:w="9995" w:type="dxa"/>
        <w:jc w:val="center"/>
        <w:tblLook w:val="04A0" w:firstRow="1" w:lastRow="0" w:firstColumn="1" w:lastColumn="0" w:noHBand="0" w:noVBand="1"/>
      </w:tblPr>
      <w:tblGrid>
        <w:gridCol w:w="5884"/>
        <w:gridCol w:w="4111"/>
      </w:tblGrid>
      <w:tr w:rsidR="00D21A9A" w14:paraId="74CDB295" w14:textId="77777777">
        <w:trPr>
          <w:jc w:val="center"/>
        </w:trPr>
        <w:tc>
          <w:tcPr>
            <w:tcW w:w="5884" w:type="dxa"/>
          </w:tcPr>
          <w:p w14:paraId="42CA89F5" w14:textId="77777777" w:rsidR="00D21A9A" w:rsidRDefault="005C1D54">
            <w:pPr>
              <w:rPr>
                <w:b/>
                <w:bCs/>
              </w:rPr>
            </w:pPr>
            <w:r>
              <w:rPr>
                <w:b/>
                <w:bCs/>
              </w:rPr>
              <w:t xml:space="preserve">РАЗРАБОТАНО     </w:t>
            </w:r>
          </w:p>
          <w:p w14:paraId="6F1B5385" w14:textId="77777777" w:rsidR="00D21A9A" w:rsidRDefault="005C1D54">
            <w:pPr>
              <w:rPr>
                <w:b/>
                <w:bCs/>
              </w:rPr>
            </w:pPr>
            <w:r>
              <w:rPr>
                <w:b/>
                <w:bCs/>
              </w:rPr>
              <w:t xml:space="preserve">Специализированной </w:t>
            </w:r>
          </w:p>
          <w:p w14:paraId="065FF527" w14:textId="77777777" w:rsidR="00D21A9A" w:rsidRDefault="005C1D54">
            <w:pPr>
              <w:rPr>
                <w:b/>
                <w:bCs/>
              </w:rPr>
            </w:pPr>
            <w:r>
              <w:rPr>
                <w:b/>
                <w:bCs/>
              </w:rPr>
              <w:t>организацией: ИП Генералов А.А.</w:t>
            </w:r>
          </w:p>
          <w:p w14:paraId="2A4C98EF" w14:textId="77777777" w:rsidR="00D21A9A" w:rsidRDefault="00D21A9A">
            <w:pPr>
              <w:rPr>
                <w:b/>
                <w:bCs/>
              </w:rPr>
            </w:pPr>
          </w:p>
          <w:p w14:paraId="5793D267" w14:textId="77777777" w:rsidR="00D21A9A" w:rsidRDefault="00D21A9A">
            <w:pPr>
              <w:rPr>
                <w:b/>
                <w:bCs/>
              </w:rPr>
            </w:pPr>
          </w:p>
          <w:p w14:paraId="5CFBA17E" w14:textId="77777777" w:rsidR="00D21A9A" w:rsidRDefault="005C1D54">
            <w:pPr>
              <w:rPr>
                <w:b/>
                <w:bCs/>
              </w:rPr>
            </w:pPr>
            <w:r>
              <w:rPr>
                <w:b/>
                <w:bCs/>
              </w:rPr>
              <w:t>Директор</w:t>
            </w:r>
          </w:p>
          <w:p w14:paraId="3C6F4414" w14:textId="77777777" w:rsidR="00D21A9A" w:rsidRDefault="00D21A9A">
            <w:pPr>
              <w:rPr>
                <w:b/>
                <w:bCs/>
              </w:rPr>
            </w:pPr>
          </w:p>
          <w:p w14:paraId="13937CEC" w14:textId="77777777" w:rsidR="00D21A9A" w:rsidRDefault="005C1D54">
            <w:pPr>
              <w:rPr>
                <w:b/>
                <w:bCs/>
              </w:rPr>
            </w:pPr>
            <w:r>
              <w:rPr>
                <w:b/>
                <w:bCs/>
              </w:rPr>
              <w:t xml:space="preserve">_______________ А.А. Генералов   </w:t>
            </w:r>
          </w:p>
          <w:p w14:paraId="1C2C326B" w14:textId="7EF82E75" w:rsidR="00D21A9A" w:rsidRDefault="005C1D54">
            <w:pPr>
              <w:rPr>
                <w:b/>
                <w:bCs/>
              </w:rPr>
            </w:pPr>
            <w:r>
              <w:rPr>
                <w:b/>
                <w:bCs/>
              </w:rPr>
              <w:t>«_</w:t>
            </w:r>
            <w:proofErr w:type="gramStart"/>
            <w:r>
              <w:rPr>
                <w:b/>
                <w:bCs/>
              </w:rPr>
              <w:t>_»_</w:t>
            </w:r>
            <w:proofErr w:type="gramEnd"/>
            <w:r>
              <w:rPr>
                <w:b/>
                <w:bCs/>
              </w:rPr>
              <w:t>________ 202</w:t>
            </w:r>
            <w:r w:rsidR="007E0869">
              <w:rPr>
                <w:b/>
                <w:bCs/>
              </w:rPr>
              <w:t>4</w:t>
            </w:r>
            <w:r>
              <w:rPr>
                <w:b/>
                <w:bCs/>
              </w:rPr>
              <w:t xml:space="preserve"> г.</w:t>
            </w:r>
          </w:p>
        </w:tc>
        <w:tc>
          <w:tcPr>
            <w:tcW w:w="4111" w:type="dxa"/>
          </w:tcPr>
          <w:p w14:paraId="6696EDB0" w14:textId="77777777" w:rsidR="00D21A9A" w:rsidRDefault="005C1D54">
            <w:pPr>
              <w:jc w:val="center"/>
              <w:rPr>
                <w:b/>
                <w:bCs/>
              </w:rPr>
            </w:pPr>
            <w:r>
              <w:rPr>
                <w:b/>
                <w:bCs/>
              </w:rPr>
              <w:t>УТВЕРЖДАЮ</w:t>
            </w:r>
          </w:p>
          <w:p w14:paraId="47296954" w14:textId="77777777" w:rsidR="00D21A9A" w:rsidRDefault="005C1D54">
            <w:pPr>
              <w:jc w:val="left"/>
              <w:rPr>
                <w:b/>
                <w:color w:val="333333"/>
              </w:rPr>
            </w:pPr>
            <w:r>
              <w:rPr>
                <w:b/>
                <w:bCs/>
              </w:rPr>
              <w:t xml:space="preserve">Генеральный директор                       </w:t>
            </w:r>
            <w:r>
              <w:rPr>
                <w:b/>
                <w:color w:val="333333"/>
              </w:rPr>
              <w:t>АО «Раменский приборостроительный завод»</w:t>
            </w:r>
          </w:p>
          <w:p w14:paraId="1ABAA70A" w14:textId="77777777" w:rsidR="00D21A9A" w:rsidRDefault="00D21A9A">
            <w:pPr>
              <w:ind w:left="34"/>
              <w:jc w:val="left"/>
              <w:rPr>
                <w:color w:val="333333"/>
              </w:rPr>
            </w:pPr>
          </w:p>
          <w:p w14:paraId="05A6F737" w14:textId="77777777" w:rsidR="00D21A9A" w:rsidRDefault="00D21A9A">
            <w:pPr>
              <w:jc w:val="left"/>
              <w:rPr>
                <w:b/>
                <w:bCs/>
              </w:rPr>
            </w:pPr>
          </w:p>
          <w:p w14:paraId="71669E84" w14:textId="77777777" w:rsidR="00D21A9A" w:rsidRDefault="00D21A9A">
            <w:pPr>
              <w:jc w:val="left"/>
              <w:rPr>
                <w:b/>
                <w:bCs/>
              </w:rPr>
            </w:pPr>
          </w:p>
          <w:p w14:paraId="08DC2E3C" w14:textId="77777777" w:rsidR="00D21A9A" w:rsidRDefault="005C1D54">
            <w:pPr>
              <w:rPr>
                <w:b/>
                <w:bCs/>
              </w:rPr>
            </w:pPr>
            <w:r>
              <w:rPr>
                <w:b/>
                <w:bCs/>
              </w:rPr>
              <w:t>_______________</w:t>
            </w:r>
            <w:proofErr w:type="gramStart"/>
            <w:r>
              <w:rPr>
                <w:b/>
                <w:bCs/>
              </w:rPr>
              <w:t>_  А.П.</w:t>
            </w:r>
            <w:proofErr w:type="gramEnd"/>
            <w:r>
              <w:rPr>
                <w:b/>
                <w:bCs/>
              </w:rPr>
              <w:t xml:space="preserve"> Дроздов</w:t>
            </w:r>
          </w:p>
          <w:p w14:paraId="01E66614" w14:textId="38502DF3" w:rsidR="00D21A9A" w:rsidRDefault="005C1D54">
            <w:pPr>
              <w:rPr>
                <w:b/>
                <w:bCs/>
              </w:rPr>
            </w:pPr>
            <w:r>
              <w:rPr>
                <w:b/>
                <w:bCs/>
              </w:rPr>
              <w:t xml:space="preserve"> «__» ___________ 202</w:t>
            </w:r>
            <w:r w:rsidR="007E0869">
              <w:rPr>
                <w:b/>
                <w:bCs/>
              </w:rPr>
              <w:t>4</w:t>
            </w:r>
            <w:r>
              <w:rPr>
                <w:b/>
                <w:bCs/>
              </w:rPr>
              <w:t>г.</w:t>
            </w:r>
          </w:p>
          <w:p w14:paraId="7EE6BC2B" w14:textId="77777777" w:rsidR="00D21A9A" w:rsidRDefault="005C1D54">
            <w:pPr>
              <w:rPr>
                <w:b/>
                <w:bCs/>
              </w:rPr>
            </w:pPr>
            <w:r>
              <w:rPr>
                <w:b/>
                <w:bCs/>
              </w:rPr>
              <w:t>М. п.</w:t>
            </w:r>
          </w:p>
        </w:tc>
      </w:tr>
    </w:tbl>
    <w:p w14:paraId="124903BB" w14:textId="77777777" w:rsidR="00D21A9A" w:rsidRDefault="00D21A9A">
      <w:pPr>
        <w:ind w:left="5390"/>
        <w:rPr>
          <w:b/>
          <w:bCs/>
        </w:rPr>
      </w:pPr>
    </w:p>
    <w:p w14:paraId="1620CB51" w14:textId="77777777" w:rsidR="00D21A9A" w:rsidRDefault="00D21A9A">
      <w:pPr>
        <w:ind w:left="5390"/>
        <w:rPr>
          <w:b/>
          <w:bCs/>
        </w:rPr>
      </w:pPr>
    </w:p>
    <w:p w14:paraId="0324A69D" w14:textId="77777777" w:rsidR="00D21A9A" w:rsidRDefault="00D21A9A">
      <w:pPr>
        <w:keepNext/>
        <w:keepLines/>
        <w:spacing w:after="0"/>
        <w:jc w:val="right"/>
        <w:rPr>
          <w:color w:val="000000"/>
        </w:rPr>
      </w:pPr>
    </w:p>
    <w:p w14:paraId="301893C0" w14:textId="77777777" w:rsidR="00D21A9A" w:rsidRDefault="00D21A9A">
      <w:pPr>
        <w:keepNext/>
        <w:keepLines/>
        <w:spacing w:after="0"/>
        <w:jc w:val="right"/>
        <w:rPr>
          <w:color w:val="000000"/>
        </w:rPr>
      </w:pPr>
    </w:p>
    <w:p w14:paraId="39E907DE" w14:textId="77777777" w:rsidR="00D21A9A" w:rsidRDefault="00D21A9A">
      <w:pPr>
        <w:keepNext/>
        <w:keepLines/>
        <w:spacing w:after="0"/>
        <w:jc w:val="right"/>
        <w:rPr>
          <w:color w:val="000000"/>
        </w:rPr>
      </w:pPr>
    </w:p>
    <w:p w14:paraId="3BDF9555" w14:textId="77777777" w:rsidR="00D21A9A" w:rsidRDefault="00D21A9A">
      <w:pPr>
        <w:keepNext/>
        <w:keepLines/>
        <w:spacing w:after="0"/>
        <w:jc w:val="right"/>
        <w:rPr>
          <w:color w:val="000000"/>
        </w:rPr>
      </w:pPr>
    </w:p>
    <w:p w14:paraId="0B70B4E0" w14:textId="77777777" w:rsidR="00D21A9A" w:rsidRDefault="00D21A9A">
      <w:pPr>
        <w:keepNext/>
        <w:keepLines/>
        <w:spacing w:after="0"/>
        <w:jc w:val="right"/>
        <w:rPr>
          <w:color w:val="000000"/>
        </w:rPr>
      </w:pPr>
    </w:p>
    <w:p w14:paraId="7DD7A46D" w14:textId="77777777" w:rsidR="00D21A9A" w:rsidRDefault="00D21A9A">
      <w:pPr>
        <w:keepNext/>
        <w:keepLines/>
        <w:spacing w:after="0"/>
        <w:jc w:val="right"/>
        <w:rPr>
          <w:color w:val="000000"/>
        </w:rPr>
      </w:pPr>
    </w:p>
    <w:p w14:paraId="54CBEC7F" w14:textId="77777777" w:rsidR="00D21A9A" w:rsidRDefault="00D21A9A">
      <w:pPr>
        <w:keepNext/>
        <w:keepLines/>
        <w:spacing w:after="0"/>
        <w:jc w:val="right"/>
        <w:rPr>
          <w:color w:val="000000"/>
        </w:rPr>
      </w:pPr>
    </w:p>
    <w:p w14:paraId="2E3CAA91" w14:textId="77777777" w:rsidR="00D21A9A" w:rsidRDefault="00D21A9A">
      <w:pPr>
        <w:keepNext/>
        <w:keepLines/>
        <w:spacing w:after="0"/>
        <w:jc w:val="right"/>
        <w:rPr>
          <w:color w:val="000000"/>
        </w:rPr>
      </w:pPr>
    </w:p>
    <w:p w14:paraId="68683BC3" w14:textId="77777777" w:rsidR="00D21A9A" w:rsidRDefault="00D21A9A">
      <w:pPr>
        <w:keepNext/>
        <w:keepLines/>
        <w:spacing w:after="0"/>
        <w:jc w:val="right"/>
        <w:rPr>
          <w:color w:val="000000"/>
        </w:rPr>
      </w:pPr>
    </w:p>
    <w:p w14:paraId="01C9A5CC" w14:textId="77777777" w:rsidR="00D21A9A" w:rsidRDefault="00D21A9A">
      <w:pPr>
        <w:keepNext/>
        <w:keepLines/>
        <w:spacing w:after="0"/>
        <w:jc w:val="right"/>
        <w:rPr>
          <w:color w:val="000000"/>
        </w:rPr>
      </w:pPr>
    </w:p>
    <w:p w14:paraId="2FEA438D" w14:textId="77777777" w:rsidR="00D21A9A" w:rsidRDefault="005C1D54">
      <w:pPr>
        <w:keepNext/>
        <w:keepLines/>
        <w:spacing w:after="0"/>
        <w:jc w:val="center"/>
        <w:rPr>
          <w:b/>
          <w:bCs/>
        </w:rPr>
      </w:pPr>
      <w:r>
        <w:rPr>
          <w:b/>
          <w:bCs/>
        </w:rPr>
        <w:t>КОНКУРСНАЯ ДОКУМЕНТАЦИЯ №1</w:t>
      </w:r>
    </w:p>
    <w:p w14:paraId="492E33CB" w14:textId="77777777" w:rsidR="00D21A9A" w:rsidRDefault="005C1D54">
      <w:pPr>
        <w:pStyle w:val="afff2"/>
        <w:spacing w:before="29" w:beforeAutospacing="0" w:after="29" w:afterAutospacing="0"/>
        <w:jc w:val="center"/>
        <w:rPr>
          <w:b/>
          <w:bCs/>
        </w:rPr>
      </w:pPr>
      <w:r>
        <w:rPr>
          <w:b/>
          <w:bCs/>
          <w:sz w:val="22"/>
          <w:szCs w:val="22"/>
        </w:rPr>
        <w:t>Конкурс на право заключения договора аренды недвижимого имущества</w:t>
      </w:r>
    </w:p>
    <w:p w14:paraId="0C85CCBD" w14:textId="77777777" w:rsidR="00D21A9A" w:rsidRDefault="00D21A9A">
      <w:pPr>
        <w:pStyle w:val="afff2"/>
        <w:spacing w:before="29" w:beforeAutospacing="0" w:after="29" w:afterAutospacing="0"/>
        <w:jc w:val="center"/>
        <w:rPr>
          <w:b/>
          <w:bCs/>
        </w:rPr>
      </w:pPr>
    </w:p>
    <w:p w14:paraId="040C27E9" w14:textId="77777777" w:rsidR="00D21A9A" w:rsidRDefault="00D21A9A">
      <w:pPr>
        <w:keepNext/>
        <w:keepLines/>
        <w:spacing w:after="0"/>
        <w:jc w:val="center"/>
        <w:rPr>
          <w:b/>
          <w:bCs/>
        </w:rPr>
      </w:pPr>
    </w:p>
    <w:p w14:paraId="6163C06D" w14:textId="77777777" w:rsidR="00D21A9A" w:rsidRDefault="00D21A9A">
      <w:pPr>
        <w:keepNext/>
        <w:keepLines/>
        <w:suppressLineNumbers/>
        <w:suppressAutoHyphens/>
        <w:spacing w:after="0"/>
        <w:jc w:val="left"/>
        <w:rPr>
          <w:b/>
          <w:bCs/>
        </w:rPr>
      </w:pPr>
    </w:p>
    <w:p w14:paraId="4ADA0AEF" w14:textId="77777777" w:rsidR="00D21A9A" w:rsidRDefault="00D21A9A">
      <w:pPr>
        <w:keepNext/>
        <w:keepLines/>
        <w:suppressLineNumbers/>
        <w:suppressAutoHyphens/>
        <w:spacing w:after="0"/>
        <w:jc w:val="left"/>
        <w:rPr>
          <w:b/>
          <w:bCs/>
        </w:rPr>
      </w:pPr>
    </w:p>
    <w:p w14:paraId="29E25DE6" w14:textId="77777777" w:rsidR="00D21A9A" w:rsidRDefault="00D21A9A">
      <w:pPr>
        <w:keepNext/>
        <w:keepLines/>
        <w:suppressLineNumbers/>
        <w:suppressAutoHyphens/>
        <w:spacing w:after="0"/>
        <w:jc w:val="left"/>
        <w:rPr>
          <w:b/>
          <w:bCs/>
        </w:rPr>
      </w:pPr>
    </w:p>
    <w:p w14:paraId="6C3909AF" w14:textId="77777777" w:rsidR="00D21A9A" w:rsidRDefault="00D21A9A">
      <w:pPr>
        <w:keepNext/>
        <w:keepLines/>
        <w:suppressLineNumbers/>
        <w:suppressAutoHyphens/>
        <w:spacing w:after="0"/>
        <w:jc w:val="left"/>
        <w:rPr>
          <w:b/>
          <w:bCs/>
        </w:rPr>
      </w:pPr>
    </w:p>
    <w:p w14:paraId="63356333" w14:textId="77777777" w:rsidR="00D21A9A" w:rsidRDefault="00D21A9A">
      <w:pPr>
        <w:keepNext/>
        <w:keepLines/>
        <w:suppressLineNumbers/>
        <w:suppressAutoHyphens/>
        <w:spacing w:after="0"/>
        <w:jc w:val="left"/>
        <w:rPr>
          <w:b/>
          <w:bCs/>
        </w:rPr>
      </w:pPr>
    </w:p>
    <w:p w14:paraId="122B99A3" w14:textId="77777777" w:rsidR="00D21A9A" w:rsidRDefault="00D21A9A">
      <w:pPr>
        <w:keepNext/>
        <w:keepLines/>
        <w:suppressLineNumbers/>
        <w:suppressAutoHyphens/>
        <w:spacing w:after="0"/>
        <w:jc w:val="left"/>
        <w:rPr>
          <w:b/>
          <w:bCs/>
        </w:rPr>
      </w:pPr>
    </w:p>
    <w:p w14:paraId="2DB1AA3A" w14:textId="77777777" w:rsidR="00D21A9A" w:rsidRDefault="00D21A9A">
      <w:pPr>
        <w:keepNext/>
        <w:keepLines/>
        <w:suppressLineNumbers/>
        <w:suppressAutoHyphens/>
        <w:spacing w:after="0"/>
        <w:jc w:val="left"/>
        <w:rPr>
          <w:b/>
          <w:bCs/>
        </w:rPr>
      </w:pPr>
    </w:p>
    <w:p w14:paraId="13DC4CC3" w14:textId="77777777" w:rsidR="00D21A9A" w:rsidRDefault="005C1D54">
      <w:pPr>
        <w:keepNext/>
        <w:keepLines/>
        <w:suppressLineNumbers/>
        <w:suppressAutoHyphens/>
        <w:spacing w:after="0"/>
        <w:jc w:val="center"/>
        <w:rPr>
          <w:b/>
          <w:bCs/>
        </w:rPr>
      </w:pPr>
      <w:r>
        <w:rPr>
          <w:b/>
          <w:bCs/>
        </w:rPr>
        <w:t>г. Раменское</w:t>
      </w:r>
    </w:p>
    <w:p w14:paraId="05799894" w14:textId="46DC7DD7" w:rsidR="00D21A9A" w:rsidRDefault="005C1D54">
      <w:pPr>
        <w:keepNext/>
        <w:keepLines/>
        <w:suppressLineNumbers/>
        <w:suppressAutoHyphens/>
        <w:spacing w:after="0"/>
        <w:jc w:val="center"/>
        <w:rPr>
          <w:b/>
          <w:bCs/>
        </w:rPr>
      </w:pPr>
      <w:r>
        <w:rPr>
          <w:b/>
          <w:bCs/>
        </w:rPr>
        <w:t>202</w:t>
      </w:r>
      <w:r w:rsidR="007E0869">
        <w:rPr>
          <w:b/>
          <w:bCs/>
        </w:rPr>
        <w:t>4</w:t>
      </w:r>
      <w:r>
        <w:rPr>
          <w:b/>
          <w:bCs/>
        </w:rPr>
        <w:t>г.</w:t>
      </w:r>
    </w:p>
    <w:p w14:paraId="24DF2109" w14:textId="77777777" w:rsidR="00D21A9A" w:rsidRDefault="005C1D54">
      <w:pPr>
        <w:keepNext/>
        <w:keepLines/>
        <w:spacing w:after="0"/>
        <w:jc w:val="center"/>
        <w:rPr>
          <w:rStyle w:val="16"/>
          <w:b w:val="0"/>
          <w:bCs w:val="0"/>
          <w:caps/>
          <w:sz w:val="24"/>
          <w:szCs w:val="24"/>
        </w:rPr>
      </w:pPr>
      <w:r>
        <w:br w:type="page"/>
      </w:r>
      <w:bookmarkStart w:id="0" w:name="_Ref119427310"/>
      <w:r>
        <w:rPr>
          <w:b/>
          <w:bCs/>
          <w:lang w:val="en-US"/>
        </w:rPr>
        <w:lastRenderedPageBreak/>
        <w:t>I</w:t>
      </w:r>
      <w:r>
        <w:rPr>
          <w:b/>
          <w:bCs/>
        </w:rPr>
        <w:t xml:space="preserve">. </w:t>
      </w:r>
      <w:r>
        <w:rPr>
          <w:rStyle w:val="16"/>
          <w:b w:val="0"/>
          <w:bCs w:val="0"/>
          <w:caps/>
          <w:sz w:val="24"/>
          <w:szCs w:val="24"/>
        </w:rPr>
        <w:t>Термины и определения, используемые в настоящей документации</w:t>
      </w:r>
    </w:p>
    <w:p w14:paraId="1F0323BF" w14:textId="77777777" w:rsidR="00D21A9A" w:rsidRDefault="00D21A9A">
      <w:pPr>
        <w:keepNext/>
        <w:keepLines/>
        <w:spacing w:after="0"/>
        <w:jc w:val="center"/>
        <w:rPr>
          <w:rStyle w:val="16"/>
          <w:b w:val="0"/>
          <w:bCs w:val="0"/>
          <w:caps/>
          <w:sz w:val="24"/>
          <w:szCs w:val="24"/>
        </w:rPr>
      </w:pPr>
    </w:p>
    <w:p w14:paraId="567F292E" w14:textId="77777777" w:rsidR="00D21A9A" w:rsidRDefault="005C1D54">
      <w:pPr>
        <w:widowControl w:val="0"/>
        <w:spacing w:after="0"/>
        <w:ind w:firstLine="692"/>
      </w:pPr>
      <w:r>
        <w:rPr>
          <w:i/>
          <w:iCs/>
        </w:rPr>
        <w:t xml:space="preserve">Объект недвижимого имущества (объект) - </w:t>
      </w:r>
      <w:r>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p>
    <w:p w14:paraId="675BBEE6" w14:textId="77777777" w:rsidR="00D21A9A" w:rsidRDefault="005C1D54">
      <w:pPr>
        <w:widowControl w:val="0"/>
        <w:autoSpaceDE w:val="0"/>
        <w:autoSpaceDN w:val="0"/>
        <w:adjustRightInd w:val="0"/>
        <w:spacing w:after="0"/>
        <w:ind w:firstLine="709"/>
      </w:pPr>
      <w:r>
        <w:rPr>
          <w:i/>
          <w:iCs/>
        </w:rPr>
        <w:t>Торги</w:t>
      </w:r>
      <w:r>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45B75AB1" w14:textId="77777777" w:rsidR="00D21A9A" w:rsidRDefault="005C1D54">
      <w:pPr>
        <w:widowControl w:val="0"/>
        <w:autoSpaceDE w:val="0"/>
        <w:autoSpaceDN w:val="0"/>
        <w:adjustRightInd w:val="0"/>
        <w:spacing w:after="0"/>
        <w:ind w:firstLine="709"/>
      </w:pPr>
      <w:r>
        <w:rPr>
          <w:i/>
          <w:iCs/>
        </w:rPr>
        <w:t>Документация о торгах</w:t>
      </w:r>
      <w:r>
        <w:t xml:space="preserve"> – комплект документов, содержащих информацию о предмете торгов, условиях и порядке их проведения, а также проект договора аренды.</w:t>
      </w:r>
    </w:p>
    <w:p w14:paraId="261F09AD"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iCs/>
          <w:sz w:val="24"/>
          <w:szCs w:val="24"/>
        </w:rPr>
        <w:t>Организатор торгов</w:t>
      </w:r>
      <w:r>
        <w:t xml:space="preserve"> – </w:t>
      </w:r>
      <w:r>
        <w:rPr>
          <w:rFonts w:ascii="Times New Roman" w:hAnsi="Times New Roman" w:cs="Times New Roman"/>
          <w:sz w:val="24"/>
          <w:szCs w:val="24"/>
        </w:rPr>
        <w:t>собственник недвижимого имущества, предполагаемого к сдаче в аренду.</w:t>
      </w:r>
    </w:p>
    <w:p w14:paraId="0FC2EF5E"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лицо, действующее на основании договора с </w:t>
      </w:r>
      <w:r>
        <w:rPr>
          <w:rFonts w:ascii="Times New Roman" w:hAnsi="Times New Roman" w:cs="Times New Roman"/>
          <w:iCs/>
          <w:sz w:val="24"/>
          <w:szCs w:val="24"/>
        </w:rPr>
        <w:t>Организатором торгов, привлеченное</w:t>
      </w:r>
      <w:r>
        <w:rPr>
          <w:rFonts w:ascii="Times New Roman" w:hAnsi="Times New Roman" w:cs="Times New Roman"/>
          <w:i/>
          <w:iCs/>
          <w:sz w:val="24"/>
          <w:szCs w:val="24"/>
        </w:rPr>
        <w:t xml:space="preserve"> </w:t>
      </w:r>
      <w:r>
        <w:rPr>
          <w:rFonts w:ascii="Times New Roman" w:hAnsi="Times New Roman" w:cs="Times New Roman"/>
          <w:sz w:val="24"/>
          <w:szCs w:val="24"/>
        </w:rPr>
        <w:t>для оказания услуг по проведению торгов.</w:t>
      </w:r>
    </w:p>
    <w:p w14:paraId="4465A17F" w14:textId="77777777" w:rsidR="00D21A9A" w:rsidRDefault="005C1D54">
      <w:pPr>
        <w:widowControl w:val="0"/>
        <w:autoSpaceDE w:val="0"/>
        <w:autoSpaceDN w:val="0"/>
        <w:adjustRightInd w:val="0"/>
        <w:spacing w:after="0"/>
        <w:ind w:firstLine="709"/>
      </w:pPr>
      <w:r>
        <w:rPr>
          <w:i/>
          <w:iCs/>
        </w:rPr>
        <w:t>Участник торгов (участник конкурса)</w:t>
      </w:r>
      <w:r>
        <w:t xml:space="preserve"> – юридическое или физическое лицо, подавшее заявку на участие в торгах (конкурсе).</w:t>
      </w:r>
    </w:p>
    <w:p w14:paraId="09F14F65" w14:textId="77777777" w:rsidR="00D21A9A" w:rsidRDefault="005C1D54">
      <w:pPr>
        <w:widowControl w:val="0"/>
        <w:autoSpaceDE w:val="0"/>
        <w:autoSpaceDN w:val="0"/>
        <w:adjustRightInd w:val="0"/>
        <w:spacing w:after="0"/>
        <w:ind w:firstLine="709"/>
      </w:pPr>
      <w:r>
        <w:rPr>
          <w:i/>
          <w:iCs/>
        </w:rPr>
        <w:t xml:space="preserve">Сеть «Интернет» </w:t>
      </w:r>
      <w:r>
        <w:t>- для настоящего конкурса термин обозначает сайты специализированной организации АО «РТ-Строительные технологии» www.stroytech-rt.ru и официальной Электронной торговой площадки Государственной корпорации «</w:t>
      </w:r>
      <w:proofErr w:type="spellStart"/>
      <w:r>
        <w:t>Ростех</w:t>
      </w:r>
      <w:proofErr w:type="spellEnd"/>
      <w:r>
        <w:t>» www.etprf.ru.</w:t>
      </w:r>
    </w:p>
    <w:p w14:paraId="097F8965"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комиссия (далее - Комиссия)</w:t>
      </w:r>
      <w:r>
        <w:rPr>
          <w:rFonts w:ascii="Times New Roman" w:hAnsi="Times New Roman" w:cs="Times New Roman"/>
          <w:sz w:val="24"/>
          <w:szCs w:val="24"/>
        </w:rPr>
        <w:t xml:space="preserve"> – 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7CC6A7E7"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 xml:space="preserve">Конкурс </w:t>
      </w:r>
      <w:r>
        <w:rPr>
          <w:rFonts w:ascii="Times New Roman" w:hAnsi="Times New Roman" w:cs="Times New Roman"/>
          <w:sz w:val="24"/>
          <w:szCs w:val="24"/>
        </w:rPr>
        <w:t>– 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6C243C4E"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документация</w:t>
      </w:r>
      <w:r>
        <w:rPr>
          <w:rFonts w:ascii="Times New Roman" w:hAnsi="Times New Roman" w:cs="Times New Roman"/>
          <w:sz w:val="24"/>
          <w:szCs w:val="24"/>
        </w:rPr>
        <w:t xml:space="preserve"> – комплект документов, содержащих информацию о предмете конкурса, условиях и порядке его проведения, а также проект договора аренды. </w:t>
      </w:r>
    </w:p>
    <w:p w14:paraId="452A720C"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Лот</w:t>
      </w:r>
      <w:r>
        <w:rPr>
          <w:rFonts w:ascii="Times New Roman" w:hAnsi="Times New Roman" w:cs="Times New Roman"/>
          <w:sz w:val="24"/>
          <w:szCs w:val="24"/>
        </w:rPr>
        <w:t xml:space="preserve"> – предмет торгов на один объект недвижимого имущества, по которому заключается самостоятельный договор аренды с победителем торгов.</w:t>
      </w:r>
    </w:p>
    <w:p w14:paraId="08661DFD" w14:textId="77777777" w:rsidR="00D21A9A" w:rsidRDefault="005C1D54">
      <w:pPr>
        <w:spacing w:after="0"/>
        <w:ind w:firstLine="709"/>
      </w:pPr>
      <w:r>
        <w:rPr>
          <w:i/>
          <w:iCs/>
        </w:rPr>
        <w:t>Оценка</w:t>
      </w:r>
      <w:r>
        <w:t xml:space="preserve"> - процесс выявления в соответствии с условиями определения победителя торгов по критериям оценки и в порядке, установленном в конкурсной документации лучших условий аренды недвижимого имущества, указанных в заявках (предложениях) участников торгов, которые не были отклонены.</w:t>
      </w:r>
    </w:p>
    <w:p w14:paraId="50992E67" w14:textId="77777777" w:rsidR="00D21A9A" w:rsidRDefault="005C1D54">
      <w:pPr>
        <w:ind w:firstLine="709"/>
      </w:pPr>
      <w:r>
        <w:rPr>
          <w:i/>
          <w:iCs/>
        </w:rPr>
        <w:t>Значимость критерия оценки</w:t>
      </w:r>
      <w:r>
        <w:t xml:space="preserve"> - вес критерия оценки в совокупности критериев оценки, установленных в конкурсной документации, выраженный в процентах;</w:t>
      </w:r>
    </w:p>
    <w:p w14:paraId="1F9607CD" w14:textId="77777777" w:rsidR="00D21A9A" w:rsidRDefault="005C1D54">
      <w:pPr>
        <w:ind w:firstLine="709"/>
      </w:pPr>
      <w:r>
        <w:rPr>
          <w:i/>
          <w:iCs/>
        </w:rPr>
        <w:t>Коэффициент значимости критерия оценки</w:t>
      </w:r>
      <w:r>
        <w:t xml:space="preserve"> - вес критерия оценки в совокупности критериев оценки, установленных в конкурсной документации, деленный на 100;</w:t>
      </w:r>
    </w:p>
    <w:p w14:paraId="59B609E7" w14:textId="77777777" w:rsidR="00D21A9A" w:rsidRDefault="005C1D54">
      <w:pPr>
        <w:ind w:firstLine="709"/>
      </w:pPr>
      <w:r>
        <w:rPr>
          <w:i/>
          <w:iCs/>
        </w:rPr>
        <w:t>Рейтинг заявки (предложения) по критерию оценки</w:t>
      </w:r>
      <w:r>
        <w:t xml:space="preserve"> - оценка в баллах, получаемая участником торгов по результатам оценки по критерию оценки с учетом коэффициента значимости критерия оценки.</w:t>
      </w:r>
    </w:p>
    <w:p w14:paraId="37A6D93B" w14:textId="77777777" w:rsidR="00D21A9A" w:rsidRDefault="00D21A9A">
      <w:pPr>
        <w:pStyle w:val="12"/>
        <w:widowControl w:val="0"/>
        <w:spacing w:before="0"/>
        <w:ind w:firstLine="539"/>
      </w:pPr>
    </w:p>
    <w:p w14:paraId="16E87F02" w14:textId="77777777" w:rsidR="00D21A9A" w:rsidRDefault="00D21A9A">
      <w:pPr>
        <w:pStyle w:val="12"/>
        <w:widowControl w:val="0"/>
        <w:spacing w:before="0"/>
        <w:ind w:firstLine="539"/>
      </w:pPr>
    </w:p>
    <w:p w14:paraId="705D29A5" w14:textId="77777777" w:rsidR="00D21A9A" w:rsidRDefault="00D21A9A">
      <w:pPr>
        <w:pStyle w:val="12"/>
        <w:widowControl w:val="0"/>
        <w:spacing w:before="0"/>
        <w:ind w:firstLine="539"/>
      </w:pPr>
    </w:p>
    <w:p w14:paraId="41138871" w14:textId="77777777" w:rsidR="00D21A9A" w:rsidRDefault="00D21A9A">
      <w:pPr>
        <w:pStyle w:val="12"/>
        <w:widowControl w:val="0"/>
        <w:spacing w:before="0"/>
        <w:ind w:firstLine="539"/>
      </w:pPr>
    </w:p>
    <w:p w14:paraId="2566274D" w14:textId="77777777" w:rsidR="00D21A9A" w:rsidRDefault="00D21A9A">
      <w:pPr>
        <w:pStyle w:val="12"/>
        <w:widowControl w:val="0"/>
        <w:spacing w:before="0"/>
        <w:ind w:firstLine="539"/>
      </w:pPr>
    </w:p>
    <w:p w14:paraId="5AFE7D0D" w14:textId="77777777" w:rsidR="00D21A9A" w:rsidRDefault="00D21A9A">
      <w:pPr>
        <w:pStyle w:val="12"/>
        <w:widowControl w:val="0"/>
        <w:spacing w:before="0"/>
        <w:ind w:firstLine="539"/>
      </w:pPr>
    </w:p>
    <w:p w14:paraId="701051E2" w14:textId="77777777" w:rsidR="00D21A9A" w:rsidRDefault="00D21A9A">
      <w:pPr>
        <w:pStyle w:val="12"/>
        <w:widowControl w:val="0"/>
        <w:spacing w:before="0"/>
        <w:ind w:firstLine="539"/>
      </w:pPr>
    </w:p>
    <w:p w14:paraId="3D22361A" w14:textId="77777777" w:rsidR="00D21A9A" w:rsidRDefault="00D21A9A">
      <w:pPr>
        <w:pStyle w:val="12"/>
        <w:widowControl w:val="0"/>
        <w:spacing w:before="0"/>
        <w:ind w:firstLine="539"/>
      </w:pPr>
    </w:p>
    <w:p w14:paraId="6482459B" w14:textId="77777777" w:rsidR="00D21A9A" w:rsidRDefault="00D21A9A">
      <w:pPr>
        <w:pStyle w:val="12"/>
        <w:widowControl w:val="0"/>
        <w:spacing w:before="0"/>
        <w:ind w:firstLine="539"/>
      </w:pPr>
    </w:p>
    <w:p w14:paraId="74B5340E" w14:textId="77777777" w:rsidR="00D21A9A" w:rsidRDefault="00D21A9A">
      <w:pPr>
        <w:pStyle w:val="12"/>
        <w:widowControl w:val="0"/>
        <w:spacing w:before="0"/>
        <w:ind w:firstLine="539"/>
      </w:pPr>
    </w:p>
    <w:p w14:paraId="669AFABD" w14:textId="77777777" w:rsidR="00D21A9A" w:rsidRDefault="00D21A9A">
      <w:pPr>
        <w:pStyle w:val="12"/>
        <w:widowControl w:val="0"/>
        <w:spacing w:before="0"/>
        <w:ind w:firstLine="539"/>
      </w:pPr>
    </w:p>
    <w:p w14:paraId="62921606" w14:textId="77777777" w:rsidR="00D21A9A" w:rsidRDefault="005C1D54">
      <w:pPr>
        <w:pStyle w:val="11"/>
        <w:keepLines/>
        <w:numPr>
          <w:ilvl w:val="0"/>
          <w:numId w:val="19"/>
        </w:numPr>
        <w:spacing w:before="0" w:after="0" w:line="360" w:lineRule="auto"/>
        <w:rPr>
          <w:rStyle w:val="16"/>
          <w:b/>
          <w:bCs/>
          <w:caps/>
          <w:sz w:val="24"/>
          <w:szCs w:val="24"/>
        </w:rPr>
      </w:pPr>
      <w:r>
        <w:rPr>
          <w:rStyle w:val="16"/>
          <w:b/>
          <w:bCs/>
          <w:caps/>
          <w:sz w:val="24"/>
          <w:szCs w:val="24"/>
        </w:rPr>
        <w:lastRenderedPageBreak/>
        <w:t>ОБЩИЕ УСЛОВИЯ ПРОВЕДЕНИЯ КОНКУРСА</w:t>
      </w:r>
    </w:p>
    <w:p w14:paraId="1963DD91" w14:textId="77777777" w:rsidR="00D21A9A" w:rsidRDefault="00D21A9A">
      <w:pPr>
        <w:widowControl w:val="0"/>
        <w:spacing w:after="0"/>
      </w:pPr>
    </w:p>
    <w:p w14:paraId="2737C10B" w14:textId="77777777" w:rsidR="00D21A9A" w:rsidRDefault="005C1D54">
      <w:pPr>
        <w:pStyle w:val="11"/>
        <w:keepNext w:val="0"/>
        <w:widowControl w:val="0"/>
        <w:tabs>
          <w:tab w:val="clear" w:pos="432"/>
        </w:tabs>
        <w:spacing w:before="0" w:after="0"/>
        <w:ind w:left="0" w:firstLine="539"/>
        <w:jc w:val="left"/>
        <w:rPr>
          <w:sz w:val="24"/>
          <w:szCs w:val="24"/>
        </w:rPr>
      </w:pPr>
      <w:r>
        <w:rPr>
          <w:sz w:val="24"/>
          <w:szCs w:val="24"/>
        </w:rPr>
        <w:t>1. ОБЩИЕ ПОЛОЖЕНИЯ</w:t>
      </w:r>
    </w:p>
    <w:p w14:paraId="20F593C5"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Законодательное регулирование</w:t>
      </w:r>
    </w:p>
    <w:p w14:paraId="0832BF11" w14:textId="77777777"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rPr>
        <w:t xml:space="preserve">1.1.1. </w:t>
      </w:r>
      <w:r>
        <w:rPr>
          <w:rFonts w:ascii="Times New Roman" w:hAnsi="Times New Roman" w:cs="Times New Roman"/>
          <w:b w:val="0"/>
          <w:bCs w:val="0"/>
        </w:rPr>
        <w:t xml:space="preserve">Настоящая конкурсная документация подготовлена в соответствии </w:t>
      </w:r>
      <w:r>
        <w:rPr>
          <w:rFonts w:ascii="Times New Roman" w:hAnsi="Times New Roman" w:cs="Times New Roman"/>
          <w:b w:val="0"/>
          <w:bCs w:val="0"/>
          <w:color w:val="000000"/>
        </w:rPr>
        <w:t xml:space="preserve">с </w:t>
      </w:r>
      <w:r>
        <w:rPr>
          <w:rFonts w:ascii="Times New Roman" w:hAnsi="Times New Roman" w:cs="Times New Roman"/>
          <w:b w:val="0"/>
          <w:bCs w:val="0"/>
        </w:rPr>
        <w:t>Порядком проведения торгов на право заключения договоров аренды недвижимого имущества (далее «Порядок»), утвержденного Собственником недвижимого имущества и</w:t>
      </w:r>
      <w:r>
        <w:rPr>
          <w:rFonts w:ascii="Times New Roman" w:hAnsi="Times New Roman" w:cs="Times New Roman"/>
          <w:b w:val="0"/>
          <w:bCs w:val="0"/>
          <w:color w:val="000000"/>
        </w:rPr>
        <w:t xml:space="preserve"> </w:t>
      </w:r>
      <w:r>
        <w:rPr>
          <w:rFonts w:ascii="Times New Roman" w:hAnsi="Times New Roman" w:cs="Times New Roman"/>
          <w:b w:val="0"/>
          <w:bCs w:val="0"/>
        </w:rPr>
        <w:t>нормативно-правовыми актами РФ.</w:t>
      </w:r>
    </w:p>
    <w:p w14:paraId="1DD8A221" w14:textId="77777777" w:rsidR="00D21A9A" w:rsidRDefault="00D21A9A">
      <w:pPr>
        <w:widowControl w:val="0"/>
        <w:spacing w:after="0"/>
        <w:ind w:firstLine="539"/>
      </w:pPr>
    </w:p>
    <w:p w14:paraId="1AD0933F"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Организатор торгов</w:t>
      </w:r>
    </w:p>
    <w:p w14:paraId="4EADA7C2"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7709AF71" w14:textId="77777777" w:rsidR="00D21A9A" w:rsidRDefault="00D21A9A">
      <w:pPr>
        <w:widowControl w:val="0"/>
        <w:spacing w:after="0"/>
      </w:pPr>
    </w:p>
    <w:p w14:paraId="499C6674" w14:textId="77777777" w:rsidR="00D21A9A" w:rsidRDefault="005C1D54">
      <w:pPr>
        <w:pStyle w:val="23"/>
        <w:keepNext w:val="0"/>
        <w:widowControl w:val="0"/>
        <w:numPr>
          <w:ilvl w:val="0"/>
          <w:numId w:val="0"/>
        </w:numPr>
        <w:spacing w:after="0"/>
        <w:ind w:firstLine="539"/>
        <w:jc w:val="both"/>
        <w:rPr>
          <w:sz w:val="24"/>
          <w:szCs w:val="24"/>
        </w:rPr>
      </w:pPr>
      <w:r>
        <w:rPr>
          <w:sz w:val="24"/>
          <w:szCs w:val="24"/>
        </w:rPr>
        <w:t>1.3. Наименование объекта торгов (предмет торгов). Характеристики объекта недвижимого имущества.</w:t>
      </w:r>
    </w:p>
    <w:p w14:paraId="10135945"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1.3.1. Наименование объекта торгов (предмет торгов) указано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51545979"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1.3.2. Организатор торгов, разместивший извещение о проведении настоящего конкурса и конкурсную документацию в сети «Интернет», извещает всех заинтересованных лиц о проведении конкурса и возможности подавать заявки на участие в конкурсе на право заключения договора аренды недвижимого имущества в соответствии с процедурами и условиями, приведенными в конкурсной документации.</w:t>
      </w:r>
    </w:p>
    <w:p w14:paraId="2BF953A5"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1.3.3. Характеристики объекта недвижимого имущества, условия аренды определяются в частях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 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14:paraId="170AAEDF" w14:textId="77777777" w:rsidR="00D21A9A" w:rsidRDefault="00D21A9A">
      <w:pPr>
        <w:widowControl w:val="0"/>
        <w:spacing w:after="0"/>
        <w:ind w:firstLine="539"/>
      </w:pPr>
    </w:p>
    <w:p w14:paraId="0FE350E5" w14:textId="77777777"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1.4. Начальная цена арендной платы (цена лота) </w:t>
      </w:r>
    </w:p>
    <w:p w14:paraId="1EA3174B"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1.4.1. Начальная цена арендной платы (цена лота) указана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Указанная цена включает НДС и иные налоги. </w:t>
      </w:r>
    </w:p>
    <w:p w14:paraId="71C15144"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и установлены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14:paraId="20578050" w14:textId="77777777" w:rsidR="00D21A9A" w:rsidRDefault="005C1D54">
      <w:r>
        <w:tab/>
        <w:t>1.4.3. Начальная цена арендной платы установлена из расчета ее месячной стоимости.</w:t>
      </w:r>
    </w:p>
    <w:p w14:paraId="57E23209" w14:textId="77777777" w:rsidR="00D21A9A" w:rsidRDefault="00D21A9A">
      <w:pPr>
        <w:widowControl w:val="0"/>
        <w:spacing w:after="0"/>
        <w:ind w:firstLine="539"/>
      </w:pPr>
    </w:p>
    <w:p w14:paraId="1BA66D38" w14:textId="77777777"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1.5. Порядок внесения арендной платы</w:t>
      </w:r>
    </w:p>
    <w:p w14:paraId="5AB8D10A" w14:textId="77777777"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b w:val="0"/>
          <w:bCs w:val="0"/>
        </w:rPr>
        <w:t>1.</w:t>
      </w:r>
      <w:proofErr w:type="gramStart"/>
      <w:r>
        <w:rPr>
          <w:rFonts w:ascii="Times New Roman" w:hAnsi="Times New Roman" w:cs="Times New Roman"/>
          <w:b w:val="0"/>
          <w:bCs w:val="0"/>
        </w:rPr>
        <w:t>5..</w:t>
      </w:r>
      <w:proofErr w:type="gramEnd"/>
      <w:r>
        <w:rPr>
          <w:rFonts w:ascii="Times New Roman" w:hAnsi="Times New Roman" w:cs="Times New Roman"/>
          <w:b w:val="0"/>
          <w:bCs w:val="0"/>
        </w:rPr>
        <w:t xml:space="preserve"> Порядок внесения арендной платы определяется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14:paraId="7F384259" w14:textId="77777777" w:rsidR="00D21A9A" w:rsidRDefault="00D21A9A">
      <w:pPr>
        <w:pStyle w:val="34"/>
        <w:keepNext w:val="0"/>
        <w:widowControl w:val="0"/>
        <w:numPr>
          <w:ilvl w:val="2"/>
          <w:numId w:val="0"/>
        </w:numPr>
        <w:tabs>
          <w:tab w:val="left" w:pos="350"/>
        </w:tabs>
        <w:spacing w:before="0" w:after="0"/>
        <w:ind w:firstLine="539"/>
        <w:rPr>
          <w:rFonts w:ascii="Times New Roman" w:hAnsi="Times New Roman" w:cs="Times New Roman"/>
        </w:rPr>
      </w:pPr>
    </w:p>
    <w:p w14:paraId="2C5648BE" w14:textId="77777777"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rPr>
        <w:t>1.6.  Требования к участникам конкурса</w:t>
      </w:r>
    </w:p>
    <w:p w14:paraId="053176F8"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 (если иное не предусмотрено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55ADC8AE" w14:textId="77777777" w:rsidR="00D21A9A" w:rsidRDefault="005C1D54">
      <w:r>
        <w:tab/>
        <w:t>1.6.2. Участник конкурса должен иметь право быть арендатором в соответствии с законодательством РФ. Соответствие требованиям, установленным в соответствии с законодательством Российской Федерации к лицам, осуществляющим оказание услуги, являющейся объектом закупки.</w:t>
      </w:r>
    </w:p>
    <w:p w14:paraId="06F8AB15"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1.6.3. Участник конкурса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0CC7FF60" w14:textId="77777777" w:rsidR="00D21A9A" w:rsidRDefault="00D21A9A">
      <w:pPr>
        <w:pStyle w:val="ConsPlusNormal"/>
        <w:ind w:firstLine="567"/>
        <w:jc w:val="both"/>
        <w:rPr>
          <w:rFonts w:ascii="Times New Roman" w:hAnsi="Times New Roman" w:cs="Times New Roman"/>
          <w:sz w:val="24"/>
          <w:szCs w:val="24"/>
        </w:rPr>
      </w:pPr>
    </w:p>
    <w:p w14:paraId="6F9CC8EF" w14:textId="77777777" w:rsidR="00D21A9A" w:rsidRDefault="005C1D54">
      <w:pPr>
        <w:pStyle w:val="23"/>
        <w:keepNext w:val="0"/>
        <w:widowControl w:val="0"/>
        <w:numPr>
          <w:ilvl w:val="0"/>
          <w:numId w:val="0"/>
        </w:numPr>
        <w:spacing w:after="0"/>
        <w:ind w:left="539"/>
        <w:jc w:val="both"/>
        <w:rPr>
          <w:sz w:val="24"/>
          <w:szCs w:val="24"/>
          <w:highlight w:val="cyan"/>
        </w:rPr>
      </w:pPr>
      <w:r>
        <w:rPr>
          <w:sz w:val="24"/>
          <w:szCs w:val="24"/>
        </w:rPr>
        <w:t>1.7. Субаренда</w:t>
      </w:r>
    </w:p>
    <w:p w14:paraId="6CD56877" w14:textId="77777777" w:rsidR="00D21A9A" w:rsidRDefault="005C1D54">
      <w:pPr>
        <w:pStyle w:val="34"/>
        <w:keepNext w:val="0"/>
        <w:widowControl w:val="0"/>
        <w:numPr>
          <w:ilvl w:val="0"/>
          <w:numId w:val="0"/>
        </w:numPr>
        <w:tabs>
          <w:tab w:val="left" w:pos="738"/>
        </w:tabs>
        <w:spacing w:before="0" w:after="0"/>
        <w:rPr>
          <w:rFonts w:ascii="Times New Roman" w:hAnsi="Times New Roman" w:cs="Times New Roman"/>
          <w:b w:val="0"/>
          <w:bCs w:val="0"/>
        </w:rPr>
      </w:pPr>
      <w:r>
        <w:rPr>
          <w:rFonts w:ascii="Times New Roman" w:hAnsi="Times New Roman" w:cs="Times New Roman"/>
          <w:b w:val="0"/>
          <w:bCs w:val="0"/>
        </w:rPr>
        <w:t xml:space="preserve">1.7.1. Условия и порядок привлечения субарендаторов устанавливаются в части </w:t>
      </w:r>
      <w:proofErr w:type="gramStart"/>
      <w:r>
        <w:rPr>
          <w:rFonts w:ascii="Times New Roman" w:hAnsi="Times New Roman" w:cs="Times New Roman"/>
          <w:b w:val="0"/>
          <w:bCs w:val="0"/>
          <w:lang w:val="en-US"/>
        </w:rPr>
        <w:t>V</w:t>
      </w:r>
      <w:r>
        <w:rPr>
          <w:rFonts w:ascii="Times New Roman" w:hAnsi="Times New Roman" w:cs="Times New Roman"/>
          <w:b w:val="0"/>
          <w:bCs w:val="0"/>
        </w:rPr>
        <w:t>«</w:t>
      </w:r>
      <w:proofErr w:type="gramEnd"/>
      <w:r>
        <w:rPr>
          <w:rFonts w:ascii="Times New Roman" w:hAnsi="Times New Roman" w:cs="Times New Roman"/>
          <w:b w:val="0"/>
          <w:bCs w:val="0"/>
        </w:rPr>
        <w:t xml:space="preserve">Проект </w:t>
      </w:r>
      <w:r>
        <w:rPr>
          <w:rFonts w:ascii="Times New Roman" w:hAnsi="Times New Roman" w:cs="Times New Roman"/>
          <w:b w:val="0"/>
          <w:bCs w:val="0"/>
        </w:rPr>
        <w:lastRenderedPageBreak/>
        <w:t>контракта».</w:t>
      </w:r>
    </w:p>
    <w:p w14:paraId="52158FF2" w14:textId="77777777" w:rsidR="00D21A9A" w:rsidRDefault="00D21A9A"/>
    <w:p w14:paraId="2040145A" w14:textId="77777777"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1.8.  Расходы на участие в конкурсе и при заключении контракта </w:t>
      </w:r>
    </w:p>
    <w:p w14:paraId="55598794" w14:textId="77777777" w:rsidR="00D21A9A" w:rsidRDefault="005C1D54">
      <w:pPr>
        <w:widowControl w:val="0"/>
        <w:spacing w:after="0"/>
        <w:ind w:firstLine="539"/>
      </w:pPr>
      <w:r>
        <w:t>1.8.1. Участник конкурса несет все расходы, связанные с подготовкой и подачей заявки на участие в конкурсе, участием в конкурсе и заключением контракта, а Организатор торгов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66B30C29" w14:textId="77777777" w:rsidR="00D21A9A" w:rsidRDefault="00D21A9A">
      <w:pPr>
        <w:widowControl w:val="0"/>
        <w:spacing w:after="0"/>
        <w:ind w:firstLine="539"/>
      </w:pPr>
    </w:p>
    <w:p w14:paraId="7DE66119" w14:textId="77777777" w:rsidR="00D21A9A" w:rsidRDefault="005C1D54">
      <w:pPr>
        <w:pStyle w:val="23"/>
        <w:keepNext w:val="0"/>
        <w:widowControl w:val="0"/>
        <w:numPr>
          <w:ilvl w:val="0"/>
          <w:numId w:val="0"/>
        </w:numPr>
        <w:spacing w:after="0"/>
        <w:ind w:firstLine="539"/>
        <w:jc w:val="left"/>
        <w:rPr>
          <w:sz w:val="24"/>
          <w:szCs w:val="24"/>
        </w:rPr>
      </w:pPr>
      <w:r>
        <w:rPr>
          <w:sz w:val="24"/>
          <w:szCs w:val="24"/>
        </w:rPr>
        <w:t>1.9. Преимущества, предоставляемые при участии в конкурсе</w:t>
      </w:r>
    </w:p>
    <w:p w14:paraId="0A2804FB"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1.9.1. Преимущества при участии в конкурсе не предоставляются.</w:t>
      </w:r>
    </w:p>
    <w:p w14:paraId="3C53BF44" w14:textId="77777777" w:rsidR="00D21A9A" w:rsidRDefault="00D21A9A">
      <w:pPr>
        <w:widowControl w:val="0"/>
        <w:spacing w:after="0"/>
      </w:pPr>
    </w:p>
    <w:p w14:paraId="73DD6260" w14:textId="77777777" w:rsidR="00D21A9A" w:rsidRDefault="005C1D54">
      <w:pPr>
        <w:pStyle w:val="23"/>
        <w:keepNext w:val="0"/>
        <w:widowControl w:val="0"/>
        <w:numPr>
          <w:ilvl w:val="0"/>
          <w:numId w:val="0"/>
        </w:numPr>
        <w:spacing w:after="0"/>
        <w:ind w:firstLine="539"/>
        <w:jc w:val="left"/>
        <w:rPr>
          <w:sz w:val="24"/>
          <w:szCs w:val="24"/>
        </w:rPr>
      </w:pPr>
      <w:r>
        <w:rPr>
          <w:sz w:val="24"/>
          <w:szCs w:val="24"/>
        </w:rPr>
        <w:t>1.10. Условия допуска к участию в конкурсе. Отстранение от участия в конкурсе</w:t>
      </w:r>
    </w:p>
    <w:p w14:paraId="0F13F271"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1.10.1. Заявка на участие в конкурсе признается надлежащей, если она соответствует требованиям настоящей конкурсной документации и извещению о проведении конкурса, а участник конкурса, подавший заявку, соответствует требованиям, которые предъявляются к участнику конкурса и указаны в конкурсной документации. </w:t>
      </w:r>
    </w:p>
    <w:p w14:paraId="0B488C61"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1.10.2. 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793E28F8" w14:textId="77777777" w:rsidR="00D21A9A" w:rsidRDefault="005C1D54">
      <w:pPr>
        <w:widowControl w:val="0"/>
        <w:spacing w:after="0"/>
        <w:ind w:firstLine="567"/>
      </w:pPr>
      <w:r>
        <w:t>1.10.3. Участник конкурса не допускается к участию в конкурсе по следующим основаниям:</w:t>
      </w:r>
    </w:p>
    <w:p w14:paraId="60B6BA16" w14:textId="77777777" w:rsidR="00D21A9A" w:rsidRDefault="005C1D54">
      <w:pPr>
        <w:widowControl w:val="0"/>
        <w:autoSpaceDE w:val="0"/>
        <w:autoSpaceDN w:val="0"/>
        <w:adjustRightInd w:val="0"/>
        <w:spacing w:line="319" w:lineRule="auto"/>
        <w:ind w:firstLine="709"/>
      </w:pPr>
      <w:r>
        <w:t>-</w:t>
      </w:r>
      <w:r>
        <w:tab/>
        <w:t>представленные документы не подтверждают права участника конкурса быть арендатором в соответствии с законодательством Российской Федерации;</w:t>
      </w:r>
    </w:p>
    <w:p w14:paraId="5D0DD1E8" w14:textId="77777777" w:rsidR="00D21A9A" w:rsidRDefault="005C1D54">
      <w:pPr>
        <w:widowControl w:val="0"/>
        <w:autoSpaceDE w:val="0"/>
        <w:autoSpaceDN w:val="0"/>
        <w:adjustRightInd w:val="0"/>
        <w:spacing w:line="319" w:lineRule="auto"/>
        <w:ind w:firstLine="709"/>
      </w:pPr>
      <w:r>
        <w:t>-</w:t>
      </w:r>
      <w:r>
        <w:tab/>
        <w:t>представлены не все документы в соответствии с перечнем, указанным в извещении о проведении торгов (в конкурсной документации), или оформление указанных документов не соответствует законодательству Российской Федерации;</w:t>
      </w:r>
    </w:p>
    <w:p w14:paraId="763A8B0B" w14:textId="77777777" w:rsidR="00D21A9A" w:rsidRDefault="005C1D54">
      <w:pPr>
        <w:widowControl w:val="0"/>
        <w:autoSpaceDE w:val="0"/>
        <w:autoSpaceDN w:val="0"/>
        <w:adjustRightInd w:val="0"/>
        <w:spacing w:line="319" w:lineRule="auto"/>
        <w:ind w:firstLine="709"/>
      </w:pPr>
      <w:r>
        <w:t>-</w:t>
      </w:r>
      <w:r>
        <w:tab/>
        <w:t>заявка подана лицом, не уполномоченным участником конкурса на осуществление таких действий;</w:t>
      </w:r>
    </w:p>
    <w:p w14:paraId="3EF51610" w14:textId="77777777" w:rsidR="00D21A9A" w:rsidRDefault="005C1D54">
      <w:pPr>
        <w:widowControl w:val="0"/>
        <w:autoSpaceDE w:val="0"/>
        <w:autoSpaceDN w:val="0"/>
        <w:adjustRightInd w:val="0"/>
        <w:spacing w:line="319" w:lineRule="auto"/>
        <w:ind w:firstLine="709"/>
      </w:pPr>
      <w:r>
        <w:t>-</w:t>
      </w:r>
      <w:r>
        <w:tab/>
        <w:t>не подтверждено поступление в установленный срок задатка на счет, указанный в конкурсной документации.</w:t>
      </w:r>
    </w:p>
    <w:p w14:paraId="5B5C4166" w14:textId="77777777" w:rsidR="00D21A9A" w:rsidRDefault="00D21A9A">
      <w:pPr>
        <w:widowControl w:val="0"/>
        <w:spacing w:after="0"/>
        <w:ind w:firstLine="567"/>
        <w:rPr>
          <w:b/>
          <w:bCs/>
          <w:color w:val="FF0000"/>
        </w:rPr>
      </w:pPr>
    </w:p>
    <w:p w14:paraId="7D45BADF" w14:textId="77777777" w:rsidR="00D21A9A" w:rsidRDefault="005C1D54">
      <w:pPr>
        <w:pStyle w:val="11"/>
        <w:keepNext w:val="0"/>
        <w:widowControl w:val="0"/>
        <w:numPr>
          <w:ilvl w:val="0"/>
          <w:numId w:val="20"/>
        </w:numPr>
        <w:spacing w:before="0" w:after="0"/>
        <w:ind w:left="0" w:firstLine="539"/>
        <w:jc w:val="left"/>
        <w:rPr>
          <w:sz w:val="24"/>
          <w:szCs w:val="24"/>
        </w:rPr>
      </w:pPr>
      <w:r>
        <w:rPr>
          <w:sz w:val="24"/>
          <w:szCs w:val="24"/>
        </w:rPr>
        <w:t xml:space="preserve">КОНКУРСНАЯ ДОКУМЕНТАЦИЯ </w:t>
      </w:r>
    </w:p>
    <w:p w14:paraId="771EEE86"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Содержание конкурсной документации </w:t>
      </w:r>
    </w:p>
    <w:p w14:paraId="78B19212"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2.1.1. Конкурсная документация включает перечень частей, разделов, подразделов и форм, а также изменения и дополнения, вносимые в конкурсную документацию.</w:t>
      </w:r>
    </w:p>
    <w:p w14:paraId="4F3DC56F"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2.1.2.  Состав конкурсной документации:</w:t>
      </w:r>
    </w:p>
    <w:p w14:paraId="0FCC07C6"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w:t>
      </w:r>
      <w:r>
        <w:rPr>
          <w:rFonts w:ascii="Times New Roman" w:hAnsi="Times New Roman" w:cs="Times New Roman"/>
        </w:rPr>
        <w:t>. Термины и определения;</w:t>
      </w:r>
    </w:p>
    <w:p w14:paraId="2152DF3E"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w:t>
      </w:r>
      <w:r>
        <w:rPr>
          <w:rFonts w:ascii="Times New Roman" w:hAnsi="Times New Roman" w:cs="Times New Roman"/>
        </w:rPr>
        <w:t>. Общие условия проведения конкурса;</w:t>
      </w:r>
    </w:p>
    <w:p w14:paraId="034B1CBA"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III</w:t>
      </w:r>
      <w:r>
        <w:rPr>
          <w:rFonts w:ascii="Times New Roman" w:hAnsi="Times New Roman" w:cs="Times New Roman"/>
        </w:rPr>
        <w:t>. Информационная карта конкурса;</w:t>
      </w:r>
    </w:p>
    <w:p w14:paraId="7399BED2"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IV</w:t>
      </w:r>
      <w:r>
        <w:rPr>
          <w:rFonts w:ascii="Times New Roman" w:hAnsi="Times New Roman" w:cs="Times New Roman"/>
        </w:rPr>
        <w:t>. Образцы форм и документов для заполнения участниками закупки;</w:t>
      </w:r>
    </w:p>
    <w:p w14:paraId="6C3A616B"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w:t>
      </w:r>
      <w:r>
        <w:rPr>
          <w:rFonts w:ascii="Times New Roman" w:hAnsi="Times New Roman" w:cs="Times New Roman"/>
        </w:rPr>
        <w:t>. Проект контракта;</w:t>
      </w:r>
    </w:p>
    <w:p w14:paraId="16B842A1" w14:textId="77777777" w:rsidR="00D21A9A" w:rsidRDefault="005C1D54">
      <w:pPr>
        <w:pStyle w:val="42"/>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VI</w:t>
      </w:r>
      <w:r>
        <w:rPr>
          <w:rFonts w:ascii="Times New Roman" w:hAnsi="Times New Roman" w:cs="Times New Roman"/>
        </w:rPr>
        <w:t>. Техническая часть конкурсной документации.</w:t>
      </w:r>
    </w:p>
    <w:p w14:paraId="35E0DE99" w14:textId="77777777" w:rsidR="00D21A9A" w:rsidRDefault="00D21A9A">
      <w:pPr>
        <w:widowControl w:val="0"/>
        <w:spacing w:after="0"/>
        <w:ind w:firstLine="539"/>
      </w:pPr>
    </w:p>
    <w:p w14:paraId="0EC871B2"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Публикация извещения и конкурсной документации </w:t>
      </w:r>
    </w:p>
    <w:p w14:paraId="3ABE7289" w14:textId="77777777" w:rsidR="00D21A9A" w:rsidRDefault="005C1D54">
      <w:pPr>
        <w:widowControl w:val="0"/>
        <w:numPr>
          <w:ilvl w:val="2"/>
          <w:numId w:val="20"/>
        </w:numPr>
        <w:autoSpaceDE w:val="0"/>
        <w:autoSpaceDN w:val="0"/>
        <w:adjustRightInd w:val="0"/>
        <w:spacing w:after="0" w:line="319" w:lineRule="auto"/>
      </w:pPr>
      <w:r>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Индивидуальный предприниматель Генералов Александр </w:t>
      </w:r>
      <w:proofErr w:type="gramStart"/>
      <w:r>
        <w:t>Александрович  www.sp-org.ru</w:t>
      </w:r>
      <w:proofErr w:type="gramEnd"/>
      <w:r>
        <w:t xml:space="preserve"> и официальной Электронной торговой площадки Государственной корпорации «</w:t>
      </w:r>
      <w:proofErr w:type="spellStart"/>
      <w:r>
        <w:t>Ростех</w:t>
      </w:r>
      <w:proofErr w:type="spellEnd"/>
      <w:r>
        <w:t xml:space="preserve">» </w:t>
      </w:r>
      <w:hyperlink r:id="rId9" w:history="1">
        <w:r>
          <w:rPr>
            <w:rStyle w:val="affb"/>
            <w:color w:val="auto"/>
          </w:rPr>
          <w:t>www.etprf.ru</w:t>
        </w:r>
      </w:hyperlink>
      <w:r>
        <w:t>.</w:t>
      </w:r>
    </w:p>
    <w:p w14:paraId="373CC670" w14:textId="77777777" w:rsidR="00D21A9A" w:rsidRDefault="005C1D54">
      <w:pPr>
        <w:widowControl w:val="0"/>
        <w:numPr>
          <w:ilvl w:val="2"/>
          <w:numId w:val="20"/>
        </w:numPr>
        <w:autoSpaceDE w:val="0"/>
        <w:autoSpaceDN w:val="0"/>
        <w:adjustRightInd w:val="0"/>
        <w:spacing w:after="0" w:line="319" w:lineRule="auto"/>
        <w:rPr>
          <w:bCs/>
        </w:rPr>
      </w:pPr>
      <w:r>
        <w:t xml:space="preserve"> </w:t>
      </w:r>
      <w:r>
        <w:rPr>
          <w:bCs/>
        </w:rPr>
        <w:t xml:space="preserve">Конкурсная документация публикуется и доступна для ознакомления в электронном виде </w:t>
      </w:r>
      <w:r>
        <w:rPr>
          <w:bCs/>
        </w:rPr>
        <w:lastRenderedPageBreak/>
        <w:t xml:space="preserve">на сайте </w:t>
      </w:r>
      <w:r>
        <w:t>http://www.</w:t>
      </w:r>
      <w:proofErr w:type="spellStart"/>
      <w:r>
        <w:rPr>
          <w:lang w:val="en-US"/>
        </w:rPr>
        <w:t>sp</w:t>
      </w:r>
      <w:proofErr w:type="spellEnd"/>
      <w:r>
        <w:t>-</w:t>
      </w:r>
      <w:r>
        <w:rPr>
          <w:lang w:val="en-US"/>
        </w:rPr>
        <w:t>org</w:t>
      </w:r>
      <w:r>
        <w:t>.</w:t>
      </w:r>
      <w:proofErr w:type="spellStart"/>
      <w:r>
        <w:t>ru</w:t>
      </w:r>
      <w:proofErr w:type="spellEnd"/>
      <w:r>
        <w:rPr>
          <w:rStyle w:val="affb"/>
          <w:bCs/>
          <w:color w:val="auto"/>
          <w:u w:val="none"/>
        </w:rPr>
        <w:t>.</w:t>
      </w:r>
      <w:r>
        <w:rPr>
          <w:bCs/>
        </w:rPr>
        <w:t xml:space="preserve"> </w:t>
      </w:r>
    </w:p>
    <w:p w14:paraId="31959A45" w14:textId="77777777" w:rsidR="00D21A9A" w:rsidRDefault="00D21A9A">
      <w:pPr>
        <w:widowControl w:val="0"/>
        <w:spacing w:after="0"/>
      </w:pPr>
    </w:p>
    <w:p w14:paraId="534C0BE7"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Разъяснение положений конкурсной документации</w:t>
      </w:r>
    </w:p>
    <w:p w14:paraId="277177A8"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Любое юридическое или физическое лицо вправе направить в письменной форме Организатору торгов запрос о даче разъяснений положений конкурсной документации. Ответ на запрос о даче разъяснений положений конкурсной документации выдается Организатором торгов (специализированной организацией) на третий рабочий день с даты поступления указанного запроса лицу, подавшему такой запрос или его представителю по доверенности, если указанный запрос поступил к Организатору торгов не позднее чем за пять дней до даты окончания срока подачи заявок на участие в конкурсе. В случае, если в течение последующих двух рабочих дней лицо, подавшее запрос о даче разъяснений положений конкурсной документации не получило у Организатора торгов (специализированной организации) ответ на запрос, Организатор торгов (специализированная организация) в течение следующих двух рабочих дней направляет письменный ответ на запрос о даче разъяснений положений конкурсной документации лицу, подавшему такой запрос почтой на адрес, указанному в запросе о даче разъяснений положений конкурсной документации. </w:t>
      </w:r>
    </w:p>
    <w:p w14:paraId="47084099"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Адрес, по которому подаются запросы о даче разъяснений положений конкурсной документации и выдаются ответы на них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22A2FBE2" w14:textId="77777777" w:rsidR="00D21A9A" w:rsidRDefault="00D21A9A">
      <w:pPr>
        <w:widowControl w:val="0"/>
        <w:spacing w:after="0"/>
      </w:pPr>
    </w:p>
    <w:p w14:paraId="61A5DFD2" w14:textId="77777777"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Внесение изменений в конкурсную документацию </w:t>
      </w:r>
    </w:p>
    <w:p w14:paraId="33886982"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2.4.1. Организатор торгов вправе принять решение о внесении изменений в извещение о проведении конкурса и в конкурсную документацию не позднее, чем за пять дней до даты окончания срока подачи заявок на участие в конкурсе.</w:t>
      </w:r>
    </w:p>
    <w:p w14:paraId="1344817D" w14:textId="77777777" w:rsidR="00D21A9A" w:rsidRDefault="005C1D54">
      <w:pPr>
        <w:pStyle w:val="34"/>
        <w:keepLines/>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 2.4.2. Все изменения в извещение о проведении конкурса и в конкурсную документацию публикуются Организатором торгов (специализированной организацией) в сети «Интернет» в течение двух рабочих дней с даты принятия решения о внесении таких изменений. При этом срок подачи заявок на участие в конкурсе продлевается так, чтобы с даты размещения в сети «Интернет» внесенных изменений в извещение и конкурсную документацию до даты окончания срока подачи заявок на участие в конкурсе такой срок составлял не менее чем 10 дней.</w:t>
      </w:r>
    </w:p>
    <w:p w14:paraId="4628430B" w14:textId="77777777"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2.4.3. Организатор торгов (специализированная организация) не несет ответственности в случае, если участник закупки не ознакомился с изменениями, внесенными в извещение о проведении конкурса и конкурсную документацию, размещенными надлежащим образом. </w:t>
      </w:r>
    </w:p>
    <w:p w14:paraId="11A0E466" w14:textId="77777777" w:rsidR="00D21A9A" w:rsidRDefault="00D21A9A">
      <w:pPr>
        <w:widowControl w:val="0"/>
        <w:spacing w:after="0"/>
      </w:pPr>
    </w:p>
    <w:p w14:paraId="6466EA01"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Отмена конкурса</w:t>
      </w:r>
    </w:p>
    <w:p w14:paraId="5B2C171B"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вправе отменить торги по одному и более лоту не позднее, чем за пять дней до даты окончания срока подачи заявок на участие в конкурсе. </w:t>
      </w:r>
    </w:p>
    <w:p w14:paraId="457F527B"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b w:val="0"/>
        </w:rPr>
      </w:pPr>
      <w:r>
        <w:rPr>
          <w:rFonts w:ascii="Times New Roman" w:hAnsi="Times New Roman" w:cs="Times New Roman"/>
          <w:b w:val="0"/>
        </w:rPr>
        <w:t xml:space="preserve">Решение об отмене торгов размещается в течение двух рабочих дней с даты принятия этого решения в сети «Интернет». </w:t>
      </w:r>
    </w:p>
    <w:p w14:paraId="408C1332" w14:textId="77777777" w:rsidR="00D21A9A" w:rsidRDefault="00D21A9A">
      <w:pPr>
        <w:widowControl w:val="0"/>
        <w:spacing w:after="0"/>
      </w:pPr>
    </w:p>
    <w:p w14:paraId="58C94F30" w14:textId="77777777" w:rsidR="00D21A9A" w:rsidRDefault="005C1D54">
      <w:pPr>
        <w:pStyle w:val="11"/>
        <w:keepNext w:val="0"/>
        <w:widowControl w:val="0"/>
        <w:numPr>
          <w:ilvl w:val="0"/>
          <w:numId w:val="20"/>
        </w:numPr>
        <w:tabs>
          <w:tab w:val="clear" w:pos="432"/>
          <w:tab w:val="left" w:pos="1567"/>
        </w:tabs>
        <w:spacing w:before="0" w:after="0"/>
        <w:ind w:left="0" w:firstLine="539"/>
        <w:jc w:val="both"/>
        <w:rPr>
          <w:sz w:val="24"/>
          <w:szCs w:val="24"/>
        </w:rPr>
      </w:pPr>
      <w:r>
        <w:rPr>
          <w:sz w:val="24"/>
          <w:szCs w:val="24"/>
        </w:rPr>
        <w:t>ИНСТРУКЦИЯ ПО ПОДГОТОВКЕ И ЗАПОЛНЕНИЮ ЗАЯВКИ НА УЧАСТИЕ В КОНКУРСЕ</w:t>
      </w:r>
    </w:p>
    <w:p w14:paraId="3DEFBF1A"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Форма заявки на участие в конкурсе и требования к ее оформлению</w:t>
      </w:r>
    </w:p>
    <w:p w14:paraId="31831A0B" w14:textId="77777777"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Участник конкурса подает в письменной форме конверт с заявкой на участие в конкурсе, не позволяющий просматривать содержимое конверта до вскрытия таких конвертов по адресу, указанному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По желанию участника конкурса, предложение о цене аренды в виде соответствующего приложения к заявке (форма 3 </w:t>
      </w:r>
      <w:r>
        <w:rPr>
          <w:rFonts w:ascii="Times New Roman" w:hAnsi="Times New Roman" w:cs="Times New Roman"/>
          <w:b w:val="0"/>
        </w:rPr>
        <w:t xml:space="preserve">части </w:t>
      </w:r>
      <w:r>
        <w:rPr>
          <w:rFonts w:ascii="Times New Roman" w:hAnsi="Times New Roman" w:cs="Times New Roman"/>
          <w:b w:val="0"/>
          <w:lang w:val="en-US"/>
        </w:rPr>
        <w:t>IV</w:t>
      </w:r>
      <w:r>
        <w:rPr>
          <w:rFonts w:ascii="Times New Roman" w:hAnsi="Times New Roman" w:cs="Times New Roman"/>
          <w:b w:val="0"/>
        </w:rPr>
        <w:t xml:space="preserve"> конкурсной документации «</w:t>
      </w:r>
      <w:r>
        <w:rPr>
          <w:rStyle w:val="16"/>
          <w:rFonts w:ascii="Times New Roman" w:hAnsi="Times New Roman" w:cs="Times New Roman"/>
          <w:bCs/>
          <w:sz w:val="24"/>
          <w:szCs w:val="24"/>
        </w:rPr>
        <w:t>ОБРАЗЦЫ ФОРМ И ДОКУМЕНТОВ ДЛЯ ЗАПОЛНЕНИЯ УЧАСТНИКАМИ КОНКУРСА</w:t>
      </w:r>
      <w:r>
        <w:rPr>
          <w:rStyle w:val="16"/>
          <w:rFonts w:ascii="Times New Roman" w:hAnsi="Times New Roman" w:cs="Times New Roman"/>
          <w:b/>
          <w:bCs/>
          <w:sz w:val="24"/>
          <w:szCs w:val="24"/>
        </w:rPr>
        <w:t>»)</w:t>
      </w:r>
      <w:r>
        <w:rPr>
          <w:rFonts w:ascii="Times New Roman" w:hAnsi="Times New Roman" w:cs="Times New Roman"/>
          <w:b w:val="0"/>
          <w:bCs w:val="0"/>
        </w:rPr>
        <w:t>, может быть подано участником конкурса отдельно от заявки в отдельном конверте и в иное время, но не позднее срока окончания приема заявок. 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0D8AEA6C" w14:textId="77777777"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3.1.2. Участник конкурса подает заявку в соответствии с формами, указанными в разделе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bCs w:val="0"/>
        </w:rPr>
        <w:lastRenderedPageBreak/>
        <w:t>«Образцы форм и документов для заполнения участниками конкурса».</w:t>
      </w:r>
    </w:p>
    <w:p w14:paraId="254FDD38"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3.1.3. Сведения, которые содержатся в заявках участников конкурса, не должны допускать двусмысленных толкований. </w:t>
      </w:r>
    </w:p>
    <w:p w14:paraId="03E678BA"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3.1.4. Все листы, поданной в письменной форме заявки на участие в конкурсе,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 документов, быть скреплены печатью участника конкурса (для юридического лица при наличии)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 </w:t>
      </w:r>
    </w:p>
    <w:p w14:paraId="3BB220B5"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3.1.5. При подготовке заявки на участие в конкурсе и документов, входящих в состав такой заявки, не допускается применение факсимильных подписей.</w:t>
      </w:r>
    </w:p>
    <w:p w14:paraId="3B9D8EE1"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3.1.6. Все документы, входящие в состав заявки на участие в конкурсе и приложения к ней, должны быть указаны участником закупки в описи документов. </w:t>
      </w:r>
    </w:p>
    <w:p w14:paraId="267F2063"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3.1.7.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участника конкурса или лицом, уполномоченным таким участником конкурса.</w:t>
      </w:r>
    </w:p>
    <w:p w14:paraId="760A36DA"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3.1.8. Опечатывание и маркировка конвертов с заявками на участие в конкурсе:</w:t>
      </w:r>
    </w:p>
    <w:p w14:paraId="00E72E94"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3.1.8.1.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3FF28E1A"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3.1.8.2. 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(специализированной организацией) при ее подаче ранее. </w:t>
      </w:r>
    </w:p>
    <w:p w14:paraId="574246F9"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3.1.</w:t>
      </w:r>
      <w:proofErr w:type="gramStart"/>
      <w:r>
        <w:rPr>
          <w:rFonts w:ascii="Times New Roman" w:hAnsi="Times New Roman" w:cs="Times New Roman"/>
        </w:rPr>
        <w:t>9.Участник</w:t>
      </w:r>
      <w:proofErr w:type="gramEnd"/>
      <w:r>
        <w:rPr>
          <w:rFonts w:ascii="Times New Roman" w:hAnsi="Times New Roman" w:cs="Times New Roman"/>
        </w:rPr>
        <w:t xml:space="preserve"> конкурса вправе не указывать на конверте свое фирменное наименование, почтовый адрес.</w:t>
      </w:r>
    </w:p>
    <w:p w14:paraId="24A9A75C"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3.1.10. Конверт должен быть запечатан способом, исключающими возможность вскрытия конверта без разрушения его целостности. </w:t>
      </w:r>
    </w:p>
    <w:p w14:paraId="1B86334A"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3.1.11. Если конверт не опечатан или маркирован с нарушением требований пункта 3.1.8, Организатор торгов (специализированная организация) не несет ответственности в случае его потери или вскрытия раньше срока.</w:t>
      </w:r>
    </w:p>
    <w:p w14:paraId="066A6093"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3.1.12.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конкурса, кроме отозванных участниками конкурса заявок на участие в конкурсе, а также заявок на участие в конкурсе, поступивших после истечения срока подачи заявок на участие в конкурсе.</w:t>
      </w:r>
    </w:p>
    <w:p w14:paraId="3A078DD7" w14:textId="77777777" w:rsidR="00D21A9A" w:rsidRDefault="00D21A9A">
      <w:pPr>
        <w:widowControl w:val="0"/>
        <w:spacing w:after="0"/>
        <w:ind w:firstLine="539"/>
      </w:pPr>
    </w:p>
    <w:p w14:paraId="4ED951EA"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Язык документов, входящих в состав заявки на участие в конкурсе  </w:t>
      </w:r>
    </w:p>
    <w:p w14:paraId="02284B90"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Заявка на участие в конкурсе, подготовленная участником конкурса, а также вся корреспонденция и документация, связанная с заявкой на участие в конкурсе, которыми обмениваются участники конкурса и Организатор торгов (специализированная организация), должны быть написаны на русском языке. </w:t>
      </w:r>
    </w:p>
    <w:p w14:paraId="5EE786B6"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Входящие в заявку на участие в конкурсе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p>
    <w:p w14:paraId="7327E52F"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Pr>
          <w:rFonts w:ascii="Times New Roman" w:hAnsi="Times New Roman" w:cs="Times New Roman"/>
          <w:b w:val="0"/>
          <w:bCs w:val="0"/>
        </w:rPr>
        <w:lastRenderedPageBreak/>
        <w:t>подвергнут консульской легализации.</w:t>
      </w:r>
    </w:p>
    <w:p w14:paraId="5C903096" w14:textId="77777777" w:rsidR="00D21A9A" w:rsidRDefault="00D21A9A">
      <w:pPr>
        <w:widowControl w:val="0"/>
        <w:spacing w:after="0"/>
      </w:pPr>
    </w:p>
    <w:p w14:paraId="22A4D5B7" w14:textId="77777777" w:rsidR="00D21A9A" w:rsidRDefault="005C1D54">
      <w:pPr>
        <w:pStyle w:val="23"/>
        <w:keepNext w:val="0"/>
        <w:widowControl w:val="0"/>
        <w:numPr>
          <w:ilvl w:val="1"/>
          <w:numId w:val="20"/>
        </w:numPr>
        <w:tabs>
          <w:tab w:val="clear" w:pos="576"/>
          <w:tab w:val="left" w:pos="567"/>
        </w:tabs>
        <w:spacing w:after="0"/>
        <w:ind w:left="0" w:firstLine="539"/>
        <w:jc w:val="both"/>
        <w:rPr>
          <w:sz w:val="24"/>
          <w:szCs w:val="24"/>
        </w:rPr>
      </w:pPr>
      <w:r>
        <w:rPr>
          <w:sz w:val="24"/>
          <w:szCs w:val="24"/>
        </w:rPr>
        <w:t>Валюта заявки на участие в конкурсе</w:t>
      </w:r>
    </w:p>
    <w:p w14:paraId="28A7A48D"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Все суммы денежных средств в заявке на участие в конкурсе и приложениях к ней должны быть выражены в российских рублях. </w:t>
      </w:r>
    </w:p>
    <w:p w14:paraId="42606B3F" w14:textId="77777777" w:rsidR="00D21A9A" w:rsidRDefault="00D21A9A"/>
    <w:p w14:paraId="07FF284E" w14:textId="77777777"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Требования к содержанию документов, входящих в состав заявки на участие в конкурсе  </w:t>
      </w:r>
    </w:p>
    <w:p w14:paraId="62B9F8B3" w14:textId="77777777" w:rsidR="00D21A9A" w:rsidRDefault="005C1D54">
      <w:pPr>
        <w:pStyle w:val="34"/>
        <w:keepNext w:val="0"/>
        <w:widowControl w:val="0"/>
        <w:numPr>
          <w:ilvl w:val="0"/>
          <w:numId w:val="0"/>
        </w:numPr>
        <w:tabs>
          <w:tab w:val="left" w:pos="350"/>
          <w:tab w:val="left" w:pos="454"/>
          <w:tab w:val="left" w:pos="709"/>
          <w:tab w:val="left" w:pos="738"/>
        </w:tabs>
        <w:spacing w:before="0" w:after="0"/>
        <w:ind w:left="539"/>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1386C5FE"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Fonts w:ascii="Times New Roman" w:hAnsi="Times New Roman" w:cs="Times New Roman"/>
          <w:bCs/>
          <w:sz w:val="24"/>
          <w:szCs w:val="24"/>
        </w:rPr>
        <w:t>;</w:t>
      </w:r>
    </w:p>
    <w:p w14:paraId="34666862" w14:textId="77777777"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57BF398A"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5E0F36FA"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08BCF87B" w14:textId="77777777"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физического лица;</w:t>
      </w:r>
    </w:p>
    <w:p w14:paraId="54952A20"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в соответствии с требованиями, установленными в </w:t>
      </w:r>
      <w:r>
        <w:rPr>
          <w:rFonts w:ascii="Times New Roman" w:hAnsi="Times New Roman" w:cs="Times New Roman"/>
          <w:bCs/>
          <w:sz w:val="24"/>
          <w:szCs w:val="24"/>
        </w:rPr>
        <w:t xml:space="preserve">части </w:t>
      </w:r>
      <w:r>
        <w:rPr>
          <w:rFonts w:ascii="Times New Roman" w:hAnsi="Times New Roman" w:cs="Times New Roman"/>
          <w:bCs/>
          <w:sz w:val="24"/>
          <w:szCs w:val="24"/>
          <w:lang w:val="en-US"/>
        </w:rPr>
        <w:t>III</w:t>
      </w:r>
      <w:r>
        <w:rPr>
          <w:rFonts w:ascii="Times New Roman" w:hAnsi="Times New Roman" w:cs="Times New Roman"/>
          <w:bCs/>
          <w:sz w:val="24"/>
          <w:szCs w:val="24"/>
        </w:rPr>
        <w:t xml:space="preserve"> «Информационная карта конкурса»;</w:t>
      </w:r>
      <w:r>
        <w:rPr>
          <w:rFonts w:ascii="Times New Roman" w:hAnsi="Times New Roman" w:cs="Times New Roman"/>
          <w:sz w:val="24"/>
          <w:szCs w:val="24"/>
        </w:rPr>
        <w:t xml:space="preserve"> </w:t>
      </w:r>
    </w:p>
    <w:p w14:paraId="797DE43D"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6DA9F776"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ж) заверенную организацией копию свидетельства о регистрации изменений </w:t>
      </w:r>
      <w:r>
        <w:rPr>
          <w:rFonts w:ascii="Times New Roman" w:hAnsi="Times New Roman" w:cs="Times New Roman"/>
          <w:sz w:val="24"/>
          <w:szCs w:val="24"/>
        </w:rPr>
        <w:br/>
        <w:t>в учредительных документах;</w:t>
      </w:r>
    </w:p>
    <w:p w14:paraId="2C875B16"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заверенную организацией копию документа,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копию доверенности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14:paraId="5FBE2026"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14:paraId="1BE444BF"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подачи заявки;</w:t>
      </w:r>
    </w:p>
    <w:p w14:paraId="1F2E1F4B"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p w14:paraId="477333CC" w14:textId="77777777" w:rsidR="00D21A9A" w:rsidRDefault="00D21A9A">
      <w:pPr>
        <w:widowControl w:val="0"/>
        <w:spacing w:after="0"/>
      </w:pPr>
    </w:p>
    <w:p w14:paraId="2996F1C0" w14:textId="77777777" w:rsidR="00D21A9A" w:rsidRDefault="005C1D54">
      <w:pPr>
        <w:pStyle w:val="23"/>
        <w:keepNext w:val="0"/>
        <w:widowControl w:val="0"/>
        <w:numPr>
          <w:ilvl w:val="0"/>
          <w:numId w:val="0"/>
        </w:numPr>
        <w:tabs>
          <w:tab w:val="left" w:pos="1002"/>
          <w:tab w:val="left" w:pos="1853"/>
        </w:tabs>
        <w:spacing w:after="0"/>
        <w:ind w:firstLine="567"/>
        <w:jc w:val="left"/>
        <w:rPr>
          <w:sz w:val="24"/>
          <w:szCs w:val="24"/>
        </w:rPr>
      </w:pPr>
      <w:r>
        <w:rPr>
          <w:sz w:val="24"/>
          <w:szCs w:val="24"/>
        </w:rPr>
        <w:t>3.5.   Требования к предложениям о цене арендной платы</w:t>
      </w:r>
    </w:p>
    <w:p w14:paraId="1EC52805"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3.5.1. Цена арендной платы, предлагаемая участником конкурса, не может быть ниже начальной цены арендной платы, указанной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0C9D166B"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3.5.2.  В случае если цена арендной платы, указанная в заявке на участие в конкурсе и предлагаемая участником торгов будет ниже начальной цены арендной платы, установленной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w:t>
      </w:r>
      <w:r>
        <w:rPr>
          <w:rFonts w:ascii="Times New Roman" w:hAnsi="Times New Roman" w:cs="Times New Roman"/>
          <w:b w:val="0"/>
          <w:bCs w:val="0"/>
        </w:rPr>
        <w:lastRenderedPageBreak/>
        <w:t xml:space="preserve">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14:paraId="0171CF1B"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3.5.3.  Цена арендной платы, предлагаемой участником </w:t>
      </w:r>
      <w:proofErr w:type="gramStart"/>
      <w:r>
        <w:rPr>
          <w:rFonts w:ascii="Times New Roman" w:hAnsi="Times New Roman" w:cs="Times New Roman"/>
          <w:b w:val="0"/>
          <w:bCs w:val="0"/>
        </w:rPr>
        <w:t>конкурса</w:t>
      </w:r>
      <w:proofErr w:type="gramEnd"/>
      <w:r>
        <w:rPr>
          <w:rFonts w:ascii="Times New Roman" w:hAnsi="Times New Roman" w:cs="Times New Roman"/>
          <w:b w:val="0"/>
          <w:bCs w:val="0"/>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w:t>
      </w:r>
    </w:p>
    <w:p w14:paraId="0622F62F" w14:textId="77777777" w:rsidR="00D21A9A" w:rsidRDefault="005C1D54">
      <w:r>
        <w:tab/>
        <w:t xml:space="preserve">3.5.4. </w:t>
      </w:r>
      <w:r>
        <w:rPr>
          <w:bCs/>
        </w:rPr>
        <w:t xml:space="preserve">Цена арендной платы, предлагаемой участником </w:t>
      </w:r>
      <w:proofErr w:type="gramStart"/>
      <w:r>
        <w:rPr>
          <w:bCs/>
        </w:rPr>
        <w:t>конкурса</w:t>
      </w:r>
      <w:proofErr w:type="gramEnd"/>
      <w:r>
        <w:rPr>
          <w:bCs/>
        </w:rPr>
        <w:t xml:space="preserve"> представляется таким участником в заявке из расчета её месячного размера.</w:t>
      </w:r>
    </w:p>
    <w:p w14:paraId="064B2579" w14:textId="77777777" w:rsidR="00D21A9A" w:rsidRDefault="00D21A9A">
      <w:pPr>
        <w:widowControl w:val="0"/>
        <w:spacing w:after="0"/>
        <w:ind w:firstLine="539"/>
      </w:pPr>
    </w:p>
    <w:p w14:paraId="0BE93B01" w14:textId="77777777" w:rsidR="00D21A9A" w:rsidRDefault="005C1D54">
      <w:pPr>
        <w:pStyle w:val="11"/>
        <w:keepNext w:val="0"/>
        <w:widowControl w:val="0"/>
        <w:tabs>
          <w:tab w:val="clear" w:pos="432"/>
        </w:tabs>
        <w:spacing w:before="0" w:after="0"/>
        <w:ind w:left="0" w:firstLine="567"/>
        <w:jc w:val="both"/>
        <w:rPr>
          <w:sz w:val="24"/>
          <w:szCs w:val="24"/>
        </w:rPr>
      </w:pPr>
      <w:r>
        <w:rPr>
          <w:sz w:val="24"/>
          <w:szCs w:val="24"/>
        </w:rPr>
        <w:t xml:space="preserve">4.  ПОДАЧА ЗАЯВОК НА УЧАСТИЕ В КОНКУРСЕ  </w:t>
      </w:r>
    </w:p>
    <w:p w14:paraId="0D8957BB" w14:textId="77777777" w:rsidR="00D21A9A" w:rsidRDefault="005C1D54">
      <w:pPr>
        <w:pStyle w:val="23"/>
        <w:keepNext w:val="0"/>
        <w:widowControl w:val="0"/>
        <w:numPr>
          <w:ilvl w:val="0"/>
          <w:numId w:val="0"/>
        </w:numPr>
        <w:tabs>
          <w:tab w:val="left" w:pos="1002"/>
          <w:tab w:val="left" w:pos="1853"/>
        </w:tabs>
        <w:spacing w:after="0"/>
        <w:ind w:firstLine="567"/>
        <w:jc w:val="both"/>
        <w:rPr>
          <w:sz w:val="24"/>
          <w:szCs w:val="24"/>
        </w:rPr>
      </w:pPr>
      <w:r>
        <w:rPr>
          <w:sz w:val="24"/>
          <w:szCs w:val="24"/>
        </w:rPr>
        <w:t>4.1. Порядок, место, дата начала и дата окончания срока подачи заявок на участие в конкурсе</w:t>
      </w:r>
    </w:p>
    <w:p w14:paraId="68F75216" w14:textId="77777777" w:rsidR="00D21A9A" w:rsidRDefault="005C1D54">
      <w:pPr>
        <w:pStyle w:val="34"/>
        <w:keepNext w:val="0"/>
        <w:widowControl w:val="0"/>
        <w:numPr>
          <w:ilvl w:val="0"/>
          <w:numId w:val="0"/>
        </w:numPr>
        <w:tabs>
          <w:tab w:val="left" w:pos="88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4.1.1. Заявки на участие в конкурсе подаются участниками конкурса в порядке и сроки,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7314F5D3"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4.1.2. Прием заявок на участие в конкурсе заканчивается в день и час, установленный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время окончания приема заявок.</w:t>
      </w:r>
    </w:p>
    <w:p w14:paraId="062785B5"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4.1.3. Заявки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35413384"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4.1.4. В случае отправления заявки на участие в конкурсе посредством почтовой связи, участник конкурса самостоятельно несет ответственность за поступление такой заявки Организатору торгов (специализированной организации) с соблюдением необходимых сроков.</w:t>
      </w:r>
    </w:p>
    <w:p w14:paraId="216222BA"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4.1.5. Каждый конверт с заявкой, поступивший в срок, указанный в пунктах 4.1.1 - 4.1.2, регистрируется в журнале регистрации заявок на участие в конкурсе в порядке поступления конвертов с заявками на участие в конкурсе Организатором торгов, специализированной организацией и маркируется путем нанесения на конверт регистрационного номера, а в случае подачи участником конкурса предложения о цене арендной платы в отдельном конверте, такой конверт маркируется путем нанесения на 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4CDAEFE5"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4.1.6. По требованию участника конкурса, подавшего конверт с заявкой на участие в конкурсе (конверт с предложением о цене арендной платы), Организатором торгов (специализированной организацией) выдается расписка в получении конверта с указанием даты и времени его (ее) получения.</w:t>
      </w:r>
    </w:p>
    <w:p w14:paraId="0631F21F" w14:textId="77777777" w:rsidR="00D21A9A" w:rsidRDefault="005C1D54">
      <w:pPr>
        <w:widowControl w:val="0"/>
        <w:spacing w:after="0"/>
        <w:ind w:firstLine="567"/>
      </w:pPr>
      <w:r>
        <w:t>4.1.7. Одно лицо вправе подать только одну заявку на участие в конкурсе в отношении каждого предмета конкурса (лота), при этом разрешается подача заявки в двух частях, в соответствии с п. 3.1.1.</w:t>
      </w:r>
    </w:p>
    <w:p w14:paraId="45223F24" w14:textId="77777777" w:rsidR="00D21A9A" w:rsidRDefault="005C1D54">
      <w:pPr>
        <w:widowControl w:val="0"/>
        <w:spacing w:after="0"/>
        <w:ind w:firstLine="567"/>
      </w:pPr>
      <w:r>
        <w:t xml:space="preserve">4.1.8. Прием заявок на участие в конкурсе прекращается с наступлением срока окончания приема конвертов с заявками на участие в конкурсе. </w:t>
      </w:r>
    </w:p>
    <w:p w14:paraId="4DDD248A" w14:textId="77777777" w:rsidR="00D21A9A" w:rsidRDefault="005C1D54">
      <w:pPr>
        <w:widowControl w:val="0"/>
        <w:spacing w:after="0"/>
        <w:ind w:firstLine="567"/>
      </w:pPr>
      <w:r>
        <w:t xml:space="preserve">4.1.9. Организатор торгов (специализированная организация) обеспечивают сохранность конвертов с заявками на участие в конкурсе, их защищенность, неприкосновенность и конфиденциальность и обеспечивают рассмотрение содержания заявок на участие в конкурсе только после срока окончания приема заявок на участие в конкурсе. Лица, осуществляющие хранение конвертов с заявками на участие в конкурсе, не вправе допускать повреждение этих конвертов. </w:t>
      </w:r>
    </w:p>
    <w:p w14:paraId="37CFA184" w14:textId="77777777" w:rsidR="00D21A9A" w:rsidRDefault="00D21A9A">
      <w:pPr>
        <w:widowControl w:val="0"/>
        <w:spacing w:after="0"/>
        <w:ind w:firstLine="567"/>
      </w:pPr>
    </w:p>
    <w:p w14:paraId="3374278F" w14:textId="77777777" w:rsidR="00D21A9A" w:rsidRDefault="00D21A9A">
      <w:pPr>
        <w:widowControl w:val="0"/>
        <w:spacing w:after="0"/>
        <w:ind w:firstLine="567"/>
      </w:pPr>
    </w:p>
    <w:p w14:paraId="0A1E744A" w14:textId="77777777" w:rsidR="00D21A9A" w:rsidRDefault="005C1D54">
      <w:pPr>
        <w:widowControl w:val="0"/>
        <w:spacing w:after="0"/>
        <w:ind w:firstLine="567"/>
        <w:rPr>
          <w:b/>
          <w:bCs/>
        </w:rPr>
      </w:pPr>
      <w:r>
        <w:rPr>
          <w:b/>
          <w:bCs/>
        </w:rPr>
        <w:t>4.2. Изменения заявок на участие в конкурсе</w:t>
      </w:r>
    </w:p>
    <w:p w14:paraId="4D5FFE78"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4.2.1. Изменение поданных участником конкурса заявок на участие в конкурсе не допускается. </w:t>
      </w:r>
    </w:p>
    <w:p w14:paraId="76B21549" w14:textId="77777777" w:rsidR="00D21A9A" w:rsidRDefault="00D21A9A">
      <w:pPr>
        <w:widowControl w:val="0"/>
        <w:spacing w:after="0"/>
        <w:ind w:firstLine="567"/>
      </w:pPr>
    </w:p>
    <w:p w14:paraId="28E78D9A" w14:textId="77777777"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 xml:space="preserve">4.3. Отзыв заявок на участие в конкурсе </w:t>
      </w:r>
    </w:p>
    <w:p w14:paraId="56301EFE"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утрачивает право на внесенные в качестве задатка денежные средства. Уведомление об отзыве заявки является действительным, если уведомление получено Организатором конкурса (специализированной организацией) до истечения срока подачи заявок.</w:t>
      </w:r>
    </w:p>
    <w:p w14:paraId="0F21CC25"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lastRenderedPageBreak/>
        <w:t>4.3.2.  Заявки на участие в конкурсе отзываются в следующем порядке:</w:t>
      </w:r>
    </w:p>
    <w:p w14:paraId="1EA16110"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4.3.2.1. Участник конкурса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реестровый номер конкурса, номер лота, 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уведомление об отзыве заявки будет считаться не поданным, а организатор торгов (специализированная организация) не несет ответственности в случае его потери.</w:t>
      </w:r>
    </w:p>
    <w:p w14:paraId="30157071"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4.3.2.2. Уведомление об отзыве заявки на участие в конкурсе должно быть скреплено печатью (для юридических лиц при наличии) и заверено подписью участника закупки или лица, уполномоченного участником закупки. </w:t>
      </w:r>
    </w:p>
    <w:p w14:paraId="4187596C"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4.3.3. Уведомления об отзыве заявок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007E4AD2"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4.3.4. Отзывы заявок на участие в конкурсе регистрируются в журнале регистрации заявок на участие в конкурсе. </w:t>
      </w:r>
    </w:p>
    <w:p w14:paraId="080911D1"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После получения и регистрации отзыва заявки на участие в конкурсе Организатор торгов </w:t>
      </w:r>
      <w:r>
        <w:rPr>
          <w:rFonts w:ascii="Times New Roman" w:hAnsi="Times New Roman" w:cs="Times New Roman"/>
          <w:b w:val="0"/>
        </w:rPr>
        <w:t xml:space="preserve">(специализированная организация) </w:t>
      </w:r>
      <w:r>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5EFD22E4"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4.3.5. В случае отзыва заявок на участие в конкурсе после времени окончания срока подачи заявок на участие в конкурсе, указанного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задаток, внесенный участником конкурса, возвращается в порядке, установленном для участников конкурса (п. 4.5.8.2).</w:t>
      </w:r>
    </w:p>
    <w:p w14:paraId="3030715D" w14:textId="77777777" w:rsidR="00D21A9A" w:rsidRDefault="00D21A9A">
      <w:pPr>
        <w:pStyle w:val="23"/>
        <w:keepNext w:val="0"/>
        <w:widowControl w:val="0"/>
        <w:numPr>
          <w:ilvl w:val="0"/>
          <w:numId w:val="0"/>
        </w:numPr>
        <w:tabs>
          <w:tab w:val="left" w:pos="1853"/>
        </w:tabs>
        <w:spacing w:after="0"/>
        <w:ind w:firstLine="567"/>
        <w:jc w:val="left"/>
        <w:rPr>
          <w:sz w:val="24"/>
          <w:szCs w:val="24"/>
        </w:rPr>
      </w:pPr>
    </w:p>
    <w:p w14:paraId="4D79C790" w14:textId="77777777"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4.4. Заявки на участие в конкурсе, поданные с опозданием</w:t>
      </w:r>
    </w:p>
    <w:p w14:paraId="53E9C3CA" w14:textId="77777777" w:rsidR="00D21A9A" w:rsidRDefault="005C1D54">
      <w:pPr>
        <w:widowControl w:val="0"/>
        <w:tabs>
          <w:tab w:val="left" w:pos="0"/>
        </w:tabs>
        <w:spacing w:after="0"/>
        <w:ind w:firstLine="567"/>
      </w:pPr>
      <w:r>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Организатором торгов (специализированной организацией) в порядке, установленном конкурсной документацией. </w:t>
      </w:r>
    </w:p>
    <w:p w14:paraId="4A090C7A" w14:textId="77777777" w:rsidR="00D21A9A" w:rsidRDefault="00D21A9A">
      <w:pPr>
        <w:widowControl w:val="0"/>
        <w:tabs>
          <w:tab w:val="left" w:pos="0"/>
        </w:tabs>
        <w:spacing w:after="0"/>
        <w:ind w:firstLine="567"/>
      </w:pPr>
    </w:p>
    <w:p w14:paraId="583073F8" w14:textId="77777777" w:rsidR="00D21A9A" w:rsidRDefault="00D21A9A">
      <w:pPr>
        <w:widowControl w:val="0"/>
        <w:tabs>
          <w:tab w:val="left" w:pos="0"/>
        </w:tabs>
        <w:spacing w:after="0"/>
        <w:ind w:firstLine="567"/>
      </w:pPr>
    </w:p>
    <w:p w14:paraId="55DDCE27" w14:textId="77777777"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4.5. Задаток на участие в конкурсе</w:t>
      </w:r>
    </w:p>
    <w:p w14:paraId="393A9EF0"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4.5.1. Задаток на участие в конкурсе предоставляется участником конкурса путем внесения денежных средств. Участники конкурса, подающие заявки на участие в конкурсе, вносят денежные средства в качестве задатка на участие в конкурсе в сумме и по реквизитам счета, указанным в части </w:t>
      </w:r>
      <w:r>
        <w:rPr>
          <w:rFonts w:ascii="Times New Roman" w:hAnsi="Times New Roman" w:cs="Times New Roman"/>
          <w:sz w:val="24"/>
          <w:szCs w:val="24"/>
          <w:lang w:val="en-US"/>
        </w:rPr>
        <w:t>III</w:t>
      </w:r>
      <w:r>
        <w:rPr>
          <w:rFonts w:ascii="Times New Roman" w:hAnsi="Times New Roman" w:cs="Times New Roman"/>
          <w:sz w:val="24"/>
          <w:szCs w:val="24"/>
        </w:rPr>
        <w:t xml:space="preserve"> «Информационная карта конкурса».</w:t>
      </w:r>
    </w:p>
    <w:p w14:paraId="18F01ED4"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4.5.2. Факт внесения участником конкурса денежных средств в качестве задатка 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 документах должны быть указаны реквизиты получателя платежа и назначение платежа,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4EDB62FD"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4.5.3. В том случае, если перевод денежных средств в качестве задатка на участие в конкурсе осуществляется участником конкурса при помощи системы «Банк-Клиент», факт внесения денежных средств в качестве задатка на участие в конкурсе подтверждается платежным поручением или его копией. </w:t>
      </w:r>
    </w:p>
    <w:p w14:paraId="517151AF"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4.5.4. Соответствующее платежное поручение или его копия должно быть подано участником конкурса в составе документов, входящих в заявку на участие в конкурсе. </w:t>
      </w:r>
    </w:p>
    <w:p w14:paraId="0357953F"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4.5.5. Задаток на участие в конкурсе должен быть зачислен по реквизитам счета, указанного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5205503A"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4.5.6. В случае, если участником конкурса в составе заявки представлены документы, подтверждающие внесение денежных средств в качестве задатка на участие в конкурсе, и до даты рассмотрения и оценки заявок денежные средства не поступили на счет, который указан Организатором торгов в документации о закупке, такой участник признается не предоставившим задаток. </w:t>
      </w:r>
    </w:p>
    <w:p w14:paraId="30E39FB5" w14:textId="77777777" w:rsidR="00D21A9A" w:rsidRDefault="005C1D54">
      <w:pPr>
        <w:widowControl w:val="0"/>
        <w:spacing w:after="0"/>
        <w:ind w:firstLine="567"/>
      </w:pPr>
      <w:r>
        <w:t>4.5.7. Денежные средства, внесенные в качестве задатка на участие в конкурсе, возвращаются на счет участника конкурса при проведении такого конкурса в течение не более чем пяти рабочих дней с даты наступления одного из следующих случаев:</w:t>
      </w:r>
    </w:p>
    <w:p w14:paraId="2772A60B" w14:textId="77777777" w:rsidR="00D21A9A" w:rsidRDefault="005C1D54">
      <w:pPr>
        <w:widowControl w:val="0"/>
        <w:spacing w:after="0"/>
        <w:ind w:firstLine="567"/>
      </w:pPr>
      <w:r>
        <w:t>4.5.7.1.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конкурса, за исключением победителя конкурса и участника конкурса, который сделал предпоследнее предложение, которому такие денежные средства возвращаются после заключения договора аренды с победителем конкурса;</w:t>
      </w:r>
    </w:p>
    <w:p w14:paraId="7458ABD1" w14:textId="77777777" w:rsidR="00D21A9A" w:rsidRDefault="005C1D54">
      <w:pPr>
        <w:widowControl w:val="0"/>
        <w:spacing w:after="0"/>
        <w:ind w:firstLine="567"/>
      </w:pPr>
      <w:r>
        <w:t>4.5.7.2. Отмена конкурса;</w:t>
      </w:r>
    </w:p>
    <w:p w14:paraId="08C45722" w14:textId="77777777" w:rsidR="00D21A9A" w:rsidRDefault="005C1D54">
      <w:pPr>
        <w:widowControl w:val="0"/>
        <w:spacing w:after="0"/>
        <w:ind w:firstLine="567"/>
      </w:pPr>
      <w:r>
        <w:t>4.5.7.3. Отклонение заявки участника конкурса;</w:t>
      </w:r>
    </w:p>
    <w:p w14:paraId="6F4F5D89" w14:textId="77777777" w:rsidR="00D21A9A" w:rsidRDefault="005C1D54">
      <w:pPr>
        <w:widowControl w:val="0"/>
        <w:spacing w:after="0"/>
        <w:ind w:firstLine="567"/>
      </w:pPr>
      <w:r>
        <w:t>4.5.7.4. Отзыв заявки участником конкурса до окончания срока подачи заявок;</w:t>
      </w:r>
    </w:p>
    <w:p w14:paraId="52C434B9" w14:textId="77777777" w:rsidR="00D21A9A" w:rsidRDefault="005C1D54">
      <w:pPr>
        <w:widowControl w:val="0"/>
        <w:spacing w:after="0"/>
        <w:ind w:firstLine="567"/>
      </w:pPr>
      <w:r>
        <w:t>4.5.7.5. Получение заявки на участие в конкурсе после окончания срока подачи заявок;</w:t>
      </w:r>
    </w:p>
    <w:p w14:paraId="4C278309" w14:textId="77777777" w:rsidR="00D21A9A" w:rsidRDefault="005C1D54">
      <w:pPr>
        <w:widowControl w:val="0"/>
        <w:spacing w:after="0"/>
        <w:ind w:firstLine="567"/>
      </w:pPr>
      <w:r>
        <w:t>4.5.8. Возврат денежных средств, внесенных в качестве задатка, не осуществляется в следующих случаях:</w:t>
      </w:r>
    </w:p>
    <w:p w14:paraId="22DAC457" w14:textId="77777777" w:rsidR="00D21A9A" w:rsidRDefault="005C1D54">
      <w:pPr>
        <w:widowControl w:val="0"/>
        <w:spacing w:after="0"/>
        <w:ind w:firstLine="567"/>
      </w:pPr>
      <w:r>
        <w:t>4.5.8.1. Уклонения или отказа участника конкурса заключить договор аренды;</w:t>
      </w:r>
    </w:p>
    <w:p w14:paraId="3DAB0FCD" w14:textId="77777777" w:rsidR="00D21A9A" w:rsidRDefault="005C1D54">
      <w:pPr>
        <w:widowControl w:val="0"/>
        <w:spacing w:after="0"/>
        <w:ind w:firstLine="567"/>
      </w:pPr>
      <w:r>
        <w:t xml:space="preserve">4.5.8.2. Отзыва участником конкурса заявки на участие конкурсе после истечения срока окончания подачи таких </w:t>
      </w:r>
      <w:proofErr w:type="gramStart"/>
      <w:r>
        <w:t>заявок, в случае, если</w:t>
      </w:r>
      <w:proofErr w:type="gramEnd"/>
      <w:r>
        <w:t xml:space="preserve"> такой участник признан конкурсной комиссией победителем конкурса.</w:t>
      </w:r>
    </w:p>
    <w:p w14:paraId="668A0F46" w14:textId="77777777" w:rsidR="00D21A9A" w:rsidRDefault="005C1D54">
      <w:pPr>
        <w:widowControl w:val="0"/>
        <w:spacing w:after="0"/>
        <w:ind w:firstLine="567"/>
      </w:pPr>
      <w:r>
        <w:t>4.5.8. Денежные средства, внесенные в качестве задатка на участие в конкурсе победителем торгов после подписания договора аренды, засчитываются победителю конкурса в качестве гарантийного взноса.</w:t>
      </w:r>
    </w:p>
    <w:p w14:paraId="5978EE88" w14:textId="77777777" w:rsidR="00D21A9A" w:rsidRDefault="00D21A9A">
      <w:pPr>
        <w:widowControl w:val="0"/>
        <w:spacing w:after="0"/>
        <w:ind w:firstLine="709"/>
      </w:pPr>
    </w:p>
    <w:p w14:paraId="0F63CC26" w14:textId="77777777" w:rsidR="00D21A9A" w:rsidRDefault="00D21A9A">
      <w:pPr>
        <w:pStyle w:val="11"/>
        <w:keepNext w:val="0"/>
        <w:widowControl w:val="0"/>
        <w:tabs>
          <w:tab w:val="clear" w:pos="432"/>
        </w:tabs>
        <w:spacing w:before="0" w:after="0"/>
        <w:ind w:left="0" w:firstLine="567"/>
        <w:jc w:val="both"/>
        <w:rPr>
          <w:sz w:val="24"/>
          <w:szCs w:val="24"/>
        </w:rPr>
      </w:pPr>
      <w:bookmarkStart w:id="1" w:name="Par673"/>
      <w:bookmarkEnd w:id="1"/>
    </w:p>
    <w:p w14:paraId="029B8122" w14:textId="77777777" w:rsidR="00D21A9A" w:rsidRDefault="005C1D54">
      <w:pPr>
        <w:pStyle w:val="11"/>
        <w:keepNext w:val="0"/>
        <w:widowControl w:val="0"/>
        <w:tabs>
          <w:tab w:val="clear" w:pos="432"/>
        </w:tabs>
        <w:spacing w:before="0" w:after="0"/>
        <w:ind w:left="0" w:firstLine="567"/>
        <w:jc w:val="both"/>
        <w:rPr>
          <w:sz w:val="24"/>
          <w:szCs w:val="24"/>
        </w:rPr>
      </w:pPr>
      <w:r>
        <w:rPr>
          <w:sz w:val="24"/>
          <w:szCs w:val="24"/>
        </w:rPr>
        <w:t>5.</w:t>
      </w:r>
      <w:r>
        <w:rPr>
          <w:caps/>
          <w:sz w:val="24"/>
          <w:szCs w:val="24"/>
        </w:rPr>
        <w:t>рассмотрение и оценка заявок на участие в конкурсе</w:t>
      </w:r>
    </w:p>
    <w:p w14:paraId="22B5B917" w14:textId="77777777" w:rsidR="00D21A9A" w:rsidRDefault="005C1D54">
      <w:pPr>
        <w:pStyle w:val="23"/>
        <w:keepNext w:val="0"/>
        <w:widowControl w:val="0"/>
        <w:numPr>
          <w:ilvl w:val="0"/>
          <w:numId w:val="0"/>
        </w:numPr>
        <w:spacing w:after="0"/>
        <w:ind w:firstLine="567"/>
        <w:jc w:val="left"/>
        <w:rPr>
          <w:sz w:val="24"/>
          <w:szCs w:val="24"/>
        </w:rPr>
      </w:pPr>
      <w:r>
        <w:rPr>
          <w:sz w:val="24"/>
          <w:szCs w:val="24"/>
        </w:rPr>
        <w:t xml:space="preserve">5.1. Порядок рассмотрения и оценки заявок на участие в конкурсе </w:t>
      </w:r>
    </w:p>
    <w:p w14:paraId="308A62A1"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5.1.1. На следующий рабочий 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рассмотрение заявок на соответствие требованиям, установленным </w:t>
      </w:r>
      <w:proofErr w:type="gramStart"/>
      <w:r>
        <w:rPr>
          <w:rFonts w:ascii="Times New Roman" w:hAnsi="Times New Roman" w:cs="Times New Roman"/>
          <w:b w:val="0"/>
          <w:bCs w:val="0"/>
        </w:rPr>
        <w:t>в конкурсной документации</w:t>
      </w:r>
      <w:proofErr w:type="gramEnd"/>
      <w:r>
        <w:rPr>
          <w:rFonts w:ascii="Times New Roman" w:hAnsi="Times New Roman" w:cs="Times New Roman"/>
          <w:b w:val="0"/>
          <w:bCs w:val="0"/>
        </w:rPr>
        <w:t xml:space="preserve">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47F6789B"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5.1.2. 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 должен иметь кворум не менее, чем 50% от своего состава. </w:t>
      </w:r>
    </w:p>
    <w:p w14:paraId="557D9C09" w14:textId="77777777" w:rsidR="00D21A9A" w:rsidRDefault="005C1D5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5.1.3. Срок рассмотрения и оценки заявок на участие в конкурсе не может превышать десять рабочих дней со дня окончания приема заявок на участие в конкурсе. </w:t>
      </w:r>
    </w:p>
    <w:p w14:paraId="4ED7FB48"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5.1.4. На основании результатов рассмотрения заявок на участие в конкурсе Конкурсной комиссией принимается решение: </w:t>
      </w:r>
    </w:p>
    <w:p w14:paraId="4ECFD637"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 о допуске к участию в конкурсе участников конкурса и признании их участниками торгов; </w:t>
      </w:r>
    </w:p>
    <w:p w14:paraId="1659ECC0"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об отказе в допуске участникам конкурса к участию в конкурсе.</w:t>
      </w:r>
    </w:p>
    <w:p w14:paraId="12DC4364"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5.1.5.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27120B4D"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5.1.6. Результаты рассмотрения и оценки заявок на участие в конкурсе фиксируются в протоколе рассмотрения и оценки заявок, в том числе в таком протоколе указывается: </w:t>
      </w:r>
    </w:p>
    <w:p w14:paraId="7A4856BF" w14:textId="77777777" w:rsidR="00D21A9A" w:rsidRDefault="005C1D54">
      <w:pPr>
        <w:widowControl w:val="0"/>
        <w:autoSpaceDE w:val="0"/>
        <w:autoSpaceDN w:val="0"/>
        <w:adjustRightInd w:val="0"/>
        <w:spacing w:line="319" w:lineRule="auto"/>
        <w:ind w:firstLine="709"/>
      </w:pPr>
      <w:r>
        <w:t>- наименование, характеристика недвижимого имущества и иные сведения, позволяющие однозначно идентифицировать объект аренды;</w:t>
      </w:r>
    </w:p>
    <w:p w14:paraId="4434CC0E" w14:textId="77777777" w:rsidR="00D21A9A" w:rsidRDefault="005C1D54">
      <w:pPr>
        <w:widowControl w:val="0"/>
        <w:autoSpaceDE w:val="0"/>
        <w:autoSpaceDN w:val="0"/>
        <w:adjustRightInd w:val="0"/>
        <w:spacing w:line="319" w:lineRule="auto"/>
        <w:ind w:firstLine="709"/>
      </w:pPr>
      <w:r>
        <w:t>- дата и место проведения торгов;</w:t>
      </w:r>
    </w:p>
    <w:p w14:paraId="388519DE" w14:textId="77777777" w:rsidR="00D21A9A" w:rsidRDefault="005C1D54">
      <w:pPr>
        <w:widowControl w:val="0"/>
        <w:autoSpaceDE w:val="0"/>
        <w:autoSpaceDN w:val="0"/>
        <w:adjustRightInd w:val="0"/>
        <w:spacing w:line="319" w:lineRule="auto"/>
        <w:ind w:firstLine="709"/>
      </w:pPr>
      <w:r>
        <w:lastRenderedPageBreak/>
        <w:t>- наименование организатора торгов;</w:t>
      </w:r>
    </w:p>
    <w:p w14:paraId="653E18E3" w14:textId="77777777" w:rsidR="00D21A9A" w:rsidRDefault="005C1D54">
      <w:pPr>
        <w:widowControl w:val="0"/>
        <w:autoSpaceDE w:val="0"/>
        <w:autoSpaceDN w:val="0"/>
        <w:adjustRightInd w:val="0"/>
        <w:spacing w:line="319" w:lineRule="auto"/>
        <w:ind w:firstLine="709"/>
      </w:pPr>
      <w:r>
        <w:t>- количество поданных заявок;</w:t>
      </w:r>
    </w:p>
    <w:p w14:paraId="1A4DA1FF" w14:textId="77777777" w:rsidR="00D21A9A" w:rsidRDefault="005C1D54">
      <w:pPr>
        <w:widowControl w:val="0"/>
        <w:autoSpaceDE w:val="0"/>
        <w:autoSpaceDN w:val="0"/>
        <w:adjustRightInd w:val="0"/>
        <w:spacing w:line="319" w:lineRule="auto"/>
        <w:ind w:firstLine="709"/>
      </w:pPr>
      <w:r>
        <w:t>- лица, признанные участниками торгов;</w:t>
      </w:r>
    </w:p>
    <w:p w14:paraId="2F4C6BD6" w14:textId="77777777" w:rsidR="00D21A9A" w:rsidRDefault="005C1D54">
      <w:pPr>
        <w:widowControl w:val="0"/>
        <w:autoSpaceDE w:val="0"/>
        <w:autoSpaceDN w:val="0"/>
        <w:adjustRightInd w:val="0"/>
        <w:spacing w:line="319" w:lineRule="auto"/>
        <w:ind w:firstLine="709"/>
      </w:pPr>
      <w:r>
        <w:t>- итоговая цена арендной платы;</w:t>
      </w:r>
    </w:p>
    <w:p w14:paraId="21D1AD10" w14:textId="77777777" w:rsidR="00D21A9A" w:rsidRDefault="005C1D54">
      <w:pPr>
        <w:widowControl w:val="0"/>
        <w:autoSpaceDE w:val="0"/>
        <w:autoSpaceDN w:val="0"/>
        <w:adjustRightInd w:val="0"/>
        <w:spacing w:line="319" w:lineRule="auto"/>
        <w:ind w:firstLine="709"/>
      </w:pPr>
      <w:r>
        <w:t>- имя физического лица или наименование юридического лица – арендатора.</w:t>
      </w:r>
    </w:p>
    <w:p w14:paraId="03E8FAC2"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Протокол рассмотрения и оценки заявок на участие в конкурсе в течение 10 дней с даты подписания такого протокола размещается Организатором торгов (специализированной организацией) на сайтах в сети «Интернет».</w:t>
      </w:r>
    </w:p>
    <w:p w14:paraId="1BE8A3F1" w14:textId="77777777" w:rsidR="00D21A9A" w:rsidRDefault="00D21A9A">
      <w:pPr>
        <w:widowControl w:val="0"/>
        <w:tabs>
          <w:tab w:val="left" w:pos="0"/>
        </w:tabs>
        <w:spacing w:after="0"/>
        <w:ind w:firstLine="567"/>
      </w:pPr>
    </w:p>
    <w:p w14:paraId="46E6289F" w14:textId="77777777" w:rsidR="00D21A9A" w:rsidRDefault="005C1D54">
      <w:pPr>
        <w:pStyle w:val="23"/>
        <w:keepNext w:val="0"/>
        <w:widowControl w:val="0"/>
        <w:numPr>
          <w:ilvl w:val="0"/>
          <w:numId w:val="0"/>
        </w:numPr>
        <w:spacing w:after="0"/>
        <w:ind w:firstLine="567"/>
        <w:jc w:val="both"/>
        <w:rPr>
          <w:sz w:val="24"/>
          <w:szCs w:val="24"/>
        </w:rPr>
      </w:pPr>
      <w:r>
        <w:rPr>
          <w:sz w:val="24"/>
          <w:szCs w:val="24"/>
        </w:rPr>
        <w:t>5.2. Критерии оценки заявок на участие в конкурсе, их содержание и значимость</w:t>
      </w:r>
    </w:p>
    <w:p w14:paraId="06B12DF6"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5.2.1.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563CF3CF"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5.2.2.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w:t>
      </w:r>
      <w:proofErr w:type="gramStart"/>
      <w:r>
        <w:rPr>
          <w:rFonts w:ascii="Times New Roman" w:hAnsi="Times New Roman" w:cs="Times New Roman"/>
          <w:b w:val="0"/>
          <w:bCs w:val="0"/>
        </w:rPr>
        <w:t>на участие</w:t>
      </w:r>
      <w:proofErr w:type="gramEnd"/>
      <w:r>
        <w:rPr>
          <w:rFonts w:ascii="Times New Roman" w:hAnsi="Times New Roman" w:cs="Times New Roman"/>
          <w:b w:val="0"/>
          <w:bCs w:val="0"/>
        </w:rPr>
        <w:t xml:space="preserve"> в конкурсе которого присвоен первый номер.</w:t>
      </w:r>
    </w:p>
    <w:p w14:paraId="7B6223F0" w14:textId="77777777" w:rsidR="00D21A9A" w:rsidRDefault="005C1D54">
      <w:pPr>
        <w:ind w:firstLine="567"/>
      </w:pPr>
      <w:r>
        <w:t>5.2.3. При равенстве двух и более конкурсных предложений победителем признается тот участник, чья заявка была подана раньше.</w:t>
      </w:r>
    </w:p>
    <w:p w14:paraId="7F09A2EC"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 xml:space="preserve">5.2.4. В целях настоящей конкурсной документации для оценки заявок (предложений) Организатор торгов устанавливает в документации о закупке не менее двух критериев оценки, их содержание и значимость, при этом одним из критериев оценки должна быть цена арендной платы. </w:t>
      </w:r>
      <w:r>
        <w:rPr>
          <w:rFonts w:ascii="Times New Roman" w:hAnsi="Times New Roman" w:cs="Times New Roman"/>
          <w:b w:val="0"/>
        </w:rPr>
        <w:t>Исчерпывающий перечень установленных Организатором торгов критериев оценки приведен в приложении 1 к части III «Информационная карта конкурса».</w:t>
      </w:r>
    </w:p>
    <w:p w14:paraId="2FBC37F0" w14:textId="77777777" w:rsidR="00D21A9A" w:rsidRDefault="005C1D54">
      <w:pPr>
        <w:ind w:firstLine="567"/>
      </w:pPr>
      <w:r>
        <w:t>5.2.5. Сумма величин значимости критериев оценки должна составлять 100 процентов.</w:t>
      </w:r>
    </w:p>
    <w:p w14:paraId="62BAC3EF" w14:textId="77777777" w:rsidR="00D21A9A" w:rsidRDefault="00D21A9A">
      <w:pPr>
        <w:widowControl w:val="0"/>
        <w:tabs>
          <w:tab w:val="left" w:pos="0"/>
        </w:tabs>
        <w:spacing w:after="0"/>
        <w:ind w:firstLine="567"/>
      </w:pPr>
    </w:p>
    <w:p w14:paraId="31FB882F" w14:textId="77777777" w:rsidR="00D21A9A" w:rsidRDefault="005C1D54">
      <w:pPr>
        <w:pStyle w:val="11"/>
        <w:keepNext w:val="0"/>
        <w:widowControl w:val="0"/>
        <w:tabs>
          <w:tab w:val="clear" w:pos="432"/>
          <w:tab w:val="left" w:pos="0"/>
        </w:tabs>
        <w:spacing w:before="0" w:after="0"/>
        <w:ind w:left="0" w:firstLine="567"/>
        <w:jc w:val="both"/>
        <w:rPr>
          <w:sz w:val="24"/>
          <w:szCs w:val="24"/>
        </w:rPr>
      </w:pPr>
      <w:r>
        <w:rPr>
          <w:sz w:val="24"/>
          <w:szCs w:val="24"/>
        </w:rPr>
        <w:t>6. ЗАКЛЮЧЕНИЕ КОНТРАКТА ПО РЕЗУЛЬТАТАМ ПРОВЕДЕНИЯ КОНКУРСА</w:t>
      </w:r>
    </w:p>
    <w:p w14:paraId="19A43D2E" w14:textId="77777777"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6.1. Срок заключения договора аренды</w:t>
      </w:r>
    </w:p>
    <w:p w14:paraId="4CCBD9D6"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6.1.1. С победителем конкурса будет заключен договор аренды, определенный конкурсной документацией, в течение десяти рабочих дней с даты подведения итогов конкурса и подписания протокола рассмотрения и оценки заявок на участие в конкурсе.</w:t>
      </w:r>
    </w:p>
    <w:p w14:paraId="4370D590"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 договор аренды будет заключен с участником, подавшим единственную заявку,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в течение десяти рабочих дней с даты подведения итогов конкурса и подписания протокола рассмотрения и оценки заявок на участие в конкурсе.</w:t>
      </w:r>
    </w:p>
    <w:p w14:paraId="5ABDC197"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6.1.3. В случае, если конкурс признан несостоявшимся, в связи с тем, что только один участник закупки, подавший заявку на участие в конкурсе, был признан участником конкурса, договор аренды будет заключен с таким участником в течение десяти рабочих дней с даты подведения итогов конкурса и подписания протокола рассмотрения и оценки заявок на участие в конкурсе.</w:t>
      </w:r>
    </w:p>
    <w:p w14:paraId="3CB89440" w14:textId="77777777" w:rsidR="00D21A9A" w:rsidRDefault="00D21A9A">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p>
    <w:p w14:paraId="101C1F4A" w14:textId="77777777" w:rsidR="00D21A9A" w:rsidRDefault="00D21A9A">
      <w:pPr>
        <w:widowControl w:val="0"/>
        <w:tabs>
          <w:tab w:val="left" w:pos="0"/>
        </w:tabs>
        <w:spacing w:after="0"/>
        <w:ind w:firstLine="567"/>
      </w:pPr>
    </w:p>
    <w:p w14:paraId="21E90AAA" w14:textId="77777777"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6.2. Срок подписания победителем конкурса договора аренды</w:t>
      </w:r>
    </w:p>
    <w:p w14:paraId="044AD8C1"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6.2.1. Победитель конкурса должен подписать договор аренды в срок,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конкурсной документации.</w:t>
      </w:r>
    </w:p>
    <w:p w14:paraId="466A120B" w14:textId="77777777" w:rsidR="00D21A9A" w:rsidRDefault="005C1D54">
      <w:pPr>
        <w:widowControl w:val="0"/>
        <w:tabs>
          <w:tab w:val="left" w:pos="0"/>
          <w:tab w:val="left" w:pos="900"/>
        </w:tabs>
        <w:spacing w:after="0"/>
        <w:ind w:firstLine="567"/>
      </w:pPr>
      <w:r>
        <w:tab/>
      </w:r>
    </w:p>
    <w:p w14:paraId="6E431718" w14:textId="77777777"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6.3. Порядок заключения договора аренды</w:t>
      </w:r>
    </w:p>
    <w:p w14:paraId="1ED9F187" w14:textId="77777777" w:rsidR="00D21A9A" w:rsidRDefault="005C1D54">
      <w:pPr>
        <w:widowControl w:val="0"/>
        <w:autoSpaceDE w:val="0"/>
        <w:autoSpaceDN w:val="0"/>
        <w:adjustRightInd w:val="0"/>
        <w:spacing w:after="0"/>
        <w:ind w:firstLine="709"/>
      </w:pPr>
      <w:r>
        <w:rPr>
          <w:bCs/>
        </w:rPr>
        <w:t>6.3.1. С</w:t>
      </w:r>
      <w:r>
        <w:t>обственник недвижимого имущества</w:t>
      </w:r>
      <w:r>
        <w:rPr>
          <w:bCs/>
        </w:rPr>
        <w:t xml:space="preserve"> в течение 5 (пяти) дней с даты подписания протокола рассмотрения и оценки заявок на участие в конкурсе передает победителю конкурса </w:t>
      </w:r>
      <w:r>
        <w:rPr>
          <w:bCs/>
        </w:rPr>
        <w:lastRenderedPageBreak/>
        <w:t>(участнику конкурса, подавшему единственную заявку на участие в конкурсе; участнику конкурса, подавшему заявку на участие в конкурсе, и который единственный был признан участником конкурса)</w:t>
      </w:r>
      <w:r>
        <w:rPr>
          <w:b/>
          <w:bCs/>
        </w:rPr>
        <w:t xml:space="preserve"> </w:t>
      </w:r>
      <w:r>
        <w:t>или его полномочному представителю</w:t>
      </w:r>
      <w:r>
        <w:rPr>
          <w:bCs/>
        </w:rPr>
        <w:t xml:space="preserve"> под расписку</w:t>
      </w:r>
      <w:r>
        <w:t xml:space="preserve"> Уведомление о признании участника конкурса победителем 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 путем включения в проект договора аренды предложения победителя конкурса в отношении условий конкурса, являющихся его критериями или  высылает победителю конкурса указанные документы по почте заказным письмом.</w:t>
      </w:r>
    </w:p>
    <w:p w14:paraId="2A137A9F"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6.3.2. В течение десяти рабочих дней с даты </w:t>
      </w:r>
      <w:r>
        <w:rPr>
          <w:rFonts w:ascii="Times New Roman" w:hAnsi="Times New Roman" w:cs="Times New Roman"/>
          <w:bCs/>
          <w:sz w:val="24"/>
          <w:szCs w:val="24"/>
        </w:rPr>
        <w:t>подписания протокола рассмотрения и оценки заявок на участие в конкурсе</w:t>
      </w:r>
      <w:r>
        <w:rPr>
          <w:rFonts w:ascii="Times New Roman" w:hAnsi="Times New Roman" w:cs="Times New Roman"/>
          <w:sz w:val="24"/>
          <w:szCs w:val="24"/>
        </w:rPr>
        <w:t>, участник конкурса, указанный в пункте 6.3.1, с которым заключается договор аренды, обязан подписать договор аренды и представить все экземпляры договора аренды Собственнику недвижимого имущества. В случае, если участник конкурса, с которым заключается контракт, не исполнил требования настоящей части, такой участник конкурса признается уклонившимся от заключения договора аренды.</w:t>
      </w:r>
    </w:p>
    <w:p w14:paraId="4853F08A" w14:textId="77777777" w:rsidR="00D21A9A" w:rsidRDefault="005C1D54">
      <w:pPr>
        <w:widowControl w:val="0"/>
        <w:autoSpaceDE w:val="0"/>
        <w:autoSpaceDN w:val="0"/>
        <w:adjustRightInd w:val="0"/>
        <w:ind w:firstLine="539"/>
      </w:pPr>
      <w:r>
        <w:t>6.3.3. При уклонении или отказе победителя конкурса от заключения договора аренды недвижимого имущества задаток ему не возвращается и остается у собственника недвижимого имущества. Собственник недвижимого имущества вправе заключить договор аренды с участником конкурса, который сделал предпоследнее предложение. В этом случае Собственник недвижимого имущества направляет такому участнику письменное уведомление.</w:t>
      </w:r>
    </w:p>
    <w:p w14:paraId="573FC29C" w14:textId="77777777" w:rsidR="00D21A9A" w:rsidRDefault="005C1D54">
      <w:pPr>
        <w:widowControl w:val="0"/>
        <w:autoSpaceDE w:val="0"/>
        <w:autoSpaceDN w:val="0"/>
        <w:adjustRightInd w:val="0"/>
        <w:ind w:firstLine="539"/>
      </w:pPr>
      <w:r>
        <w:t>6.3.4. 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4419CAC4" w14:textId="77777777" w:rsidR="00D21A9A" w:rsidRDefault="00D21A9A">
      <w:pPr>
        <w:pStyle w:val="ConsPlusNormal"/>
        <w:ind w:firstLine="540"/>
        <w:jc w:val="both"/>
        <w:rPr>
          <w:rFonts w:ascii="Times New Roman" w:hAnsi="Times New Roman" w:cs="Times New Roman"/>
          <w:sz w:val="24"/>
          <w:szCs w:val="24"/>
        </w:rPr>
      </w:pPr>
    </w:p>
    <w:p w14:paraId="2C8490DA" w14:textId="77777777" w:rsidR="00D21A9A" w:rsidRDefault="005C1D54">
      <w:pPr>
        <w:pStyle w:val="23"/>
        <w:keepNext w:val="0"/>
        <w:widowControl w:val="0"/>
        <w:numPr>
          <w:ilvl w:val="0"/>
          <w:numId w:val="0"/>
        </w:numPr>
        <w:tabs>
          <w:tab w:val="left" w:pos="0"/>
        </w:tabs>
        <w:spacing w:after="0"/>
        <w:ind w:firstLine="709"/>
        <w:jc w:val="both"/>
        <w:rPr>
          <w:sz w:val="24"/>
          <w:szCs w:val="24"/>
        </w:rPr>
      </w:pPr>
      <w:r>
        <w:rPr>
          <w:sz w:val="24"/>
          <w:szCs w:val="24"/>
        </w:rPr>
        <w:t>6.5. Условия признания победителя конкурса или участника, с которым заключается контракт, уклонившимися от заключения контракта.</w:t>
      </w:r>
    </w:p>
    <w:p w14:paraId="74B5D841" w14:textId="77777777" w:rsidR="00D21A9A" w:rsidRDefault="005C1D54">
      <w:pPr>
        <w:widowControl w:val="0"/>
        <w:spacing w:after="0"/>
        <w:ind w:firstLine="709"/>
      </w:pPr>
      <w:r>
        <w:t xml:space="preserve">6.5.1. В случае, если в течение десяти рабочих дней с даты </w:t>
      </w:r>
      <w:r>
        <w:rPr>
          <w:bCs/>
        </w:rPr>
        <w:t>подписания протокола рассмотрения и оценки заявок на участие в конкурсе</w:t>
      </w:r>
      <w:r>
        <w:t xml:space="preserve">, участник конкурса, указанный в пункте 6.3.1, с которым заключается договор аренды не представил Собственнику недвижимого имущества, подписанный со своей стороны проект договора аренды, такой участник конкурса признается уклонившимся от заключения договора аренды. </w:t>
      </w:r>
    </w:p>
    <w:p w14:paraId="7F362660" w14:textId="77777777" w:rsidR="00D21A9A" w:rsidRDefault="00D21A9A">
      <w:pPr>
        <w:widowControl w:val="0"/>
        <w:spacing w:after="0"/>
        <w:ind w:firstLine="709"/>
      </w:pPr>
    </w:p>
    <w:p w14:paraId="5B6B3F50" w14:textId="77777777" w:rsidR="00D21A9A" w:rsidRDefault="00D21A9A">
      <w:pPr>
        <w:widowControl w:val="0"/>
        <w:spacing w:after="0"/>
        <w:ind w:firstLine="709"/>
      </w:pPr>
    </w:p>
    <w:p w14:paraId="3C68C571" w14:textId="77777777" w:rsidR="00D21A9A" w:rsidRDefault="00D21A9A">
      <w:pPr>
        <w:widowControl w:val="0"/>
        <w:spacing w:after="0"/>
        <w:ind w:firstLine="709"/>
      </w:pPr>
    </w:p>
    <w:p w14:paraId="1A6B50AD" w14:textId="77777777" w:rsidR="00D21A9A" w:rsidRDefault="00D21A9A">
      <w:pPr>
        <w:pStyle w:val="34"/>
        <w:keepLines/>
        <w:numPr>
          <w:ilvl w:val="0"/>
          <w:numId w:val="0"/>
        </w:numPr>
        <w:spacing w:before="0" w:after="0" w:line="360" w:lineRule="auto"/>
        <w:ind w:left="720"/>
        <w:jc w:val="center"/>
        <w:rPr>
          <w:rFonts w:ascii="Times New Roman" w:hAnsi="Times New Roman" w:cs="Times New Roman"/>
        </w:rPr>
      </w:pPr>
    </w:p>
    <w:p w14:paraId="2202C169" w14:textId="77777777" w:rsidR="00D21A9A" w:rsidRDefault="00D21A9A"/>
    <w:p w14:paraId="5EC29456" w14:textId="77777777" w:rsidR="00D21A9A" w:rsidRDefault="00D21A9A"/>
    <w:p w14:paraId="69C1941C" w14:textId="77777777" w:rsidR="00D21A9A" w:rsidRDefault="00D21A9A"/>
    <w:p w14:paraId="425BF374" w14:textId="77777777" w:rsidR="00D21A9A" w:rsidRDefault="00D21A9A"/>
    <w:p w14:paraId="5C977797" w14:textId="77777777" w:rsidR="00D21A9A" w:rsidRDefault="00D21A9A"/>
    <w:p w14:paraId="39D3BC83" w14:textId="77777777" w:rsidR="00D21A9A" w:rsidRDefault="00D21A9A"/>
    <w:p w14:paraId="0AF3D392" w14:textId="77777777" w:rsidR="00D21A9A" w:rsidRDefault="00D21A9A"/>
    <w:p w14:paraId="470843AF" w14:textId="77777777" w:rsidR="00D21A9A" w:rsidRDefault="00D21A9A"/>
    <w:p w14:paraId="23195A88" w14:textId="77777777" w:rsidR="00D21A9A" w:rsidRDefault="00D21A9A"/>
    <w:p w14:paraId="1EB2D199" w14:textId="77777777" w:rsidR="00D21A9A" w:rsidRDefault="00D21A9A"/>
    <w:p w14:paraId="4D1FAB48" w14:textId="77777777" w:rsidR="00D21A9A" w:rsidRDefault="00D21A9A">
      <w:pPr>
        <w:pStyle w:val="34"/>
        <w:keepLines/>
        <w:numPr>
          <w:ilvl w:val="0"/>
          <w:numId w:val="0"/>
        </w:numPr>
        <w:spacing w:before="0" w:after="0" w:line="360" w:lineRule="auto"/>
        <w:ind w:left="720"/>
        <w:jc w:val="center"/>
        <w:rPr>
          <w:rFonts w:ascii="Times New Roman" w:hAnsi="Times New Roman" w:cs="Times New Roman"/>
        </w:rPr>
      </w:pPr>
    </w:p>
    <w:p w14:paraId="52FAB4AF" w14:textId="77777777" w:rsidR="00D21A9A" w:rsidRDefault="00D21A9A"/>
    <w:p w14:paraId="76F27B02" w14:textId="77777777" w:rsidR="00D21A9A" w:rsidRDefault="00D21A9A"/>
    <w:p w14:paraId="4F65E8F9" w14:textId="77777777" w:rsidR="00D21A9A" w:rsidRDefault="00D21A9A"/>
    <w:p w14:paraId="13A76C01" w14:textId="77777777" w:rsidR="00D21A9A" w:rsidRDefault="005C1D54">
      <w:pPr>
        <w:pStyle w:val="34"/>
        <w:keepLines/>
        <w:numPr>
          <w:ilvl w:val="0"/>
          <w:numId w:val="0"/>
        </w:numPr>
        <w:spacing w:before="0" w:after="0" w:line="360" w:lineRule="auto"/>
        <w:ind w:left="720"/>
        <w:jc w:val="center"/>
        <w:rPr>
          <w:rFonts w:ascii="Times New Roman" w:hAnsi="Times New Roman" w:cs="Times New Roman"/>
        </w:rPr>
      </w:pPr>
      <w:r>
        <w:rPr>
          <w:rFonts w:ascii="Times New Roman" w:hAnsi="Times New Roman" w:cs="Times New Roman"/>
          <w:lang w:val="en-US"/>
        </w:rPr>
        <w:lastRenderedPageBreak/>
        <w:t>III</w:t>
      </w:r>
      <w:r>
        <w:rPr>
          <w:rFonts w:ascii="Times New Roman" w:hAnsi="Times New Roman" w:cs="Times New Roman"/>
        </w:rPr>
        <w:t>. «ИНФОРМАЦИОННАЯ КАРТА КОНКУРСА»</w:t>
      </w:r>
    </w:p>
    <w:p w14:paraId="18E72A26" w14:textId="77777777" w:rsidR="00D21A9A" w:rsidRDefault="005C1D54">
      <w:pPr>
        <w:ind w:firstLine="709"/>
      </w:pPr>
      <w:r>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7748A7BA" w14:textId="77777777" w:rsidR="00D21A9A" w:rsidRDefault="005C1D54">
      <w:pPr>
        <w:pStyle w:val="11"/>
        <w:keepLines/>
        <w:tabs>
          <w:tab w:val="clear" w:pos="432"/>
        </w:tabs>
        <w:spacing w:before="0" w:after="0" w:line="360" w:lineRule="auto"/>
        <w:ind w:left="0" w:firstLine="0"/>
        <w:rPr>
          <w:b w:val="0"/>
          <w:bCs w:val="0"/>
          <w:caps/>
          <w:sz w:val="24"/>
          <w:szCs w:val="24"/>
        </w:rPr>
      </w:pPr>
      <w:bookmarkStart w:id="2" w:name="_Toc171230698"/>
      <w:r>
        <w:rPr>
          <w:b w:val="0"/>
          <w:bCs w:val="0"/>
          <w:caps/>
          <w:sz w:val="24"/>
          <w:szCs w:val="24"/>
        </w:rPr>
        <w:t>Информация о проводимом конкурсе:</w:t>
      </w:r>
      <w:bookmarkEnd w:id="2"/>
    </w:p>
    <w:tbl>
      <w:tblPr>
        <w:tblW w:w="10064" w:type="dxa"/>
        <w:tblInd w:w="-106" w:type="dxa"/>
        <w:tblLayout w:type="fixed"/>
        <w:tblLook w:val="04A0" w:firstRow="1" w:lastRow="0" w:firstColumn="1" w:lastColumn="0" w:noHBand="0" w:noVBand="1"/>
      </w:tblPr>
      <w:tblGrid>
        <w:gridCol w:w="709"/>
        <w:gridCol w:w="3345"/>
        <w:gridCol w:w="6010"/>
      </w:tblGrid>
      <w:tr w:rsidR="00D21A9A" w14:paraId="32B7E4D8"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3957860E" w14:textId="77777777" w:rsidR="00D21A9A" w:rsidRDefault="005C1D54">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6DBE87BF" w14:textId="77777777" w:rsidR="00D21A9A" w:rsidRDefault="005C1D54">
            <w:pPr>
              <w:jc w:val="center"/>
              <w:rPr>
                <w:b/>
                <w:bCs/>
              </w:rPr>
            </w:pPr>
            <w:r>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416AA139" w14:textId="77777777" w:rsidR="00D21A9A" w:rsidRDefault="005C1D54">
            <w:pPr>
              <w:jc w:val="center"/>
              <w:rPr>
                <w:b/>
                <w:bCs/>
              </w:rPr>
            </w:pPr>
            <w:r>
              <w:rPr>
                <w:b/>
                <w:bCs/>
              </w:rPr>
              <w:t>Информация</w:t>
            </w:r>
          </w:p>
        </w:tc>
      </w:tr>
      <w:tr w:rsidR="00D21A9A" w14:paraId="4F9DBAF4"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53D303D7" w14:textId="77777777" w:rsidR="00D21A9A" w:rsidRDefault="005C1D54">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614732FC" w14:textId="77777777" w:rsidR="00D21A9A" w:rsidRDefault="005C1D54">
            <w:pPr>
              <w:jc w:val="left"/>
            </w:pPr>
            <w:r>
              <w:t>Наименование Собственника недвижимого имущества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037BCC43" w14:textId="77777777" w:rsidR="00D21A9A" w:rsidRDefault="005C1D54">
            <w:r>
              <w:rPr>
                <w:rStyle w:val="afffd"/>
              </w:rPr>
              <w:t>АО Раменский Приборостроительный Завод;</w:t>
            </w:r>
            <w:r>
              <w:t xml:space="preserve"> </w:t>
            </w:r>
          </w:p>
          <w:p w14:paraId="3F57CA3B" w14:textId="77777777" w:rsidR="00D21A9A" w:rsidRDefault="005C1D54">
            <w:r>
              <w:rPr>
                <w:color w:val="000000"/>
              </w:rPr>
              <w:t xml:space="preserve">140100, Московская область, г. Раменское, </w:t>
            </w:r>
            <w:r>
              <w:rPr>
                <w:color w:val="000000"/>
              </w:rPr>
              <w:br/>
              <w:t>ул. Михалевича, 39</w:t>
            </w:r>
            <w:r>
              <w:t>;</w:t>
            </w:r>
          </w:p>
          <w:p w14:paraId="25F61380" w14:textId="77777777" w:rsidR="00D21A9A" w:rsidRDefault="005C1D54">
            <w:pPr>
              <w:widowControl w:val="0"/>
              <w:suppressAutoHyphens/>
              <w:spacing w:after="0"/>
              <w:rPr>
                <w:rFonts w:eastAsia="SimSun"/>
                <w:kern w:val="1"/>
                <w:lang w:eastAsia="hi-IN" w:bidi="hi-IN"/>
              </w:rPr>
            </w:pPr>
            <w:r>
              <w:rPr>
                <w:rFonts w:eastAsia="SimSun"/>
                <w:kern w:val="1"/>
                <w:lang w:eastAsia="hi-IN" w:bidi="hi-IN"/>
              </w:rPr>
              <w:t xml:space="preserve">Адрес электронной почты: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p>
          <w:p w14:paraId="6C56D5B6" w14:textId="77777777" w:rsidR="00D21A9A" w:rsidRDefault="005C1D54">
            <w:r>
              <w:t>Тел.: 8 (49646) 46-206</w:t>
            </w:r>
          </w:p>
          <w:p w14:paraId="5A519A81" w14:textId="77777777" w:rsidR="00D21A9A" w:rsidRDefault="005C1D54">
            <w:r>
              <w:t xml:space="preserve">Факс: </w:t>
            </w:r>
          </w:p>
          <w:p w14:paraId="07A13C94" w14:textId="77777777" w:rsidR="00D21A9A" w:rsidRDefault="005C1D54">
            <w:pPr>
              <w:rPr>
                <w:lang w:eastAsia="ar-SA"/>
              </w:rPr>
            </w:pPr>
            <w:r>
              <w:t>Контактное лицо: Мотин Олег Владимирович</w:t>
            </w:r>
          </w:p>
        </w:tc>
      </w:tr>
      <w:tr w:rsidR="00D21A9A" w14:paraId="31574D7F"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7119FD87" w14:textId="77777777" w:rsidR="00D21A9A" w:rsidRDefault="005C1D54">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0D200A8C" w14:textId="77777777" w:rsidR="00D21A9A" w:rsidRDefault="005C1D54">
            <w:pPr>
              <w:jc w:val="left"/>
            </w:pPr>
            <w:r>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214162EB" w14:textId="77777777" w:rsidR="00D21A9A" w:rsidRDefault="005C1D54">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p>
          <w:p w14:paraId="647CA4D7" w14:textId="77777777" w:rsidR="00D21A9A" w:rsidRDefault="005C1D54">
            <w:pPr>
              <w:widowControl w:val="0"/>
              <w:suppressAutoHyphens/>
              <w:spacing w:after="0"/>
              <w:jc w:val="left"/>
              <w:rPr>
                <w:rFonts w:eastAsia="SimSun"/>
                <w:kern w:val="1"/>
                <w:lang w:eastAsia="hi-IN" w:bidi="hi-IN"/>
              </w:rPr>
            </w:pPr>
            <w:r>
              <w:rPr>
                <w:rFonts w:eastAsia="SimSun"/>
                <w:kern w:val="1"/>
                <w:lang w:eastAsia="hi-IN" w:bidi="hi-IN"/>
              </w:rPr>
              <w:t>Адрес: 140100, Московская область, г. Раменское, ул. Карла Маркса, д. 5, оф. 224</w:t>
            </w:r>
          </w:p>
          <w:p w14:paraId="1CCCB349" w14:textId="77777777" w:rsidR="00D21A9A" w:rsidRDefault="005C1D54">
            <w:pPr>
              <w:widowControl w:val="0"/>
              <w:suppressAutoHyphens/>
              <w:spacing w:after="0"/>
              <w:jc w:val="left"/>
              <w:rPr>
                <w:rFonts w:eastAsia="SimSun"/>
                <w:kern w:val="1"/>
                <w:lang w:eastAsia="hi-IN" w:bidi="hi-IN"/>
              </w:rPr>
            </w:pPr>
            <w:r>
              <w:rPr>
                <w:rFonts w:eastAsia="SimSun"/>
                <w:kern w:val="1"/>
                <w:lang w:eastAsia="hi-IN" w:bidi="hi-IN"/>
              </w:rPr>
              <w:t>Телефон: +7(968) 655-16-54.</w:t>
            </w:r>
          </w:p>
          <w:p w14:paraId="7406AF90" w14:textId="77777777" w:rsidR="00D21A9A" w:rsidRPr="007E0869" w:rsidRDefault="005C1D54">
            <w:pPr>
              <w:widowControl w:val="0"/>
              <w:suppressAutoHyphens/>
              <w:spacing w:after="0"/>
              <w:jc w:val="left"/>
              <w:rPr>
                <w:rFonts w:eastAsia="SimSun"/>
                <w:kern w:val="1"/>
                <w:lang w:val="en-US" w:eastAsia="hi-IN" w:bidi="hi-IN"/>
              </w:rPr>
            </w:pPr>
            <w:r>
              <w:rPr>
                <w:rFonts w:eastAsia="SimSun"/>
                <w:kern w:val="1"/>
                <w:lang w:val="en-US" w:eastAsia="hi-IN" w:bidi="hi-IN"/>
              </w:rPr>
              <w:t>E</w:t>
            </w:r>
            <w:r w:rsidRPr="007E0869">
              <w:rPr>
                <w:rFonts w:eastAsia="SimSun"/>
                <w:kern w:val="1"/>
                <w:lang w:val="en-US" w:eastAsia="hi-IN" w:bidi="hi-IN"/>
              </w:rPr>
              <w:t>-</w:t>
            </w:r>
            <w:r>
              <w:rPr>
                <w:rFonts w:eastAsia="SimSun"/>
                <w:kern w:val="1"/>
                <w:lang w:val="en-US" w:eastAsia="hi-IN" w:bidi="hi-IN"/>
              </w:rPr>
              <w:t>mail</w:t>
            </w:r>
            <w:r w:rsidRPr="007E0869">
              <w:rPr>
                <w:rFonts w:eastAsia="SimSun"/>
                <w:kern w:val="1"/>
                <w:lang w:val="en-US" w:eastAsia="hi-IN" w:bidi="hi-IN"/>
              </w:rPr>
              <w:t xml:space="preserve">: </w:t>
            </w:r>
            <w:r>
              <w:rPr>
                <w:rFonts w:eastAsia="SimSun"/>
                <w:kern w:val="1"/>
                <w:lang w:val="en-US" w:eastAsia="hi-IN" w:bidi="hi-IN"/>
              </w:rPr>
              <w:t>nidnybezzakupok</w:t>
            </w:r>
            <w:r w:rsidRPr="007E0869">
              <w:rPr>
                <w:rFonts w:eastAsia="SimSun"/>
                <w:kern w:val="1"/>
                <w:lang w:val="en-US" w:eastAsia="hi-IN" w:bidi="hi-IN"/>
              </w:rPr>
              <w:t>@</w:t>
            </w:r>
            <w:r>
              <w:rPr>
                <w:rFonts w:eastAsia="SimSun"/>
                <w:kern w:val="1"/>
                <w:lang w:val="en-US" w:eastAsia="hi-IN" w:bidi="hi-IN"/>
              </w:rPr>
              <w:t>yandex</w:t>
            </w:r>
            <w:r w:rsidRPr="007E0869">
              <w:rPr>
                <w:rFonts w:eastAsia="SimSun"/>
                <w:kern w:val="1"/>
                <w:lang w:val="en-US" w:eastAsia="hi-IN" w:bidi="hi-IN"/>
              </w:rPr>
              <w:t>.</w:t>
            </w:r>
            <w:r>
              <w:rPr>
                <w:rFonts w:eastAsia="SimSun"/>
                <w:kern w:val="1"/>
                <w:lang w:val="en-US" w:eastAsia="hi-IN" w:bidi="hi-IN"/>
              </w:rPr>
              <w:t>ru</w:t>
            </w:r>
            <w:r w:rsidRPr="007E0869">
              <w:rPr>
                <w:rFonts w:eastAsia="SimSun"/>
                <w:kern w:val="1"/>
                <w:lang w:val="en-US" w:eastAsia="hi-IN" w:bidi="hi-IN"/>
              </w:rPr>
              <w:t>.</w:t>
            </w:r>
          </w:p>
          <w:p w14:paraId="3F8A226C" w14:textId="77777777" w:rsidR="00D21A9A" w:rsidRDefault="005C1D54">
            <w:pPr>
              <w:pStyle w:val="afffff6"/>
              <w:jc w:val="both"/>
            </w:pPr>
            <w:r>
              <w:rPr>
                <w:rFonts w:eastAsia="SimSun"/>
                <w:kern w:val="1"/>
                <w:lang w:eastAsia="hi-IN" w:bidi="hi-IN"/>
              </w:rPr>
              <w:t>Контактное лицо: Специалист отдела подготовки и проведения конкурентных процедур.</w:t>
            </w:r>
          </w:p>
        </w:tc>
      </w:tr>
      <w:tr w:rsidR="00D21A9A" w14:paraId="50796BCF"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D44C6D1" w14:textId="77777777" w:rsidR="00D21A9A" w:rsidRDefault="005C1D54">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528C3D48" w14:textId="77777777" w:rsidR="00D21A9A" w:rsidRDefault="005C1D54">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6917C8A6" w14:textId="77777777" w:rsidR="00D21A9A" w:rsidRDefault="005C1D54" w:rsidP="00E038FC">
            <w:pPr>
              <w:pStyle w:val="Default"/>
            </w:pPr>
            <w:r>
              <w:t>ЛОТ № 1:право заключения договора аренды недвижимого имущества, расположенного по адресу: РФ, Московская область, г. Раменское, Транспортный проезд, д. 2, нежилые помещения № 24,37 на 1-ом этаже  и помещения № с 72 по 80 и с 82 по 93,95 на 2-ом этаже корпуса №201,203 (Адм</w:t>
            </w:r>
            <w:r w:rsidR="00E038FC">
              <w:t>инистративное здание-гараж)</w:t>
            </w:r>
          </w:p>
        </w:tc>
      </w:tr>
      <w:tr w:rsidR="00D21A9A" w14:paraId="5016D881"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D29C66E" w14:textId="77777777" w:rsidR="00D21A9A" w:rsidRDefault="005C1D54">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26AE48D2" w14:textId="77777777" w:rsidR="00D21A9A" w:rsidRDefault="005C1D54">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072C787C" w14:textId="77777777" w:rsidR="00D21A9A" w:rsidRDefault="005C1D54">
            <w:r>
              <w:t>Конкурс</w:t>
            </w:r>
          </w:p>
        </w:tc>
      </w:tr>
      <w:tr w:rsidR="00D21A9A" w14:paraId="55DD819D"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77CB431" w14:textId="77777777"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14:paraId="261981C9" w14:textId="77777777" w:rsidR="00D21A9A" w:rsidRDefault="005C1D54">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3B94C886" w14:textId="77777777" w:rsidR="00D21A9A" w:rsidRDefault="005C1D54">
            <w:r>
              <w:t xml:space="preserve">В сети «Интернет» на сайте специализированной организации Индивидуальный предприниматель Генералов Александр Александрович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 xml:space="preserve"> и на сайте официальной Электронной торговой площадки Государственной корпорации «</w:t>
            </w:r>
            <w:proofErr w:type="spellStart"/>
            <w:r>
              <w:t>Ростех</w:t>
            </w:r>
            <w:proofErr w:type="spellEnd"/>
            <w:r>
              <w:t>» www.etprf.ru в специальном разделе для размещения информации об аренде.</w:t>
            </w:r>
          </w:p>
        </w:tc>
      </w:tr>
      <w:tr w:rsidR="00D21A9A" w14:paraId="33A0FC55"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DC24212" w14:textId="77777777" w:rsidR="00D21A9A" w:rsidRDefault="005C1D54">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106D84CF" w14:textId="77777777" w:rsidR="00D21A9A" w:rsidRDefault="005C1D54">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548CABA0" w14:textId="77777777" w:rsidR="00D21A9A" w:rsidRDefault="005C1D54">
            <w:r>
              <w:t>Наименование, характеристика недвижимого имущества и иные сведения, позволяющие однозначно идентифицировать объект аренды установлен в части VI. «Техническая часть» конкурсной документации</w:t>
            </w:r>
          </w:p>
        </w:tc>
      </w:tr>
      <w:tr w:rsidR="00D21A9A" w14:paraId="109AF2FB"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1FD0F3D" w14:textId="77777777" w:rsidR="00D21A9A" w:rsidRDefault="005C1D5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243E6024" w14:textId="77777777" w:rsidR="00D21A9A" w:rsidRDefault="005C1D54">
            <w:pPr>
              <w:jc w:val="left"/>
            </w:pPr>
            <w:r>
              <w:t>Форма подачи предложений о цене арендной платы</w:t>
            </w:r>
          </w:p>
          <w:p w14:paraId="07FB1BC6" w14:textId="77777777" w:rsidR="00D21A9A" w:rsidRDefault="00D21A9A">
            <w:pPr>
              <w:jc w:val="left"/>
            </w:pPr>
          </w:p>
        </w:tc>
        <w:tc>
          <w:tcPr>
            <w:tcW w:w="6010" w:type="dxa"/>
            <w:tcBorders>
              <w:top w:val="single" w:sz="4" w:space="0" w:color="auto"/>
              <w:left w:val="single" w:sz="4" w:space="0" w:color="auto"/>
              <w:bottom w:val="single" w:sz="4" w:space="0" w:color="auto"/>
              <w:right w:val="single" w:sz="4" w:space="0" w:color="auto"/>
            </w:tcBorders>
          </w:tcPr>
          <w:p w14:paraId="47653479" w14:textId="77777777" w:rsidR="00D21A9A" w:rsidRDefault="005C1D54">
            <w:pPr>
              <w:rPr>
                <w:color w:val="FF0000"/>
              </w:rPr>
            </w:pPr>
            <w:r>
              <w:t>В бумажном виде, в запечатанном конверте в составе заявки на участие в конкурсе или отдельно, дополнительно к заявке на участие в конкурсе.</w:t>
            </w:r>
          </w:p>
        </w:tc>
      </w:tr>
      <w:tr w:rsidR="00D21A9A" w14:paraId="1F2776B6"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36845AD" w14:textId="77777777" w:rsidR="00D21A9A" w:rsidRDefault="005C1D54">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14:paraId="7245C40D" w14:textId="77777777" w:rsidR="00D21A9A" w:rsidRDefault="005C1D54">
            <w:pPr>
              <w:jc w:val="left"/>
            </w:pPr>
            <w:r>
              <w:t>Начальная (минимальная) цена арендной платы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7F2E7D" w14:textId="77777777" w:rsidR="00D21A9A" w:rsidRDefault="005C1D54">
            <w:pPr>
              <w:jc w:val="left"/>
            </w:pPr>
            <w:r>
              <w:t xml:space="preserve"> 370 </w:t>
            </w:r>
            <w:proofErr w:type="gramStart"/>
            <w:r>
              <w:t>720  (</w:t>
            </w:r>
            <w:proofErr w:type="gramEnd"/>
            <w:r>
              <w:t>триста семьдесят тысяч семьсот двадцать рублей 00 коп.), в т.ч. НДС.</w:t>
            </w:r>
          </w:p>
        </w:tc>
      </w:tr>
      <w:tr w:rsidR="00D21A9A" w14:paraId="6E63C02A"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801DCFD" w14:textId="77777777" w:rsidR="00D21A9A" w:rsidRDefault="005C1D54">
            <w:pPr>
              <w:jc w:val="left"/>
            </w:pPr>
            <w:r>
              <w:t>11.</w:t>
            </w:r>
          </w:p>
        </w:tc>
        <w:tc>
          <w:tcPr>
            <w:tcW w:w="3345" w:type="dxa"/>
            <w:tcBorders>
              <w:top w:val="single" w:sz="4" w:space="0" w:color="auto"/>
              <w:left w:val="single" w:sz="4" w:space="0" w:color="auto"/>
              <w:bottom w:val="single" w:sz="4" w:space="0" w:color="auto"/>
              <w:right w:val="single" w:sz="4" w:space="0" w:color="auto"/>
            </w:tcBorders>
          </w:tcPr>
          <w:p w14:paraId="0A87AA95" w14:textId="77777777" w:rsidR="00D21A9A" w:rsidRDefault="005C1D54">
            <w:pPr>
              <w:jc w:val="left"/>
            </w:pPr>
            <w:r>
              <w:t>Информация о валюте, используемой для формирования цены 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11A7D359" w14:textId="77777777" w:rsidR="00D21A9A" w:rsidRDefault="005C1D54">
            <w:pPr>
              <w:jc w:val="left"/>
            </w:pPr>
            <w:r>
              <w:t>Российский рубль</w:t>
            </w:r>
          </w:p>
        </w:tc>
      </w:tr>
      <w:tr w:rsidR="00D21A9A" w14:paraId="024DD13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03D00C5D" w14:textId="77777777" w:rsidR="00D21A9A" w:rsidRDefault="005C1D5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5F76FE0F" w14:textId="77777777" w:rsidR="00D21A9A" w:rsidRDefault="005C1D54">
            <w:pPr>
              <w:jc w:val="left"/>
            </w:pPr>
            <w: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72FD8114" w14:textId="77777777" w:rsidR="00D21A9A" w:rsidRDefault="005C1D54">
            <w:pPr>
              <w:jc w:val="left"/>
            </w:pPr>
            <w:r>
              <w:t>Не установлен</w:t>
            </w:r>
          </w:p>
        </w:tc>
      </w:tr>
      <w:tr w:rsidR="00D21A9A" w14:paraId="051D0BB1"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608CBC" w14:textId="77777777" w:rsidR="00D21A9A" w:rsidRDefault="005C1D5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5904135D" w14:textId="77777777" w:rsidR="00D21A9A" w:rsidRDefault="005C1D54">
            <w:pPr>
              <w:jc w:val="left"/>
            </w:pPr>
            <w:r>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0C67CC80" w14:textId="77777777" w:rsidR="00D21A9A" w:rsidRDefault="005C1D54">
            <w:pPr>
              <w:jc w:val="left"/>
            </w:pPr>
            <w:r>
              <w:t>Русский</w:t>
            </w:r>
          </w:p>
        </w:tc>
      </w:tr>
      <w:tr w:rsidR="00D21A9A" w14:paraId="60693266"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465639D3" w14:textId="77777777" w:rsidR="00D21A9A" w:rsidRDefault="005C1D5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74F53A27" w14:textId="77777777" w:rsidR="00D21A9A" w:rsidRDefault="005C1D54">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7EC4D696" w14:textId="77777777" w:rsidR="00D21A9A" w:rsidRDefault="005C1D54">
            <w:r>
              <w:t xml:space="preserve">Победитель конкурса вносит гарантийный взнос в течение 5 дней с даты заключения договора аренды в размере, предложенном Победителем конкурса в своей заявке. Задаток на участие в конкурсе засчитывается в счет гарантийного взноса  </w:t>
            </w:r>
          </w:p>
        </w:tc>
      </w:tr>
      <w:tr w:rsidR="00D21A9A" w14:paraId="21D0DB3A"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3EBF6146" w14:textId="77777777" w:rsidR="00D21A9A" w:rsidRDefault="005C1D54">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4F039BB0" w14:textId="77777777" w:rsidR="00D21A9A" w:rsidRDefault="005C1D54">
            <w:pPr>
              <w:jc w:val="left"/>
            </w:pPr>
            <w:r>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58787FEF" w14:textId="77777777" w:rsidR="00D21A9A" w:rsidRDefault="005C1D54">
            <w:r>
              <w:t>Не установлено</w:t>
            </w:r>
          </w:p>
        </w:tc>
      </w:tr>
      <w:bookmarkEnd w:id="4"/>
      <w:tr w:rsidR="00D21A9A" w14:paraId="774F19CD"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64770D05" w14:textId="77777777" w:rsidR="00D21A9A" w:rsidRDefault="005C1D54">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463B678F" w14:textId="77777777" w:rsidR="00D21A9A" w:rsidRDefault="005C1D54">
            <w:pPr>
              <w:jc w:val="left"/>
            </w:pPr>
            <w:r>
              <w:t>Порядок 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7000C49E" w14:textId="77777777" w:rsidR="00D21A9A" w:rsidRDefault="005C1D54">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недвижимости. Заявка подается по адресу, указанному в п. 28 части III «Информационная карта конкурса»  </w:t>
            </w:r>
          </w:p>
          <w:p w14:paraId="6883E246" w14:textId="77777777" w:rsidR="00D21A9A" w:rsidRDefault="005C1D54">
            <w:r>
              <w:t xml:space="preserve">Осмотр объекта недвижимого имущества 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268C8175" w14:textId="77777777" w:rsidR="00D21A9A" w:rsidRDefault="005C1D54">
            <w:r>
              <w:t xml:space="preserve">Лица, прибывшие для проведения осмотра объекта </w:t>
            </w:r>
            <w:proofErr w:type="gramStart"/>
            <w:r>
              <w:t>недвижимого имущества</w:t>
            </w:r>
            <w:proofErr w:type="gramEnd"/>
            <w:r>
              <w:t xml:space="preserve"> должны иметь при себе документы, удостоверяющие их личность. </w:t>
            </w:r>
          </w:p>
        </w:tc>
      </w:tr>
      <w:tr w:rsidR="00D21A9A" w14:paraId="527F326A"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09DC56F" w14:textId="77777777" w:rsidR="00D21A9A" w:rsidRDefault="005C1D54">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2FAC05D2" w14:textId="77777777" w:rsidR="00D21A9A" w:rsidRDefault="005C1D54">
            <w:pPr>
              <w:jc w:val="left"/>
            </w:pPr>
            <w:r>
              <w:t xml:space="preserve">Дата начала и окончания срока предоставления Участникам конкурса </w:t>
            </w:r>
            <w:r>
              <w:lastRenderedPageBreak/>
              <w:t>разъяснений положений конкурсной документации.</w:t>
            </w:r>
          </w:p>
          <w:p w14:paraId="7568229A" w14:textId="77777777" w:rsidR="00D21A9A" w:rsidRDefault="005C1D54">
            <w:pPr>
              <w:jc w:val="left"/>
            </w:pPr>
            <w:r>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37045B91" w14:textId="77777777" w:rsidR="00D21A9A" w:rsidRDefault="005C1D54">
            <w:pPr>
              <w:rPr>
                <w:rFonts w:eastAsia="SimSun"/>
                <w:kern w:val="1"/>
                <w:lang w:eastAsia="hi-IN" w:bidi="hi-IN"/>
              </w:rPr>
            </w:pPr>
            <w:r>
              <w:lastRenderedPageBreak/>
              <w:t>Дата начала предоставления разъяснений положений конкурсной документации – с</w:t>
            </w:r>
            <w:r>
              <w:rPr>
                <w:rFonts w:eastAsia="SimSun"/>
                <w:kern w:val="1"/>
                <w:lang w:eastAsia="hi-IN" w:bidi="hi-IN"/>
              </w:rPr>
              <w:t xml:space="preserve"> даты публикации извещения на сайтах в сети «Интернет»</w:t>
            </w:r>
          </w:p>
          <w:p w14:paraId="3D3999A0" w14:textId="142F829C" w:rsidR="00D21A9A" w:rsidRDefault="005C1D54">
            <w:r>
              <w:lastRenderedPageBreak/>
              <w:t xml:space="preserve">Дата окончания предоставления разъяснений положений конкурсной документации – </w:t>
            </w:r>
            <w:r w:rsidR="007E0869">
              <w:t>27</w:t>
            </w:r>
            <w:r>
              <w:t>.</w:t>
            </w:r>
            <w:r w:rsidR="007E0869">
              <w:t>03</w:t>
            </w:r>
            <w:r>
              <w:t>.202</w:t>
            </w:r>
            <w:r w:rsidR="007E0869">
              <w:t>4</w:t>
            </w:r>
            <w:r>
              <w:t xml:space="preserve"> г. </w:t>
            </w:r>
          </w:p>
          <w:p w14:paraId="65C761B2" w14:textId="77777777" w:rsidR="00D21A9A" w:rsidRDefault="005C1D54">
            <w:r>
              <w:t>140000, Московская область, г Раменское, ул. Карла Маркса, д. 5, оф. 224</w:t>
            </w:r>
          </w:p>
          <w:p w14:paraId="2CFBC9F3" w14:textId="77777777" w:rsidR="00D21A9A" w:rsidRDefault="005C1D54">
            <w:r>
              <w:t xml:space="preserve">Прием запросов на разъяснение конкурсной документации и ответы на запросы производится с 12 до 16 часов по московскому времени. </w:t>
            </w:r>
          </w:p>
        </w:tc>
      </w:tr>
      <w:tr w:rsidR="00D21A9A" w14:paraId="5B10E920"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4BDDCC1" w14:textId="77777777" w:rsidR="00D21A9A" w:rsidRDefault="005C1D54">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32CAC68F" w14:textId="77777777" w:rsidR="00D21A9A" w:rsidRDefault="005C1D54">
            <w:pPr>
              <w:jc w:val="left"/>
            </w:pPr>
            <w:r>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28302BE6" w14:textId="77777777" w:rsidR="00D21A9A" w:rsidRDefault="005C1D54">
            <w:r>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D21A9A" w14:paraId="7E0F995C"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2CC50E9" w14:textId="77777777" w:rsidR="00D21A9A" w:rsidRDefault="005C1D54">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6348BDC7" w14:textId="77777777" w:rsidR="00D21A9A" w:rsidRDefault="005C1D54">
            <w:pPr>
              <w:jc w:val="left"/>
            </w:pPr>
            <w:r>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78A571E7" w14:textId="77777777" w:rsidR="00D21A9A" w:rsidRDefault="005C1D54">
            <w:pPr>
              <w:jc w:val="left"/>
            </w:pPr>
            <w:r>
              <w:t>Не предусмотрена.</w:t>
            </w:r>
          </w:p>
        </w:tc>
      </w:tr>
      <w:bookmarkEnd w:id="5"/>
      <w:tr w:rsidR="00D21A9A" w14:paraId="4E947463"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77B54BC" w14:textId="77777777" w:rsidR="00D21A9A" w:rsidRDefault="005C1D54">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116E82F2" w14:textId="77777777" w:rsidR="00D21A9A" w:rsidRDefault="005C1D54">
            <w:pPr>
              <w:jc w:val="left"/>
            </w:pPr>
            <w:r>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57A23ECD" w14:textId="77777777" w:rsidR="00D21A9A" w:rsidRDefault="005C1D54">
            <w:r>
              <w:t xml:space="preserve">Заявка на участие в конкурсе должна быть подготовлена по формам, представленным в Разделе IV настоящей конкурсной документации в соответствии с требованиями п. 3 части </w:t>
            </w:r>
            <w:r>
              <w:rPr>
                <w:lang w:val="en-US"/>
              </w:rPr>
              <w:t>II</w:t>
            </w:r>
            <w:r>
              <w:t>. Общие условия проведения конкурса.</w:t>
            </w:r>
          </w:p>
          <w:p w14:paraId="065023DB" w14:textId="77777777" w:rsidR="00D21A9A" w:rsidRDefault="005C1D54">
            <w:r>
              <w:t>Заявки на участие в конкурсе принимаются по адресу: 140108, город Раменское, Московская область, ул. Михалевича, д.39</w:t>
            </w:r>
          </w:p>
          <w:p w14:paraId="4B7C32D1" w14:textId="77777777" w:rsidR="00D21A9A" w:rsidRDefault="005C1D54">
            <w:pPr>
              <w:autoSpaceDE w:val="0"/>
              <w:autoSpaceDN w:val="0"/>
              <w:jc w:val="left"/>
            </w:pPr>
            <w:r>
              <w:t>Контактное лицо: Потапенко Ольга Альбертовна</w:t>
            </w:r>
          </w:p>
          <w:p w14:paraId="76B666D8" w14:textId="77777777" w:rsidR="00D21A9A" w:rsidRDefault="005C1D54">
            <w:pPr>
              <w:autoSpaceDE w:val="0"/>
              <w:autoSpaceDN w:val="0"/>
              <w:jc w:val="left"/>
              <w:rPr>
                <w:color w:val="0D0D0D"/>
              </w:rPr>
            </w:pPr>
            <w:r>
              <w:rPr>
                <w:color w:val="0D0D0D"/>
              </w:rPr>
              <w:t>Заявки на участие в конкурсе принимаются в рабочие дни с 10:00 до 16:00 по московскому времени</w:t>
            </w:r>
          </w:p>
        </w:tc>
      </w:tr>
      <w:tr w:rsidR="00D21A9A" w14:paraId="5EE5A063"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041E6FD" w14:textId="77777777" w:rsidR="00D21A9A" w:rsidRDefault="005C1D54">
            <w:pPr>
              <w:jc w:val="left"/>
            </w:pPr>
            <w:r>
              <w:t>26.</w:t>
            </w:r>
          </w:p>
        </w:tc>
        <w:tc>
          <w:tcPr>
            <w:tcW w:w="3345" w:type="dxa"/>
            <w:tcBorders>
              <w:top w:val="single" w:sz="4" w:space="0" w:color="auto"/>
              <w:left w:val="single" w:sz="4" w:space="0" w:color="auto"/>
              <w:bottom w:val="single" w:sz="4" w:space="0" w:color="auto"/>
              <w:right w:val="single" w:sz="4" w:space="0" w:color="auto"/>
            </w:tcBorders>
          </w:tcPr>
          <w:p w14:paraId="6B473666" w14:textId="77777777" w:rsidR="00D21A9A" w:rsidRDefault="005C1D54">
            <w:pPr>
              <w:jc w:val="left"/>
            </w:pPr>
            <w:r>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25FED3A1" w14:textId="77777777" w:rsidR="00D21A9A" w:rsidRDefault="005C1D54">
            <w:pPr>
              <w:pStyle w:val="34"/>
              <w:keepNext w:val="0"/>
              <w:widowControl w:val="0"/>
              <w:numPr>
                <w:ilvl w:val="0"/>
                <w:numId w:val="0"/>
              </w:numPr>
              <w:tabs>
                <w:tab w:val="left" w:pos="21"/>
                <w:tab w:val="left" w:pos="350"/>
                <w:tab w:val="left" w:pos="454"/>
              </w:tabs>
              <w:spacing w:before="0" w:after="0"/>
              <w:ind w:left="21" w:hanging="21"/>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3C09829B"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Fonts w:ascii="Times New Roman" w:hAnsi="Times New Roman" w:cs="Times New Roman"/>
                <w:bCs/>
                <w:sz w:val="24"/>
                <w:szCs w:val="24"/>
              </w:rPr>
              <w:t>;</w:t>
            </w:r>
          </w:p>
          <w:p w14:paraId="53E45A36" w14:textId="77777777"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7A65A4A7"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286A8F1C"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1B00E324" w14:textId="77777777"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 xml:space="preserve">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14:paraId="0C1697E0"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сумме гарантийного взноса по форме 4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 xml:space="preserve">онкурсной документации; </w:t>
            </w:r>
          </w:p>
          <w:p w14:paraId="59CD1DE7"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2D01033B"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заверенную организацией копию свидетельства о регистрации изменений в учредительных документах;</w:t>
            </w:r>
          </w:p>
          <w:p w14:paraId="1AE5BFE2"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14:paraId="7AFF0595"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14:paraId="24862615"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496FBE55"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tc>
      </w:tr>
      <w:tr w:rsidR="00D21A9A" w14:paraId="6FAAD9A2"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A46EA2E" w14:textId="77777777" w:rsidR="00D21A9A" w:rsidRDefault="005C1D54">
            <w:pPr>
              <w:jc w:val="left"/>
            </w:pPr>
            <w:r>
              <w:lastRenderedPageBreak/>
              <w:t>27.</w:t>
            </w:r>
          </w:p>
        </w:tc>
        <w:tc>
          <w:tcPr>
            <w:tcW w:w="3345" w:type="dxa"/>
            <w:tcBorders>
              <w:top w:val="single" w:sz="4" w:space="0" w:color="auto"/>
              <w:left w:val="single" w:sz="4" w:space="0" w:color="auto"/>
              <w:bottom w:val="single" w:sz="4" w:space="0" w:color="auto"/>
              <w:right w:val="single" w:sz="4" w:space="0" w:color="auto"/>
            </w:tcBorders>
          </w:tcPr>
          <w:p w14:paraId="7D92B5FB" w14:textId="77777777" w:rsidR="00D21A9A" w:rsidRDefault="005C1D54">
            <w:pPr>
              <w:jc w:val="left"/>
            </w:pPr>
            <w:r>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005C6522" w14:textId="1A0D6155" w:rsidR="00D21A9A" w:rsidRDefault="005C1D54">
            <w:r>
              <w:t xml:space="preserve">Дата начала подачи заявок на участие в конкурсе: </w:t>
            </w:r>
            <w:r w:rsidR="007E0869">
              <w:t>07</w:t>
            </w:r>
            <w:r>
              <w:t>.</w:t>
            </w:r>
            <w:r w:rsidR="007E0869">
              <w:t>03</w:t>
            </w:r>
            <w:r>
              <w:t>.202</w:t>
            </w:r>
            <w:r w:rsidR="007E0869">
              <w:t>4</w:t>
            </w:r>
            <w:r>
              <w:t xml:space="preserve"> года.</w:t>
            </w:r>
          </w:p>
          <w:p w14:paraId="73A08212" w14:textId="46B80E8F" w:rsidR="00D21A9A" w:rsidRDefault="005C1D54">
            <w:r>
              <w:t xml:space="preserve">Дата окончания подачи заявок на участие в конкурсе: </w:t>
            </w:r>
            <w:r w:rsidR="007E0869">
              <w:t>02</w:t>
            </w:r>
            <w:r>
              <w:t>.0</w:t>
            </w:r>
            <w:r w:rsidR="007E0869">
              <w:t>4</w:t>
            </w:r>
            <w:r>
              <w:t>.202</w:t>
            </w:r>
            <w:r w:rsidR="007E0869">
              <w:t>4</w:t>
            </w:r>
            <w:r>
              <w:t xml:space="preserve"> года в 12 час. 30 мин.  </w:t>
            </w:r>
          </w:p>
        </w:tc>
      </w:tr>
      <w:tr w:rsidR="00D21A9A" w14:paraId="49A9DAD0"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086C1610" w14:textId="77777777" w:rsidR="00D21A9A" w:rsidRDefault="005C1D54">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3597212E" w14:textId="77777777" w:rsidR="00D21A9A" w:rsidRDefault="005C1D54">
            <w:pPr>
              <w:jc w:val="left"/>
            </w:pPr>
            <w:r>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01E0B27D" w14:textId="77777777" w:rsidR="00D21A9A" w:rsidRDefault="005C1D54">
            <w:r>
              <w:t>Заявки на участие в конкурсе принимаются по адресу:</w:t>
            </w:r>
          </w:p>
          <w:p w14:paraId="242C118C" w14:textId="77777777" w:rsidR="00D21A9A" w:rsidRDefault="005C1D54">
            <w:r>
              <w:lastRenderedPageBreak/>
              <w:t>140108, город Раменское, Московская область, ул. Михалевича, д. 39.</w:t>
            </w:r>
          </w:p>
        </w:tc>
      </w:tr>
      <w:tr w:rsidR="00D21A9A" w14:paraId="78B2C8F0"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143C3BD3" w14:textId="77777777" w:rsidR="00D21A9A" w:rsidRDefault="005C1D54">
            <w:pPr>
              <w:jc w:val="left"/>
            </w:pPr>
            <w:bookmarkStart w:id="7" w:name="_Ref166566393" w:colFirst="0" w:colLast="0"/>
            <w:bookmarkEnd w:id="6"/>
            <w:r>
              <w:lastRenderedPageBreak/>
              <w:t>29.</w:t>
            </w:r>
          </w:p>
        </w:tc>
        <w:tc>
          <w:tcPr>
            <w:tcW w:w="3345" w:type="dxa"/>
            <w:tcBorders>
              <w:top w:val="single" w:sz="4" w:space="0" w:color="auto"/>
              <w:left w:val="single" w:sz="4" w:space="0" w:color="auto"/>
              <w:bottom w:val="single" w:sz="4" w:space="0" w:color="auto"/>
              <w:right w:val="single" w:sz="4" w:space="0" w:color="auto"/>
            </w:tcBorders>
          </w:tcPr>
          <w:p w14:paraId="65CFD475" w14:textId="77777777" w:rsidR="00D21A9A" w:rsidRDefault="005C1D54">
            <w:pPr>
              <w:jc w:val="left"/>
            </w:pPr>
            <w:bookmarkStart w:id="8" w:name="_Ref166566297"/>
            <w:bookmarkEnd w:id="8"/>
            <w:r>
              <w:t xml:space="preserve">Задаток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71167F4B" w14:textId="77777777" w:rsidR="00D21A9A" w:rsidRDefault="005C1D54">
            <w:r>
              <w:t>Требуется.</w:t>
            </w:r>
          </w:p>
          <w:p w14:paraId="071E4494" w14:textId="77777777" w:rsidR="00D21A9A" w:rsidRDefault="005C1D54">
            <w:r>
              <w:t xml:space="preserve">Сумма задатка на участие в конкурсе предусмотрена в следующем размере: 100% от начальной (минимальной) арендной платы, что составляет: </w:t>
            </w:r>
            <w:r>
              <w:br/>
              <w:t xml:space="preserve"> 370 </w:t>
            </w:r>
            <w:proofErr w:type="gramStart"/>
            <w:r>
              <w:t>720  (</w:t>
            </w:r>
            <w:proofErr w:type="gramEnd"/>
            <w:r>
              <w:t>триста семьдесят тысяч семьсот двадцать рублей 00 коп.). НДС не облагается. Срок внесения: до даты окончания приема заявок.</w:t>
            </w:r>
          </w:p>
          <w:p w14:paraId="2F399DA2" w14:textId="77777777" w:rsidR="00D21A9A" w:rsidRDefault="005C1D54">
            <w:r>
              <w:t>Реквизиты счета для перечисления денежных средств в качестве задатка на участие в конкурсе:</w:t>
            </w:r>
          </w:p>
          <w:p w14:paraId="50612EB6" w14:textId="77777777" w:rsidR="00D21A9A" w:rsidRDefault="005C1D54">
            <w:pPr>
              <w:pStyle w:val="afff2"/>
              <w:spacing w:before="0" w:beforeAutospacing="0" w:after="0" w:afterAutospacing="0"/>
            </w:pPr>
            <w:r>
              <w:t xml:space="preserve">Получатель: </w:t>
            </w:r>
          </w:p>
          <w:p w14:paraId="3B49D44F" w14:textId="77777777" w:rsidR="00D21A9A" w:rsidRDefault="005C1D54">
            <w:pPr>
              <w:ind w:left="360"/>
              <w:jc w:val="left"/>
            </w:pPr>
            <w:r>
              <w:t>АО «РПЗ»</w:t>
            </w:r>
          </w:p>
          <w:p w14:paraId="1A62AC86" w14:textId="77777777" w:rsidR="00D21A9A" w:rsidRDefault="005C1D54">
            <w:pPr>
              <w:ind w:left="360"/>
              <w:jc w:val="left"/>
            </w:pPr>
            <w:r>
              <w:t>140100, Московская область,</w:t>
            </w:r>
          </w:p>
          <w:p w14:paraId="568151A4" w14:textId="77777777" w:rsidR="00D21A9A" w:rsidRDefault="005C1D54">
            <w:pPr>
              <w:ind w:left="360"/>
              <w:jc w:val="left"/>
            </w:pPr>
            <w:r>
              <w:t xml:space="preserve">г. Раменское, ул. Михалевича, д.39, корпус 20, </w:t>
            </w:r>
            <w:proofErr w:type="spellStart"/>
            <w:r>
              <w:t>эт</w:t>
            </w:r>
            <w:proofErr w:type="spellEnd"/>
            <w:r>
              <w:t>/</w:t>
            </w:r>
            <w:proofErr w:type="spellStart"/>
            <w:r>
              <w:t>пом</w:t>
            </w:r>
            <w:proofErr w:type="spellEnd"/>
            <w:r>
              <w:t xml:space="preserve"> 2/124;</w:t>
            </w:r>
          </w:p>
          <w:p w14:paraId="3A25ECED" w14:textId="77777777" w:rsidR="00D21A9A" w:rsidRDefault="005C1D54">
            <w:pPr>
              <w:ind w:left="360"/>
              <w:jc w:val="left"/>
            </w:pPr>
            <w:r>
              <w:t>тел. (495) 995-94-03;</w:t>
            </w:r>
          </w:p>
          <w:p w14:paraId="5BFF0C99" w14:textId="77777777" w:rsidR="00D21A9A" w:rsidRDefault="005C1D54">
            <w:pPr>
              <w:ind w:left="360"/>
              <w:jc w:val="left"/>
            </w:pPr>
            <w:r>
              <w:t>факс (495) 995-94-22;</w:t>
            </w:r>
          </w:p>
          <w:p w14:paraId="629334E1" w14:textId="77777777" w:rsidR="00D21A9A" w:rsidRDefault="005C1D54">
            <w:pPr>
              <w:ind w:left="360"/>
              <w:jc w:val="left"/>
            </w:pPr>
            <w:r>
              <w:rPr>
                <w:lang w:val="en-US"/>
              </w:rPr>
              <w:t>e</w:t>
            </w:r>
            <w:r>
              <w:t>-</w:t>
            </w:r>
            <w:r>
              <w:rPr>
                <w:lang w:val="en-US"/>
              </w:rPr>
              <w:t>mail</w:t>
            </w:r>
            <w:r>
              <w:t> – </w:t>
            </w:r>
            <w:r>
              <w:rPr>
                <w:lang w:val="en-US"/>
              </w:rPr>
              <w:t>bus</w:t>
            </w:r>
            <w:r>
              <w:t>@</w:t>
            </w:r>
            <w:proofErr w:type="spellStart"/>
            <w:r>
              <w:rPr>
                <w:lang w:val="en-US"/>
              </w:rPr>
              <w:t>rpz</w:t>
            </w:r>
            <w:proofErr w:type="spellEnd"/>
            <w:r>
              <w:t>.</w:t>
            </w:r>
            <w:proofErr w:type="spellStart"/>
            <w:r>
              <w:rPr>
                <w:lang w:val="en-US"/>
              </w:rPr>
              <w:t>ru</w:t>
            </w:r>
            <w:proofErr w:type="spellEnd"/>
            <w:r>
              <w:t>;</w:t>
            </w:r>
          </w:p>
          <w:p w14:paraId="446079C6" w14:textId="77777777" w:rsidR="00D21A9A" w:rsidRDefault="005C1D54">
            <w:pPr>
              <w:ind w:left="360"/>
              <w:jc w:val="left"/>
            </w:pPr>
            <w:r>
              <w:t>ОКПО 07515316;</w:t>
            </w:r>
          </w:p>
          <w:p w14:paraId="442C7932" w14:textId="77777777" w:rsidR="00D21A9A" w:rsidRDefault="005C1D54">
            <w:pPr>
              <w:ind w:left="360"/>
              <w:jc w:val="left"/>
            </w:pPr>
            <w:r>
              <w:t>ИНН 5040001426 / КПП 504001001</w:t>
            </w:r>
          </w:p>
          <w:p w14:paraId="79324BF3" w14:textId="77777777" w:rsidR="00D21A9A" w:rsidRDefault="005C1D54">
            <w:pPr>
              <w:ind w:left="360"/>
              <w:jc w:val="left"/>
            </w:pPr>
            <w:r>
              <w:t>ОКВЭД 26.51.1 ОКТМО 46648101</w:t>
            </w:r>
          </w:p>
          <w:p w14:paraId="1998B2D9" w14:textId="77777777" w:rsidR="00D21A9A" w:rsidRDefault="005C1D54">
            <w:pPr>
              <w:ind w:left="360"/>
              <w:jc w:val="left"/>
            </w:pPr>
            <w:r>
              <w:t>ОГРН 1025005116839</w:t>
            </w:r>
          </w:p>
          <w:p w14:paraId="1211F531" w14:textId="77777777" w:rsidR="00D21A9A" w:rsidRDefault="005C1D54">
            <w:pPr>
              <w:ind w:left="360"/>
              <w:jc w:val="left"/>
            </w:pPr>
            <w:r>
              <w:t>р/с 40702810101950000217</w:t>
            </w:r>
          </w:p>
          <w:p w14:paraId="55F821C8" w14:textId="77777777" w:rsidR="00D21A9A" w:rsidRDefault="005C1D54">
            <w:pPr>
              <w:ind w:left="360"/>
              <w:jc w:val="left"/>
            </w:pPr>
            <w:r>
              <w:t>в филиале «Центральный»</w:t>
            </w:r>
          </w:p>
          <w:p w14:paraId="2B34CC5A" w14:textId="77777777" w:rsidR="00D21A9A" w:rsidRDefault="005C1D54">
            <w:pPr>
              <w:ind w:left="360"/>
              <w:jc w:val="left"/>
            </w:pPr>
            <w:r>
              <w:t>Банка ВТБ (ПАО) г. Москва</w:t>
            </w:r>
          </w:p>
          <w:p w14:paraId="2390523E" w14:textId="77777777" w:rsidR="00D21A9A" w:rsidRDefault="005C1D54">
            <w:pPr>
              <w:ind w:left="360"/>
              <w:jc w:val="left"/>
            </w:pPr>
            <w:r>
              <w:t>к/счет 30101810145250000411</w:t>
            </w:r>
          </w:p>
          <w:p w14:paraId="72AFDB2E" w14:textId="77777777" w:rsidR="00D21A9A" w:rsidRDefault="005C1D54">
            <w:pPr>
              <w:ind w:left="360"/>
              <w:jc w:val="left"/>
            </w:pPr>
            <w:r>
              <w:t>БИК 044525411</w:t>
            </w:r>
          </w:p>
          <w:p w14:paraId="5F785890" w14:textId="77777777" w:rsidR="00D21A9A" w:rsidRDefault="005C1D54">
            <w:pPr>
              <w:ind w:left="360"/>
            </w:pPr>
            <w:r>
              <w:tab/>
            </w:r>
            <w:r>
              <w:tab/>
            </w:r>
            <w:r>
              <w:tab/>
            </w:r>
            <w:r>
              <w:tab/>
            </w:r>
          </w:p>
          <w:p w14:paraId="26EA7909" w14:textId="77777777" w:rsidR="00D21A9A" w:rsidRDefault="005C1D54">
            <w:pPr>
              <w:ind w:left="360"/>
            </w:pPr>
            <w:r>
              <w:tab/>
            </w:r>
            <w:r>
              <w:tab/>
            </w:r>
            <w:r>
              <w:tab/>
            </w:r>
          </w:p>
          <w:p w14:paraId="0C321741" w14:textId="77777777" w:rsidR="00D21A9A" w:rsidRDefault="005C1D54">
            <w:r>
              <w:t xml:space="preserve">Назначение платежа: задаток на участие в </w:t>
            </w:r>
            <w:proofErr w:type="gramStart"/>
            <w:r>
              <w:t>конкурсе  (</w:t>
            </w:r>
            <w:proofErr w:type="gramEnd"/>
            <w:r>
              <w:t>указать номер лота, предмет торгов).</w:t>
            </w:r>
          </w:p>
        </w:tc>
      </w:tr>
      <w:bookmarkEnd w:id="7"/>
      <w:tr w:rsidR="00D21A9A" w14:paraId="04E53A1F"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7DD3A575" w14:textId="77777777"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14:paraId="3B7F6686" w14:textId="77777777" w:rsidR="00D21A9A" w:rsidRDefault="005C1D54">
            <w:pPr>
              <w:jc w:val="left"/>
            </w:pPr>
            <w:r>
              <w:t xml:space="preserve">Дата, время окончания приема 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218D079C" w14:textId="45A4EB3B" w:rsidR="00D21A9A" w:rsidRDefault="005C1D54">
            <w:r>
              <w:t xml:space="preserve">12 час. 30 мин. </w:t>
            </w:r>
            <w:r w:rsidR="007E0869">
              <w:t>02</w:t>
            </w:r>
            <w:r>
              <w:t>.0</w:t>
            </w:r>
            <w:r w:rsidR="007E0869">
              <w:t>4</w:t>
            </w:r>
            <w:r>
              <w:t>.202</w:t>
            </w:r>
            <w:r w:rsidR="007E0869">
              <w:t>4</w:t>
            </w:r>
            <w:r>
              <w:t xml:space="preserve"> года </w:t>
            </w:r>
          </w:p>
          <w:p w14:paraId="3A69B8D9" w14:textId="77777777" w:rsidR="00D21A9A" w:rsidRDefault="005C1D54">
            <w:r>
              <w:t>Адрес приема заявок указан в п. 25 части III «Информационная карта конкурса»</w:t>
            </w:r>
          </w:p>
        </w:tc>
      </w:tr>
      <w:tr w:rsidR="00D21A9A" w14:paraId="54DBD818"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8F37034" w14:textId="77777777" w:rsidR="00D21A9A" w:rsidRDefault="005C1D54">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5E247CE4" w14:textId="77777777" w:rsidR="00D21A9A" w:rsidRDefault="005C1D54">
            <w:pPr>
              <w:jc w:val="left"/>
            </w:pPr>
            <w:r>
              <w:t>Дата и место подведения итогов конкурса (подписания протокола рассмотрения и оценки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38D8164A" w14:textId="573A92A1" w:rsidR="00D21A9A" w:rsidRDefault="007E0869">
            <w:r>
              <w:t>02</w:t>
            </w:r>
            <w:r w:rsidR="005C1D54">
              <w:t>.0</w:t>
            </w:r>
            <w:r>
              <w:t>4</w:t>
            </w:r>
            <w:r w:rsidR="005C1D54">
              <w:t>.202</w:t>
            </w:r>
            <w:r>
              <w:t>4</w:t>
            </w:r>
            <w:r w:rsidR="005C1D54">
              <w:t xml:space="preserve"> года по адресу: 140108, город Раменское, Московская область, ул. Михалевича, д. 39.</w:t>
            </w:r>
          </w:p>
        </w:tc>
      </w:tr>
      <w:tr w:rsidR="00D21A9A" w14:paraId="1ED09173"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10FDE7F0" w14:textId="77777777" w:rsidR="00D21A9A" w:rsidRDefault="005C1D54">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77B7A625" w14:textId="77777777" w:rsidR="00D21A9A" w:rsidRDefault="005C1D54">
            <w:pPr>
              <w:jc w:val="left"/>
            </w:pPr>
            <w:r>
              <w:t>Срок подписания победителем конкурса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5B6DCFFA" w14:textId="77777777" w:rsidR="00D21A9A" w:rsidRDefault="005C1D54">
            <w:r>
              <w:t>В течение десяти рабочих дней с даты подписания протокола рассмотрения и оценки заявок победитель конкурса обязан подписать договор аренды и представить все экземпляры договора аренды Собственнику недвижимого имущества.</w:t>
            </w:r>
          </w:p>
        </w:tc>
      </w:tr>
      <w:tr w:rsidR="00D21A9A" w14:paraId="74740B3E"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4268A445" w14:textId="77777777" w:rsidR="00D21A9A" w:rsidRDefault="005C1D54">
            <w:pPr>
              <w:jc w:val="left"/>
            </w:pPr>
            <w:r>
              <w:lastRenderedPageBreak/>
              <w:t>36.</w:t>
            </w:r>
          </w:p>
        </w:tc>
        <w:tc>
          <w:tcPr>
            <w:tcW w:w="3345" w:type="dxa"/>
            <w:tcBorders>
              <w:top w:val="single" w:sz="4" w:space="0" w:color="auto"/>
              <w:left w:val="single" w:sz="4" w:space="0" w:color="auto"/>
              <w:bottom w:val="single" w:sz="4" w:space="0" w:color="auto"/>
              <w:right w:val="single" w:sz="4" w:space="0" w:color="auto"/>
            </w:tcBorders>
          </w:tcPr>
          <w:p w14:paraId="4372CD73" w14:textId="77777777" w:rsidR="00D21A9A" w:rsidRDefault="005C1D54">
            <w:pPr>
              <w:jc w:val="left"/>
            </w:pPr>
            <w:r>
              <w:t>Срок действия договора аренды (срок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26407B36" w14:textId="4E3AE2F1" w:rsidR="00D21A9A" w:rsidRDefault="005C1D54">
            <w:r>
              <w:t xml:space="preserve">Договор действует со дня подписания договора до </w:t>
            </w:r>
            <w:r w:rsidR="007E0869">
              <w:t>12</w:t>
            </w:r>
            <w:r>
              <w:t>.</w:t>
            </w:r>
            <w:r w:rsidR="007E0869">
              <w:t>03</w:t>
            </w:r>
            <w:r>
              <w:t>.202</w:t>
            </w:r>
            <w:r w:rsidR="007E0869">
              <w:t>4</w:t>
            </w:r>
            <w:r>
              <w:t>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12C39692" w14:textId="373C4ACC" w:rsidR="00D21A9A" w:rsidRDefault="005C1D54">
            <w:r>
              <w:t xml:space="preserve">Срок аренды недвижимого имущества: с </w:t>
            </w:r>
            <w:r w:rsidR="007E0869">
              <w:t>13</w:t>
            </w:r>
            <w:r>
              <w:t>.0</w:t>
            </w:r>
            <w:r w:rsidR="007E0869">
              <w:t>4</w:t>
            </w:r>
            <w:r>
              <w:t>.202</w:t>
            </w:r>
            <w:r w:rsidR="007E0869">
              <w:t>4</w:t>
            </w:r>
            <w:r>
              <w:t xml:space="preserve"> г. по </w:t>
            </w:r>
            <w:r w:rsidR="007E0869">
              <w:t>12</w:t>
            </w:r>
            <w:r>
              <w:t>.</w:t>
            </w:r>
            <w:r w:rsidR="007E0869">
              <w:t>03</w:t>
            </w:r>
            <w:r>
              <w:t>.202</w:t>
            </w:r>
            <w:r w:rsidR="007E0869">
              <w:t>4</w:t>
            </w:r>
            <w:r>
              <w:t xml:space="preserve"> г.</w:t>
            </w:r>
          </w:p>
        </w:tc>
      </w:tr>
      <w:tr w:rsidR="00D21A9A" w14:paraId="7B5A3ACB"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22E0502C" w14:textId="77777777" w:rsidR="00D21A9A" w:rsidRDefault="005C1D54">
            <w:pPr>
              <w:jc w:val="left"/>
            </w:pPr>
            <w:r>
              <w:t>37.</w:t>
            </w:r>
          </w:p>
        </w:tc>
        <w:tc>
          <w:tcPr>
            <w:tcW w:w="3345" w:type="dxa"/>
            <w:tcBorders>
              <w:top w:val="single" w:sz="4" w:space="0" w:color="auto"/>
              <w:left w:val="single" w:sz="4" w:space="0" w:color="auto"/>
              <w:bottom w:val="single" w:sz="4" w:space="0" w:color="auto"/>
              <w:right w:val="single" w:sz="4" w:space="0" w:color="auto"/>
            </w:tcBorders>
          </w:tcPr>
          <w:p w14:paraId="12706B33" w14:textId="77777777" w:rsidR="00D21A9A" w:rsidRDefault="005C1D54">
            <w:pPr>
              <w:jc w:val="left"/>
            </w:pPr>
            <w:r>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7DCD3461" w14:textId="77777777" w:rsidR="00D21A9A" w:rsidRDefault="005C1D54">
            <w:r>
              <w:t>Осмотр помещений, выставленных на конкурс, обеспечивает Организатор торгов без взимания платы.</w:t>
            </w:r>
          </w:p>
          <w:p w14:paraId="445F5790" w14:textId="77777777" w:rsidR="00D21A9A" w:rsidRDefault="005C1D54">
            <w:pPr>
              <w:autoSpaceDE w:val="0"/>
              <w:autoSpaceDN w:val="0"/>
              <w:adjustRightInd w:val="0"/>
              <w:ind w:firstLine="709"/>
              <w:rPr>
                <w:b/>
              </w:rPr>
            </w:pPr>
            <w:r>
              <w:t xml:space="preserve">Проведение такого осмотра осуществляется </w:t>
            </w:r>
            <w:r>
              <w:rPr>
                <w:b/>
              </w:rPr>
              <w:t xml:space="preserve">каждый понедельник с 10 час. 00 мин. до 12 час. 00 мин. </w:t>
            </w:r>
            <w:r>
              <w:t>по московскому времени с даты размещения в сети «Интернет» извещения о проведении конкурса, но не позднее, чем за 2 (два) рабочих дня до даты окончания подачи заявок на участие в конкурсе.</w:t>
            </w:r>
          </w:p>
          <w:p w14:paraId="18AEFF90" w14:textId="77777777" w:rsidR="00D21A9A" w:rsidRDefault="005C1D54">
            <w:pPr>
              <w:autoSpaceDE w:val="0"/>
              <w:autoSpaceDN w:val="0"/>
              <w:adjustRightInd w:val="0"/>
              <w:ind w:firstLine="708"/>
            </w:pPr>
            <w:r>
              <w:t>Для осмотра помещений, с учетом установленных сроков, лицо, желающее осмотреть их, направляет Организатору торгов по адресу: 140108, город Раменское, Московская область, ул. Михалевича, д. 39</w:t>
            </w:r>
            <w:r>
              <w:rPr>
                <w:b/>
              </w:rPr>
              <w:t xml:space="preserve"> </w:t>
            </w:r>
            <w:r>
              <w:t xml:space="preserve">запрос по форме </w:t>
            </w:r>
            <w:r>
              <w:rPr>
                <w:i/>
              </w:rPr>
              <w:t>(Приложение 2 к</w:t>
            </w:r>
            <w:r>
              <w:t xml:space="preserve"> «ИНФОРМАЦИОННОЙ КАРТЕ КОНКУРСА»</w:t>
            </w:r>
            <w:r>
              <w:rPr>
                <w:i/>
              </w:rPr>
              <w:t>)</w:t>
            </w:r>
            <w:r>
              <w:t xml:space="preserve"> с указанием следующих данных:</w:t>
            </w:r>
          </w:p>
          <w:p w14:paraId="0C8EFF66" w14:textId="77777777" w:rsidR="00D21A9A" w:rsidRDefault="005C1D54">
            <w:pPr>
              <w:autoSpaceDE w:val="0"/>
              <w:autoSpaceDN w:val="0"/>
              <w:adjustRightInd w:val="0"/>
              <w:ind w:firstLine="709"/>
            </w:pPr>
            <w:r>
              <w:t>- Ф.И.О. (физического лица, индивидуального предпринимателя, руководителя организации или их представителей);</w:t>
            </w:r>
          </w:p>
          <w:p w14:paraId="64E8957D" w14:textId="77777777" w:rsidR="00D21A9A" w:rsidRDefault="005C1D54">
            <w:pPr>
              <w:autoSpaceDE w:val="0"/>
              <w:autoSpaceDN w:val="0"/>
              <w:adjustRightInd w:val="0"/>
              <w:ind w:firstLine="709"/>
            </w:pPr>
            <w:r>
              <w:t>- название организации (если имеется);</w:t>
            </w:r>
          </w:p>
          <w:p w14:paraId="49BBC768" w14:textId="77777777" w:rsidR="00D21A9A" w:rsidRDefault="005C1D54">
            <w:pPr>
              <w:autoSpaceDE w:val="0"/>
              <w:autoSpaceDN w:val="0"/>
              <w:adjustRightInd w:val="0"/>
              <w:ind w:firstLine="709"/>
            </w:pPr>
            <w:r>
              <w:t>- даты аукционов;</w:t>
            </w:r>
          </w:p>
          <w:p w14:paraId="43DDC94E" w14:textId="77777777" w:rsidR="00D21A9A" w:rsidRDefault="005C1D54">
            <w:pPr>
              <w:autoSpaceDE w:val="0"/>
              <w:autoSpaceDN w:val="0"/>
              <w:adjustRightInd w:val="0"/>
              <w:ind w:firstLine="709"/>
            </w:pPr>
            <w:r>
              <w:t>- адрес(а) помещения (й);</w:t>
            </w:r>
          </w:p>
          <w:p w14:paraId="2E809E16" w14:textId="77777777" w:rsidR="00D21A9A" w:rsidRDefault="005C1D54">
            <w:pPr>
              <w:autoSpaceDE w:val="0"/>
              <w:autoSpaceDN w:val="0"/>
              <w:adjustRightInd w:val="0"/>
              <w:ind w:firstLine="709"/>
            </w:pPr>
            <w:r>
              <w:t>- действующий контактный телефон;</w:t>
            </w:r>
          </w:p>
          <w:p w14:paraId="173D8949" w14:textId="77777777" w:rsidR="00D21A9A" w:rsidRDefault="005C1D54">
            <w:pPr>
              <w:autoSpaceDE w:val="0"/>
              <w:autoSpaceDN w:val="0"/>
              <w:adjustRightInd w:val="0"/>
              <w:ind w:firstLine="709"/>
            </w:pPr>
            <w:r>
              <w:rPr>
                <w:b/>
              </w:rPr>
              <w:t>- дата осмотра</w:t>
            </w:r>
          </w:p>
          <w:p w14:paraId="2EC88073" w14:textId="77777777" w:rsidR="00D21A9A" w:rsidRDefault="005C1D54">
            <w:pPr>
              <w:autoSpaceDE w:val="0"/>
              <w:autoSpaceDN w:val="0"/>
              <w:adjustRightInd w:val="0"/>
              <w:ind w:firstLine="709"/>
            </w:pPr>
            <w:r>
              <w:t>Время подачи письменных обращений в рабочие дни:</w:t>
            </w:r>
          </w:p>
          <w:p w14:paraId="5CF487D4" w14:textId="77777777" w:rsidR="00D21A9A" w:rsidRDefault="005C1D54">
            <w:pPr>
              <w:autoSpaceDE w:val="0"/>
              <w:autoSpaceDN w:val="0"/>
              <w:adjustRightInd w:val="0"/>
              <w:ind w:firstLine="708"/>
            </w:pPr>
            <w:r>
              <w:t>- понедельник-пятница с 10 час. 00 мин. до 16 час. 00 мин. по московскому времени;</w:t>
            </w:r>
          </w:p>
          <w:p w14:paraId="2C0BB7DE" w14:textId="77777777" w:rsidR="00D21A9A" w:rsidRDefault="005C1D54">
            <w:pPr>
              <w:autoSpaceDE w:val="0"/>
              <w:autoSpaceDN w:val="0"/>
              <w:adjustRightInd w:val="0"/>
              <w:ind w:firstLine="708"/>
            </w:pPr>
            <w:r>
              <w:t>- перерыв с 13 час. 00 мин. до 13 час. 45 мин. по московскому времени.</w:t>
            </w:r>
          </w:p>
          <w:p w14:paraId="5899900C" w14:textId="77777777" w:rsidR="00D21A9A" w:rsidRDefault="005C1D54">
            <w:pPr>
              <w:ind w:firstLine="708"/>
              <w:rPr>
                <w:b/>
                <w:bCs/>
                <w:iCs/>
              </w:rPr>
            </w:pPr>
            <w:r>
              <w:rPr>
                <w:bCs/>
              </w:rPr>
              <w:t xml:space="preserve">Запрос может быть направлен на электронный адрес </w:t>
            </w:r>
            <w:r>
              <w:rPr>
                <w:bCs/>
                <w:iCs/>
              </w:rPr>
              <w:t xml:space="preserve">Организатора торгов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r>
              <w:rPr>
                <w:rFonts w:eastAsia="SimSun"/>
                <w:kern w:val="1"/>
                <w:lang w:eastAsia="hi-IN" w:bidi="hi-IN"/>
              </w:rPr>
              <w:t>.</w:t>
            </w:r>
            <w:r>
              <w:rPr>
                <w:b/>
                <w:bCs/>
                <w:iCs/>
              </w:rPr>
              <w:t xml:space="preserve"> </w:t>
            </w:r>
          </w:p>
          <w:p w14:paraId="1637F261" w14:textId="77777777" w:rsidR="00D21A9A" w:rsidRDefault="005C1D54">
            <w:pPr>
              <w:ind w:firstLine="708"/>
            </w:pPr>
            <w:r>
              <w:rPr>
                <w:bCs/>
                <w:iCs/>
              </w:rPr>
              <w:t xml:space="preserve">Поступление запроса на осмотр помещения (в форме </w:t>
            </w:r>
            <w:r>
              <w:t xml:space="preserve">письменного обращения или в электронной форме) должно быть осуществлено </w:t>
            </w:r>
            <w:r>
              <w:rPr>
                <w:bCs/>
                <w:iCs/>
              </w:rPr>
              <w:t>не позднее 15 час. 00 мин. по московскому времени дня предшествующего дате осмотра помещения, указанной в запросе.</w:t>
            </w:r>
          </w:p>
        </w:tc>
      </w:tr>
      <w:tr w:rsidR="00D21A9A" w14:paraId="41CFD5C6"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4F8E697E" w14:textId="77777777" w:rsidR="00D21A9A" w:rsidRDefault="005C1D54">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2571E868" w14:textId="77777777" w:rsidR="00D21A9A" w:rsidRDefault="005C1D54">
            <w:pPr>
              <w:jc w:val="left"/>
            </w:pPr>
            <w:r>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1DEDAB42" w14:textId="77777777" w:rsidR="00D21A9A" w:rsidRDefault="005C1D54">
            <w:r>
              <w:t>Критерии оценки заявок на участие в конкурсе, их содержание и значимость указаны в Приложении 1 к настоящей информационной карте.</w:t>
            </w:r>
          </w:p>
        </w:tc>
      </w:tr>
    </w:tbl>
    <w:p w14:paraId="5D48DBC1" w14:textId="77777777" w:rsidR="00D21A9A" w:rsidRDefault="005C1D54">
      <w:pPr>
        <w:keepNext/>
        <w:keepLines/>
        <w:suppressLineNumbers/>
        <w:suppressAutoHyphens/>
        <w:spacing w:after="0" w:line="360" w:lineRule="auto"/>
        <w:jc w:val="right"/>
      </w:pPr>
      <w:r>
        <w:br w:type="page"/>
      </w:r>
      <w:bookmarkEnd w:id="0"/>
      <w:r>
        <w:lastRenderedPageBreak/>
        <w:t>Приложение 1 к «ИНФОРМАЦИОННОЙ КАРТЕ КОНКУРСА»</w:t>
      </w:r>
    </w:p>
    <w:p w14:paraId="4F235840" w14:textId="77777777" w:rsidR="00D21A9A" w:rsidRDefault="00D21A9A">
      <w:pPr>
        <w:keepNext/>
        <w:keepLines/>
        <w:suppressLineNumbers/>
        <w:suppressAutoHyphens/>
        <w:spacing w:after="0" w:line="360" w:lineRule="auto"/>
        <w:jc w:val="right"/>
        <w:rPr>
          <w:b/>
          <w:bCs/>
        </w:rPr>
      </w:pPr>
    </w:p>
    <w:p w14:paraId="19FD60A0" w14:textId="77777777" w:rsidR="00D21A9A" w:rsidRDefault="005C1D54">
      <w:pPr>
        <w:spacing w:after="0"/>
        <w:jc w:val="center"/>
        <w:rPr>
          <w:b/>
          <w:bCs/>
          <w:sz w:val="22"/>
          <w:szCs w:val="22"/>
          <w:lang w:eastAsia="en-US"/>
        </w:rPr>
      </w:pPr>
      <w:r>
        <w:rPr>
          <w:b/>
          <w:bCs/>
          <w:sz w:val="22"/>
          <w:szCs w:val="22"/>
          <w:lang w:eastAsia="en-US"/>
        </w:rPr>
        <w:t>КРИТЕРИИ ОЦЕНКИ ЗАЯВОК НА УЧАСТИЕ В КОНКУРСЕ (ЛОТЕ), ИХ СОДЕРЖАНИЕ, ЗНАЧИМОСТЬ И ПОРЯДОК ОЦЕНКИ</w:t>
      </w:r>
    </w:p>
    <w:p w14:paraId="287097A5" w14:textId="77777777" w:rsidR="00D21A9A" w:rsidRDefault="00D21A9A">
      <w:pPr>
        <w:spacing w:after="0"/>
        <w:jc w:val="left"/>
        <w:rPr>
          <w:b/>
          <w:bCs/>
          <w:sz w:val="22"/>
          <w:szCs w:val="22"/>
          <w:lang w:eastAsia="en-US"/>
        </w:rPr>
      </w:pPr>
    </w:p>
    <w:p w14:paraId="02764D4B" w14:textId="77777777" w:rsidR="00D21A9A" w:rsidRDefault="005C1D54">
      <w:pPr>
        <w:suppressLineNumbers/>
        <w:suppressAutoHyphens/>
        <w:spacing w:after="0"/>
        <w:ind w:firstLine="567"/>
        <w:outlineLvl w:val="1"/>
        <w:rPr>
          <w:sz w:val="22"/>
          <w:szCs w:val="22"/>
          <w:lang w:eastAsia="en-US"/>
        </w:rPr>
      </w:pPr>
      <w:r>
        <w:rPr>
          <w:sz w:val="22"/>
          <w:szCs w:val="22"/>
          <w:lang w:eastAsia="en-US"/>
        </w:rPr>
        <w:t>Сумма значимостей критериев оценки заявок, установленных в конкурсной документации, составляет 100 процентов.</w:t>
      </w:r>
    </w:p>
    <w:p w14:paraId="0F7FDA24" w14:textId="77777777" w:rsidR="00D21A9A" w:rsidRDefault="005C1D54">
      <w:pPr>
        <w:suppressLineNumbers/>
        <w:suppressAutoHyphens/>
        <w:spacing w:after="0"/>
        <w:outlineLvl w:val="1"/>
        <w:rPr>
          <w:sz w:val="22"/>
          <w:szCs w:val="22"/>
          <w:lang w:eastAsia="en-US"/>
        </w:rPr>
      </w:pPr>
      <w:r>
        <w:rPr>
          <w:sz w:val="22"/>
          <w:szCs w:val="22"/>
          <w:lang w:eastAsia="en-US"/>
        </w:rPr>
        <w:t>Для оценки заявок (предложений) устанавливаются следующие критерии оценки:</w:t>
      </w:r>
    </w:p>
    <w:p w14:paraId="36E04AC8" w14:textId="77777777" w:rsidR="00D21A9A" w:rsidRDefault="00D21A9A">
      <w:pPr>
        <w:suppressLineNumbers/>
        <w:suppressAutoHyphens/>
        <w:spacing w:after="0"/>
        <w:jc w:val="left"/>
        <w:outlineLvl w:val="1"/>
        <w:rPr>
          <w:sz w:val="22"/>
          <w:szCs w:val="22"/>
          <w:lang w:eastAsia="en-US"/>
        </w:rPr>
      </w:pPr>
    </w:p>
    <w:p w14:paraId="55A1B1DF" w14:textId="77777777" w:rsidR="00D21A9A" w:rsidRDefault="005C1D54">
      <w:pPr>
        <w:spacing w:after="0"/>
        <w:ind w:firstLine="567"/>
        <w:jc w:val="left"/>
        <w:rPr>
          <w:b/>
          <w:bCs/>
          <w:sz w:val="22"/>
          <w:szCs w:val="22"/>
          <w:lang w:eastAsia="en-US"/>
        </w:rPr>
      </w:pPr>
      <w:r>
        <w:rPr>
          <w:b/>
          <w:bCs/>
          <w:sz w:val="22"/>
          <w:szCs w:val="22"/>
          <w:lang w:val="en-US" w:eastAsia="en-US"/>
        </w:rPr>
        <w:t>I</w:t>
      </w:r>
      <w:r>
        <w:rPr>
          <w:b/>
          <w:bCs/>
          <w:sz w:val="22"/>
          <w:szCs w:val="22"/>
          <w:lang w:eastAsia="en-US"/>
        </w:rPr>
        <w:t>. Цена контракта</w:t>
      </w:r>
    </w:p>
    <w:p w14:paraId="3731A256" w14:textId="77777777" w:rsidR="00D21A9A" w:rsidRDefault="005C1D54">
      <w:pPr>
        <w:spacing w:after="0"/>
        <w:ind w:firstLine="567"/>
        <w:rPr>
          <w:color w:val="0D0D0D"/>
          <w:sz w:val="22"/>
          <w:szCs w:val="22"/>
          <w:lang w:eastAsia="en-US"/>
        </w:rPr>
      </w:pPr>
      <w:r>
        <w:rPr>
          <w:color w:val="0D0D0D"/>
          <w:sz w:val="22"/>
          <w:szCs w:val="22"/>
          <w:lang w:eastAsia="en-US"/>
        </w:rPr>
        <w:t>Значимость критерия: 95 %.</w:t>
      </w:r>
    </w:p>
    <w:p w14:paraId="062D8D6B" w14:textId="77777777"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14:paraId="1C9702FC" w14:textId="77777777" w:rsidR="00D21A9A" w:rsidRDefault="005C1D54">
      <w:pPr>
        <w:spacing w:after="0"/>
        <w:ind w:left="567"/>
        <w:rPr>
          <w:color w:val="0D0D0D"/>
          <w:sz w:val="22"/>
          <w:szCs w:val="22"/>
          <w:lang w:eastAsia="en-US"/>
        </w:rPr>
      </w:pPr>
      <w:r>
        <w:rPr>
          <w:color w:val="0D0D0D"/>
          <w:sz w:val="22"/>
          <w:szCs w:val="22"/>
          <w:lang w:eastAsia="en-US"/>
        </w:rPr>
        <w:t>Содержание: Стоимость месячной арендной платы с учетом НДС в рублях.</w:t>
      </w:r>
    </w:p>
    <w:p w14:paraId="685A5177" w14:textId="77777777" w:rsidR="00D21A9A" w:rsidRDefault="00D21A9A">
      <w:pPr>
        <w:spacing w:after="0"/>
        <w:ind w:firstLine="567"/>
        <w:jc w:val="left"/>
        <w:rPr>
          <w:color w:val="0D0D0D"/>
          <w:sz w:val="22"/>
          <w:szCs w:val="22"/>
          <w:lang w:eastAsia="en-US"/>
        </w:rPr>
      </w:pPr>
    </w:p>
    <w:p w14:paraId="6BF42CDA" w14:textId="77777777" w:rsidR="00D21A9A" w:rsidRDefault="005C1D54">
      <w:pPr>
        <w:spacing w:after="0"/>
        <w:ind w:firstLine="567"/>
        <w:rPr>
          <w:b/>
          <w:bCs/>
          <w:sz w:val="22"/>
          <w:szCs w:val="22"/>
        </w:rPr>
      </w:pPr>
      <w:r>
        <w:rPr>
          <w:b/>
          <w:bCs/>
          <w:sz w:val="22"/>
          <w:szCs w:val="22"/>
        </w:rPr>
        <w:t>Порядок оценки заявок по критерию:</w:t>
      </w:r>
    </w:p>
    <w:p w14:paraId="1169933F"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и сопоставление заявок на участие в конкурсе по данному критерию осуществляется </w:t>
      </w:r>
    </w:p>
    <w:p w14:paraId="1A4288AB" w14:textId="77777777" w:rsidR="00D21A9A" w:rsidRDefault="005C1D54">
      <w:pPr>
        <w:widowControl w:val="0"/>
        <w:autoSpaceDE w:val="0"/>
        <w:autoSpaceDN w:val="0"/>
        <w:adjustRightInd w:val="0"/>
        <w:spacing w:after="0" w:line="276" w:lineRule="auto"/>
        <w:ind w:left="540"/>
        <w:jc w:val="left"/>
        <w:rPr>
          <w:sz w:val="22"/>
          <w:szCs w:val="22"/>
        </w:rPr>
      </w:pPr>
      <w:r>
        <w:rPr>
          <w:sz w:val="22"/>
          <w:szCs w:val="22"/>
        </w:rPr>
        <w:t>по формуле:</w:t>
      </w:r>
    </w:p>
    <w:p w14:paraId="0581C51E" w14:textId="77777777" w:rsidR="00D21A9A" w:rsidRDefault="005C1D54">
      <w:pPr>
        <w:widowControl w:val="0"/>
        <w:autoSpaceDE w:val="0"/>
        <w:autoSpaceDN w:val="0"/>
        <w:adjustRightInd w:val="0"/>
        <w:ind w:firstLine="698"/>
        <w:jc w:val="center"/>
        <w:rPr>
          <w:sz w:val="22"/>
          <w:szCs w:val="22"/>
        </w:rPr>
      </w:pPr>
      <w:r>
        <w:rPr>
          <w:noProof/>
          <w:sz w:val="22"/>
          <w:szCs w:val="22"/>
        </w:rPr>
        <w:drawing>
          <wp:inline distT="0" distB="0" distL="0" distR="0" wp14:anchorId="067F8381" wp14:editId="64E48CC1">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76400" cy="542925"/>
                    </a:xfrm>
                    <a:prstGeom prst="rect">
                      <a:avLst/>
                    </a:prstGeom>
                    <a:noFill/>
                    <a:ln>
                      <a:noFill/>
                    </a:ln>
                  </pic:spPr>
                </pic:pic>
              </a:graphicData>
            </a:graphic>
          </wp:inline>
        </w:drawing>
      </w:r>
      <w:r>
        <w:rPr>
          <w:sz w:val="22"/>
          <w:szCs w:val="22"/>
        </w:rPr>
        <w:t>,</w:t>
      </w:r>
    </w:p>
    <w:p w14:paraId="5E73BDD4" w14:textId="77777777" w:rsidR="00D21A9A" w:rsidRDefault="005C1D54">
      <w:pPr>
        <w:widowControl w:val="0"/>
        <w:autoSpaceDE w:val="0"/>
        <w:autoSpaceDN w:val="0"/>
        <w:adjustRightInd w:val="0"/>
        <w:ind w:firstLine="720"/>
        <w:rPr>
          <w:sz w:val="22"/>
          <w:szCs w:val="22"/>
        </w:rPr>
      </w:pPr>
      <w:r>
        <w:rPr>
          <w:sz w:val="22"/>
          <w:szCs w:val="22"/>
        </w:rPr>
        <w:t>где Ц</w:t>
      </w:r>
      <w:r>
        <w:rPr>
          <w:sz w:val="22"/>
          <w:szCs w:val="22"/>
          <w:vertAlign w:val="subscript"/>
          <w:lang w:val="en-US"/>
        </w:rPr>
        <w:t>max</w:t>
      </w:r>
      <w:r>
        <w:rPr>
          <w:sz w:val="22"/>
          <w:szCs w:val="22"/>
        </w:rPr>
        <w:t xml:space="preserve"> - максимальное предложение из предложений по критерию, сделанных участниками конкурса;</w:t>
      </w:r>
    </w:p>
    <w:p w14:paraId="1946551F" w14:textId="77777777" w:rsidR="00D21A9A" w:rsidRDefault="005C1D54">
      <w:pPr>
        <w:widowControl w:val="0"/>
        <w:autoSpaceDE w:val="0"/>
        <w:autoSpaceDN w:val="0"/>
        <w:adjustRightInd w:val="0"/>
        <w:ind w:firstLine="720"/>
        <w:rPr>
          <w:sz w:val="22"/>
          <w:szCs w:val="22"/>
        </w:rPr>
      </w:pPr>
      <w:r>
        <w:rPr>
          <w:sz w:val="22"/>
          <w:szCs w:val="22"/>
        </w:rPr>
        <w:t>Ц</w:t>
      </w:r>
      <w:proofErr w:type="spellStart"/>
      <w:r>
        <w:rPr>
          <w:sz w:val="22"/>
          <w:szCs w:val="22"/>
          <w:vertAlign w:val="subscript"/>
          <w:lang w:val="en-US"/>
        </w:rPr>
        <w:t>i</w:t>
      </w:r>
      <w:proofErr w:type="spellEnd"/>
      <w:r>
        <w:rPr>
          <w:sz w:val="22"/>
          <w:szCs w:val="22"/>
          <w:vertAlign w:val="subscript"/>
        </w:rPr>
        <w:t xml:space="preserve"> – </w:t>
      </w:r>
      <w:r>
        <w:rPr>
          <w:sz w:val="22"/>
          <w:szCs w:val="22"/>
        </w:rPr>
        <w:t>предложение по критерию, сделанное участником конкурса;</w:t>
      </w:r>
    </w:p>
    <w:p w14:paraId="3A3C3757" w14:textId="77777777" w:rsidR="00D21A9A" w:rsidRDefault="005C1D54">
      <w:pPr>
        <w:widowControl w:val="0"/>
        <w:autoSpaceDE w:val="0"/>
        <w:autoSpaceDN w:val="0"/>
        <w:adjustRightInd w:val="0"/>
        <w:ind w:firstLine="720"/>
        <w:rPr>
          <w:sz w:val="22"/>
          <w:szCs w:val="22"/>
        </w:rPr>
      </w:pPr>
      <w:r>
        <w:rPr>
          <w:sz w:val="22"/>
          <w:szCs w:val="22"/>
        </w:rPr>
        <w:t>ЦБ</w:t>
      </w:r>
      <w:proofErr w:type="spellStart"/>
      <w:r>
        <w:rPr>
          <w:sz w:val="22"/>
          <w:szCs w:val="22"/>
          <w:vertAlign w:val="subscript"/>
          <w:lang w:val="en-US"/>
        </w:rPr>
        <w:t>i</w:t>
      </w:r>
      <w:proofErr w:type="spellEnd"/>
      <w:r>
        <w:rPr>
          <w:sz w:val="22"/>
          <w:szCs w:val="22"/>
          <w:vertAlign w:val="subscript"/>
        </w:rPr>
        <w:t xml:space="preserve"> </w:t>
      </w:r>
      <w:r>
        <w:rPr>
          <w:sz w:val="22"/>
          <w:szCs w:val="22"/>
        </w:rPr>
        <w:t>– количество баллов, присужденное заявке по критерию оценки без учета значимости критерия.</w:t>
      </w:r>
    </w:p>
    <w:p w14:paraId="3323DD79" w14:textId="77777777" w:rsidR="00D21A9A" w:rsidRDefault="005C1D54">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предложившему максимальный размер месячной арендной платы. </w:t>
      </w:r>
    </w:p>
    <w:p w14:paraId="01F42EC5" w14:textId="77777777"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1</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14:paraId="0FB2FDCE" w14:textId="77777777" w:rsidR="00D21A9A" w:rsidRDefault="00D21A9A">
      <w:pPr>
        <w:widowControl w:val="0"/>
        <w:autoSpaceDE w:val="0"/>
        <w:autoSpaceDN w:val="0"/>
        <w:adjustRightInd w:val="0"/>
        <w:spacing w:after="0" w:line="276" w:lineRule="auto"/>
        <w:ind w:left="567"/>
        <w:jc w:val="left"/>
        <w:outlineLvl w:val="1"/>
        <w:rPr>
          <w:b/>
          <w:bCs/>
          <w:color w:val="0D0D0D"/>
          <w:sz w:val="22"/>
          <w:szCs w:val="22"/>
        </w:rPr>
      </w:pPr>
    </w:p>
    <w:p w14:paraId="60BF9131" w14:textId="77777777" w:rsidR="00D21A9A" w:rsidRDefault="005C1D54">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Pr>
          <w:b/>
          <w:bCs/>
          <w:color w:val="0D0D0D"/>
          <w:sz w:val="22"/>
          <w:szCs w:val="22"/>
        </w:rPr>
        <w:t xml:space="preserve"> Объем гарантийного взноса</w:t>
      </w:r>
    </w:p>
    <w:p w14:paraId="3031EEFA" w14:textId="77777777" w:rsidR="00D21A9A" w:rsidRDefault="005C1D54">
      <w:pPr>
        <w:widowControl w:val="0"/>
        <w:autoSpaceDE w:val="0"/>
        <w:autoSpaceDN w:val="0"/>
        <w:adjustRightInd w:val="0"/>
        <w:spacing w:after="0" w:line="276" w:lineRule="auto"/>
        <w:ind w:left="567"/>
        <w:jc w:val="left"/>
        <w:outlineLvl w:val="1"/>
        <w:rPr>
          <w:bCs/>
          <w:sz w:val="22"/>
          <w:szCs w:val="22"/>
        </w:rPr>
      </w:pPr>
      <w:r>
        <w:rPr>
          <w:bCs/>
          <w:color w:val="0D0D0D"/>
          <w:sz w:val="22"/>
          <w:szCs w:val="22"/>
        </w:rPr>
        <w:t>Значимость критерия</w:t>
      </w:r>
      <w:r>
        <w:rPr>
          <w:color w:val="0D0D0D"/>
          <w:sz w:val="22"/>
          <w:szCs w:val="22"/>
        </w:rPr>
        <w:t>: 5 %</w:t>
      </w:r>
    </w:p>
    <w:p w14:paraId="06A9AF10" w14:textId="77777777"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14:paraId="36AD9BCE" w14:textId="77777777" w:rsidR="00D21A9A" w:rsidRDefault="005C1D54">
      <w:pPr>
        <w:spacing w:after="0"/>
        <w:ind w:left="567"/>
        <w:rPr>
          <w:color w:val="0D0D0D"/>
          <w:sz w:val="22"/>
          <w:szCs w:val="22"/>
          <w:lang w:eastAsia="en-US"/>
        </w:rPr>
      </w:pPr>
      <w:r>
        <w:rPr>
          <w:color w:val="0D0D0D"/>
          <w:sz w:val="22"/>
          <w:szCs w:val="22"/>
          <w:lang w:eastAsia="en-US"/>
        </w:rPr>
        <w:t>Содержание: Предлагаемый участником конкурса коэффициент по гарантийному взносу (гарантийный взнос равен стоимости месячной арендной платы).</w:t>
      </w:r>
    </w:p>
    <w:p w14:paraId="3D3F0102" w14:textId="77777777" w:rsidR="00D21A9A" w:rsidRDefault="005C1D54">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Pr>
          <w:rStyle w:val="16"/>
          <w:bCs/>
          <w:sz w:val="20"/>
          <w:szCs w:val="20"/>
          <w:lang w:val="en-US"/>
        </w:rPr>
        <w:t>IV</w:t>
      </w:r>
      <w:r>
        <w:rPr>
          <w:rStyle w:val="16"/>
          <w:bCs/>
          <w:sz w:val="20"/>
          <w:szCs w:val="20"/>
        </w:rPr>
        <w:t xml:space="preserve"> ОБРАЗЦЫ ФОРМ И ДОКУМЕНТОВ ДЛЯ ЗАПОЛНЕНИЯ УЧАСТНИКАМИ КОНКУРСА)</w:t>
      </w:r>
    </w:p>
    <w:p w14:paraId="35167508" w14:textId="77777777" w:rsidR="00D21A9A" w:rsidRDefault="00D21A9A">
      <w:pPr>
        <w:suppressAutoHyphens/>
        <w:spacing w:after="0" w:line="276" w:lineRule="auto"/>
        <w:ind w:left="567"/>
        <w:jc w:val="left"/>
        <w:rPr>
          <w:b/>
          <w:bCs/>
          <w:color w:val="0D0D0D"/>
          <w:sz w:val="22"/>
          <w:szCs w:val="22"/>
          <w:lang w:eastAsia="en-US"/>
        </w:rPr>
      </w:pPr>
    </w:p>
    <w:p w14:paraId="39947C70" w14:textId="77777777" w:rsidR="00D21A9A" w:rsidRDefault="00D21A9A">
      <w:pPr>
        <w:suppressAutoHyphens/>
        <w:spacing w:after="0" w:line="276" w:lineRule="auto"/>
        <w:ind w:left="567"/>
        <w:jc w:val="left"/>
        <w:rPr>
          <w:b/>
          <w:bCs/>
          <w:color w:val="0D0D0D"/>
          <w:sz w:val="22"/>
          <w:szCs w:val="22"/>
          <w:lang w:eastAsia="en-US"/>
        </w:rPr>
      </w:pPr>
    </w:p>
    <w:p w14:paraId="1076A7F0" w14:textId="77777777" w:rsidR="00D21A9A" w:rsidRDefault="005C1D54">
      <w:pPr>
        <w:spacing w:after="0"/>
        <w:ind w:firstLine="567"/>
        <w:rPr>
          <w:b/>
          <w:bCs/>
          <w:sz w:val="22"/>
          <w:szCs w:val="22"/>
        </w:rPr>
      </w:pPr>
      <w:r>
        <w:rPr>
          <w:b/>
          <w:bCs/>
          <w:sz w:val="22"/>
          <w:szCs w:val="22"/>
        </w:rPr>
        <w:t>Порядок оценки заявок по критерию:</w:t>
      </w:r>
    </w:p>
    <w:p w14:paraId="33154E19" w14:textId="77777777" w:rsidR="00D21A9A" w:rsidRDefault="00D21A9A">
      <w:pPr>
        <w:widowControl w:val="0"/>
        <w:autoSpaceDE w:val="0"/>
        <w:autoSpaceDN w:val="0"/>
        <w:adjustRightInd w:val="0"/>
        <w:spacing w:after="0" w:line="276" w:lineRule="auto"/>
        <w:ind w:left="567"/>
        <w:jc w:val="left"/>
        <w:rPr>
          <w:sz w:val="22"/>
          <w:szCs w:val="22"/>
        </w:rPr>
      </w:pPr>
    </w:p>
    <w:p w14:paraId="5361D97E"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Pr>
          <w:color w:val="0D0D0D"/>
          <w:sz w:val="22"/>
          <w:szCs w:val="22"/>
          <w:lang w:eastAsia="en-US"/>
        </w:rPr>
        <w:t>коэффициента по гарантийному взносу</w:t>
      </w:r>
      <w:r>
        <w:rPr>
          <w:sz w:val="22"/>
          <w:szCs w:val="22"/>
        </w:rPr>
        <w:t>:</w:t>
      </w:r>
    </w:p>
    <w:p w14:paraId="6BE18A64"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Минимальный размер коэффициента – 1.</w:t>
      </w:r>
    </w:p>
    <w:p w14:paraId="46871371"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Максимальный размер коэффициента – 1,5.</w:t>
      </w:r>
    </w:p>
    <w:p w14:paraId="4701AC4B"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w:t>
      </w:r>
    </w:p>
    <w:p w14:paraId="263B95B6"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1,5 и более</w:t>
      </w:r>
    </w:p>
    <w:p w14:paraId="56EB2023"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по заявкам с размером </w:t>
      </w:r>
      <w:r>
        <w:rPr>
          <w:color w:val="0D0D0D"/>
          <w:sz w:val="22"/>
          <w:szCs w:val="22"/>
          <w:lang w:eastAsia="en-US"/>
        </w:rPr>
        <w:t>коэффициента по гарантийному</w:t>
      </w:r>
      <w:r>
        <w:rPr>
          <w:sz w:val="22"/>
          <w:szCs w:val="22"/>
        </w:rPr>
        <w:t xml:space="preserve"> взносу от 1 до 1,5 рассчитывается по формуле: </w:t>
      </w:r>
    </w:p>
    <w:p w14:paraId="153CC153" w14:textId="77777777" w:rsidR="00D21A9A" w:rsidRDefault="00D21A9A">
      <w:pPr>
        <w:suppressAutoHyphens/>
        <w:spacing w:after="0" w:line="276" w:lineRule="auto"/>
        <w:ind w:left="567"/>
        <w:rPr>
          <w:b/>
          <w:bCs/>
          <w:color w:val="0D0D0D"/>
          <w:sz w:val="22"/>
          <w:szCs w:val="22"/>
          <w:lang w:eastAsia="en-US"/>
        </w:rPr>
      </w:pPr>
    </w:p>
    <w:p w14:paraId="56D14220" w14:textId="77777777" w:rsidR="00D21A9A" w:rsidRDefault="00D21A9A">
      <w:pPr>
        <w:suppressAutoHyphens/>
        <w:spacing w:after="0" w:line="276" w:lineRule="auto"/>
        <w:ind w:left="567"/>
        <w:rPr>
          <w:b/>
          <w:bCs/>
          <w:color w:val="0D0D0D"/>
          <w:sz w:val="22"/>
          <w:szCs w:val="22"/>
          <w:lang w:eastAsia="en-US"/>
        </w:rPr>
      </w:pPr>
    </w:p>
    <w:p w14:paraId="34E2AF93" w14:textId="77777777" w:rsidR="00D21A9A" w:rsidRDefault="005C1D54">
      <w:pPr>
        <w:suppressAutoHyphens/>
        <w:spacing w:after="0" w:line="276" w:lineRule="auto"/>
        <w:ind w:left="567"/>
        <w:jc w:val="center"/>
        <w:rPr>
          <w:bCs/>
          <w:color w:val="0D0D0D"/>
          <w:sz w:val="22"/>
          <w:szCs w:val="22"/>
          <w:lang w:eastAsia="en-US"/>
        </w:rPr>
      </w:pPr>
      <w:r>
        <w:rPr>
          <w:bCs/>
          <w:color w:val="0D0D0D"/>
          <w:sz w:val="22"/>
          <w:szCs w:val="22"/>
          <w:lang w:eastAsia="en-US"/>
        </w:rPr>
        <w:t>ЦБ</w:t>
      </w:r>
      <w:proofErr w:type="spellStart"/>
      <w:r>
        <w:rPr>
          <w:bCs/>
          <w:color w:val="0D0D0D"/>
          <w:sz w:val="22"/>
          <w:szCs w:val="22"/>
          <w:lang w:val="en-US" w:eastAsia="en-US"/>
        </w:rPr>
        <w:t>i</w:t>
      </w:r>
      <w:proofErr w:type="spellEnd"/>
      <w:r>
        <w:rPr>
          <w:bCs/>
          <w:color w:val="0D0D0D"/>
          <w:sz w:val="22"/>
          <w:szCs w:val="22"/>
          <w:lang w:eastAsia="en-US"/>
        </w:rPr>
        <w:t xml:space="preserve"> = (1,5-К</w:t>
      </w:r>
      <w:proofErr w:type="spellStart"/>
      <w:r>
        <w:rPr>
          <w:bCs/>
          <w:color w:val="0D0D0D"/>
          <w:sz w:val="22"/>
          <w:szCs w:val="22"/>
          <w:lang w:val="en-US" w:eastAsia="en-US"/>
        </w:rPr>
        <w:t>i</w:t>
      </w:r>
      <w:proofErr w:type="spellEnd"/>
      <w:r>
        <w:rPr>
          <w:bCs/>
          <w:color w:val="0D0D0D"/>
          <w:sz w:val="22"/>
          <w:szCs w:val="22"/>
          <w:lang w:eastAsia="en-US"/>
        </w:rPr>
        <w:t>)/1,5*100</w:t>
      </w:r>
    </w:p>
    <w:p w14:paraId="77766E18" w14:textId="77777777" w:rsidR="00D21A9A" w:rsidRDefault="00D21A9A">
      <w:pPr>
        <w:suppressAutoHyphens/>
        <w:spacing w:after="0" w:line="276" w:lineRule="auto"/>
        <w:ind w:left="567"/>
        <w:jc w:val="center"/>
        <w:rPr>
          <w:bCs/>
          <w:color w:val="0D0D0D"/>
          <w:sz w:val="22"/>
          <w:szCs w:val="22"/>
          <w:lang w:eastAsia="en-US"/>
        </w:rPr>
      </w:pPr>
    </w:p>
    <w:p w14:paraId="156A8ACE" w14:textId="77777777" w:rsidR="00D21A9A" w:rsidRDefault="005C1D54">
      <w:pPr>
        <w:suppressAutoHyphens/>
        <w:spacing w:after="0" w:line="276" w:lineRule="auto"/>
        <w:ind w:left="567"/>
        <w:rPr>
          <w:b/>
          <w:bCs/>
          <w:color w:val="0D0D0D"/>
          <w:sz w:val="22"/>
          <w:szCs w:val="22"/>
          <w:lang w:eastAsia="en-US"/>
        </w:rPr>
      </w:pPr>
      <w:r>
        <w:rPr>
          <w:bCs/>
          <w:color w:val="0D0D0D"/>
          <w:sz w:val="22"/>
          <w:szCs w:val="22"/>
          <w:lang w:eastAsia="en-US"/>
        </w:rPr>
        <w:t>где К</w:t>
      </w:r>
      <w:proofErr w:type="spellStart"/>
      <w:r>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335BAC85" w14:textId="77777777" w:rsidR="00D21A9A" w:rsidRDefault="00D21A9A">
      <w:pPr>
        <w:suppressAutoHyphens/>
        <w:spacing w:after="0" w:line="276" w:lineRule="auto"/>
        <w:ind w:left="567"/>
        <w:rPr>
          <w:b/>
          <w:bCs/>
          <w:color w:val="0D0D0D"/>
          <w:sz w:val="22"/>
          <w:szCs w:val="22"/>
          <w:lang w:eastAsia="en-US"/>
        </w:rPr>
      </w:pPr>
    </w:p>
    <w:p w14:paraId="5EF6402F" w14:textId="77777777" w:rsidR="00D21A9A" w:rsidRDefault="00D21A9A">
      <w:pPr>
        <w:suppressAutoHyphens/>
        <w:spacing w:after="0" w:line="276" w:lineRule="auto"/>
        <w:ind w:left="567"/>
        <w:rPr>
          <w:b/>
          <w:bCs/>
          <w:color w:val="0D0D0D"/>
          <w:sz w:val="22"/>
          <w:szCs w:val="22"/>
          <w:lang w:eastAsia="en-US"/>
        </w:rPr>
      </w:pPr>
    </w:p>
    <w:p w14:paraId="28092B0F" w14:textId="77777777"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2</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14:paraId="02C5AC14" w14:textId="77777777" w:rsidR="00D21A9A" w:rsidRDefault="00D21A9A">
      <w:pPr>
        <w:suppressAutoHyphens/>
        <w:spacing w:after="0" w:line="276" w:lineRule="auto"/>
        <w:ind w:left="567"/>
        <w:rPr>
          <w:b/>
          <w:bCs/>
          <w:color w:val="0D0D0D"/>
          <w:sz w:val="22"/>
          <w:szCs w:val="22"/>
          <w:lang w:eastAsia="en-US"/>
        </w:rPr>
      </w:pPr>
    </w:p>
    <w:p w14:paraId="746735A2" w14:textId="77777777" w:rsidR="00D21A9A" w:rsidRDefault="005C1D54">
      <w:pPr>
        <w:rPr>
          <w:sz w:val="22"/>
          <w:szCs w:val="22"/>
        </w:rPr>
      </w:pPr>
      <w:r>
        <w:rPr>
          <w:sz w:val="22"/>
          <w:szCs w:val="22"/>
        </w:rPr>
        <w:t xml:space="preserve">Итоговый рейтинг заявки (предложения) вычисляется как сумма рейтингов по каждому критерию оценки заявки (предложения): Р = </w:t>
      </w:r>
      <w:r>
        <w:rPr>
          <w:bCs/>
          <w:sz w:val="22"/>
          <w:szCs w:val="22"/>
        </w:rPr>
        <w:t>Р</w:t>
      </w:r>
      <w:r>
        <w:rPr>
          <w:bCs/>
          <w:sz w:val="22"/>
          <w:szCs w:val="22"/>
          <w:vertAlign w:val="subscript"/>
        </w:rPr>
        <w:t xml:space="preserve">1+ </w:t>
      </w:r>
      <w:r>
        <w:rPr>
          <w:bCs/>
          <w:sz w:val="22"/>
          <w:szCs w:val="22"/>
        </w:rPr>
        <w:t>Р</w:t>
      </w:r>
      <w:r>
        <w:rPr>
          <w:bCs/>
          <w:sz w:val="22"/>
          <w:szCs w:val="22"/>
          <w:vertAlign w:val="subscript"/>
        </w:rPr>
        <w:t>2.</w:t>
      </w:r>
    </w:p>
    <w:p w14:paraId="368174CD" w14:textId="77777777" w:rsidR="00D21A9A" w:rsidRDefault="005C1D54">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1F6AAB13" w14:textId="77777777" w:rsidR="00D21A9A" w:rsidRDefault="00D21A9A">
      <w:pPr>
        <w:widowControl w:val="0"/>
        <w:tabs>
          <w:tab w:val="left" w:pos="1701"/>
        </w:tabs>
        <w:spacing w:after="0"/>
      </w:pPr>
    </w:p>
    <w:p w14:paraId="5A31C022" w14:textId="77777777" w:rsidR="00D21A9A" w:rsidRDefault="00D21A9A">
      <w:pPr>
        <w:widowControl w:val="0"/>
        <w:tabs>
          <w:tab w:val="left" w:pos="1701"/>
        </w:tabs>
        <w:spacing w:after="0"/>
      </w:pPr>
    </w:p>
    <w:p w14:paraId="41A4B616" w14:textId="77777777" w:rsidR="00D21A9A" w:rsidRDefault="00D21A9A">
      <w:pPr>
        <w:widowControl w:val="0"/>
        <w:tabs>
          <w:tab w:val="left" w:pos="1701"/>
        </w:tabs>
        <w:spacing w:after="0"/>
      </w:pPr>
    </w:p>
    <w:p w14:paraId="66EA4CBF" w14:textId="77777777" w:rsidR="00D21A9A" w:rsidRDefault="00D21A9A">
      <w:pPr>
        <w:widowControl w:val="0"/>
        <w:tabs>
          <w:tab w:val="left" w:pos="1701"/>
        </w:tabs>
        <w:spacing w:after="0"/>
      </w:pPr>
    </w:p>
    <w:p w14:paraId="458F24A9" w14:textId="77777777" w:rsidR="00D21A9A" w:rsidRDefault="00D21A9A">
      <w:pPr>
        <w:widowControl w:val="0"/>
        <w:tabs>
          <w:tab w:val="left" w:pos="1701"/>
        </w:tabs>
        <w:spacing w:after="0"/>
      </w:pPr>
    </w:p>
    <w:p w14:paraId="1F7E491A" w14:textId="77777777" w:rsidR="00D21A9A" w:rsidRDefault="00D21A9A">
      <w:pPr>
        <w:widowControl w:val="0"/>
        <w:tabs>
          <w:tab w:val="left" w:pos="1701"/>
        </w:tabs>
        <w:spacing w:after="0"/>
      </w:pPr>
    </w:p>
    <w:p w14:paraId="4AC73EE4" w14:textId="77777777" w:rsidR="00D21A9A" w:rsidRDefault="00D21A9A">
      <w:pPr>
        <w:widowControl w:val="0"/>
        <w:tabs>
          <w:tab w:val="left" w:pos="1701"/>
        </w:tabs>
        <w:spacing w:after="0"/>
      </w:pPr>
    </w:p>
    <w:p w14:paraId="58C47F80" w14:textId="77777777" w:rsidR="00D21A9A" w:rsidRDefault="00D21A9A">
      <w:pPr>
        <w:widowControl w:val="0"/>
        <w:tabs>
          <w:tab w:val="left" w:pos="1701"/>
        </w:tabs>
        <w:spacing w:after="0"/>
      </w:pPr>
    </w:p>
    <w:p w14:paraId="055C4711" w14:textId="77777777" w:rsidR="00D21A9A" w:rsidRDefault="00D21A9A">
      <w:pPr>
        <w:widowControl w:val="0"/>
        <w:tabs>
          <w:tab w:val="left" w:pos="1701"/>
        </w:tabs>
        <w:spacing w:after="0"/>
      </w:pPr>
    </w:p>
    <w:p w14:paraId="401F0A6D" w14:textId="77777777" w:rsidR="00D21A9A" w:rsidRDefault="00D21A9A">
      <w:pPr>
        <w:widowControl w:val="0"/>
        <w:tabs>
          <w:tab w:val="left" w:pos="1701"/>
        </w:tabs>
        <w:spacing w:after="0"/>
      </w:pPr>
    </w:p>
    <w:p w14:paraId="01DFDABB" w14:textId="77777777" w:rsidR="00D21A9A" w:rsidRDefault="00D21A9A">
      <w:pPr>
        <w:widowControl w:val="0"/>
        <w:tabs>
          <w:tab w:val="left" w:pos="1701"/>
        </w:tabs>
        <w:spacing w:after="0"/>
      </w:pPr>
    </w:p>
    <w:p w14:paraId="03D6F754" w14:textId="77777777" w:rsidR="00D21A9A" w:rsidRDefault="00D21A9A">
      <w:pPr>
        <w:widowControl w:val="0"/>
        <w:tabs>
          <w:tab w:val="left" w:pos="1701"/>
        </w:tabs>
        <w:spacing w:after="0"/>
      </w:pPr>
    </w:p>
    <w:p w14:paraId="68DAF841" w14:textId="77777777" w:rsidR="00D21A9A" w:rsidRDefault="00D21A9A">
      <w:pPr>
        <w:widowControl w:val="0"/>
        <w:tabs>
          <w:tab w:val="left" w:pos="1701"/>
        </w:tabs>
        <w:spacing w:after="0"/>
      </w:pPr>
    </w:p>
    <w:p w14:paraId="3372C2ED" w14:textId="77777777" w:rsidR="00D21A9A" w:rsidRDefault="00D21A9A">
      <w:pPr>
        <w:widowControl w:val="0"/>
        <w:tabs>
          <w:tab w:val="left" w:pos="1701"/>
        </w:tabs>
        <w:spacing w:after="0"/>
      </w:pPr>
    </w:p>
    <w:p w14:paraId="54ACC92D" w14:textId="77777777" w:rsidR="00D21A9A" w:rsidRDefault="00D21A9A">
      <w:pPr>
        <w:widowControl w:val="0"/>
        <w:tabs>
          <w:tab w:val="left" w:pos="1701"/>
        </w:tabs>
        <w:spacing w:after="0"/>
      </w:pPr>
    </w:p>
    <w:p w14:paraId="03AE9D57" w14:textId="77777777" w:rsidR="00D21A9A" w:rsidRDefault="00D21A9A">
      <w:pPr>
        <w:widowControl w:val="0"/>
        <w:tabs>
          <w:tab w:val="left" w:pos="1701"/>
        </w:tabs>
        <w:spacing w:after="0"/>
      </w:pPr>
    </w:p>
    <w:p w14:paraId="5CD6CBD9" w14:textId="77777777" w:rsidR="00D21A9A" w:rsidRDefault="00D21A9A">
      <w:pPr>
        <w:widowControl w:val="0"/>
        <w:tabs>
          <w:tab w:val="left" w:pos="1701"/>
        </w:tabs>
        <w:spacing w:after="0"/>
      </w:pPr>
    </w:p>
    <w:p w14:paraId="37573B58" w14:textId="77777777" w:rsidR="00D21A9A" w:rsidRDefault="00D21A9A">
      <w:pPr>
        <w:widowControl w:val="0"/>
        <w:tabs>
          <w:tab w:val="left" w:pos="1701"/>
        </w:tabs>
        <w:spacing w:after="0"/>
      </w:pPr>
    </w:p>
    <w:p w14:paraId="288C6DF2" w14:textId="77777777" w:rsidR="00D21A9A" w:rsidRDefault="00D21A9A">
      <w:pPr>
        <w:widowControl w:val="0"/>
        <w:tabs>
          <w:tab w:val="left" w:pos="1701"/>
        </w:tabs>
        <w:spacing w:after="0"/>
      </w:pPr>
    </w:p>
    <w:p w14:paraId="2E62A1A0" w14:textId="77777777" w:rsidR="00D21A9A" w:rsidRDefault="00D21A9A">
      <w:pPr>
        <w:widowControl w:val="0"/>
        <w:tabs>
          <w:tab w:val="left" w:pos="1701"/>
        </w:tabs>
        <w:spacing w:after="0"/>
      </w:pPr>
    </w:p>
    <w:p w14:paraId="18DF4042" w14:textId="77777777" w:rsidR="00D21A9A" w:rsidRDefault="00D21A9A">
      <w:pPr>
        <w:widowControl w:val="0"/>
        <w:tabs>
          <w:tab w:val="left" w:pos="1701"/>
        </w:tabs>
        <w:spacing w:after="0"/>
      </w:pPr>
    </w:p>
    <w:p w14:paraId="47B0E23E" w14:textId="77777777" w:rsidR="00D21A9A" w:rsidRDefault="00D21A9A">
      <w:pPr>
        <w:widowControl w:val="0"/>
        <w:tabs>
          <w:tab w:val="left" w:pos="1701"/>
        </w:tabs>
        <w:spacing w:after="0"/>
      </w:pPr>
    </w:p>
    <w:p w14:paraId="67E43C30" w14:textId="77777777" w:rsidR="00D21A9A" w:rsidRDefault="00D21A9A">
      <w:pPr>
        <w:widowControl w:val="0"/>
        <w:tabs>
          <w:tab w:val="left" w:pos="1701"/>
        </w:tabs>
        <w:spacing w:after="0"/>
      </w:pPr>
    </w:p>
    <w:p w14:paraId="39E5EB35" w14:textId="77777777" w:rsidR="00D21A9A" w:rsidRDefault="00D21A9A">
      <w:pPr>
        <w:widowControl w:val="0"/>
        <w:tabs>
          <w:tab w:val="left" w:pos="1701"/>
        </w:tabs>
        <w:spacing w:after="0"/>
      </w:pPr>
    </w:p>
    <w:p w14:paraId="447D2E10" w14:textId="77777777" w:rsidR="00D21A9A" w:rsidRDefault="005C1D54">
      <w:pPr>
        <w:widowControl w:val="0"/>
        <w:tabs>
          <w:tab w:val="left" w:pos="1701"/>
        </w:tabs>
        <w:spacing w:after="0"/>
        <w:jc w:val="right"/>
      </w:pPr>
      <w:r>
        <w:t>Приложение 2 к «ИНФОРМАЦИОННОЙ КАРТЕ КОНКУРСА»</w:t>
      </w:r>
    </w:p>
    <w:p w14:paraId="115D058A" w14:textId="77777777" w:rsidR="00D21A9A" w:rsidRDefault="00D21A9A">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D21A9A" w14:paraId="6B9F46A2" w14:textId="77777777">
        <w:tc>
          <w:tcPr>
            <w:tcW w:w="6166" w:type="dxa"/>
          </w:tcPr>
          <w:p w14:paraId="38AA3DEC" w14:textId="77777777" w:rsidR="00D21A9A" w:rsidRDefault="00D21A9A">
            <w:pPr>
              <w:jc w:val="center"/>
            </w:pPr>
          </w:p>
          <w:p w14:paraId="761668D0" w14:textId="77777777" w:rsidR="00D21A9A" w:rsidRDefault="00D21A9A">
            <w:pPr>
              <w:jc w:val="center"/>
            </w:pPr>
          </w:p>
          <w:p w14:paraId="54BFEAD9" w14:textId="77777777" w:rsidR="00D21A9A" w:rsidRDefault="00D21A9A">
            <w:pPr>
              <w:overflowPunct w:val="0"/>
              <w:autoSpaceDE w:val="0"/>
              <w:autoSpaceDN w:val="0"/>
              <w:adjustRightInd w:val="0"/>
              <w:jc w:val="center"/>
            </w:pPr>
          </w:p>
        </w:tc>
        <w:tc>
          <w:tcPr>
            <w:tcW w:w="4747" w:type="dxa"/>
          </w:tcPr>
          <w:p w14:paraId="61A16743" w14:textId="77777777" w:rsidR="00D21A9A" w:rsidRDefault="005C1D54">
            <w:pPr>
              <w:rPr>
                <w:b/>
              </w:rPr>
            </w:pPr>
            <w:r>
              <w:rPr>
                <w:b/>
              </w:rPr>
              <w:t xml:space="preserve">Организатору торгов от  </w:t>
            </w:r>
          </w:p>
          <w:p w14:paraId="08036CC7" w14:textId="77777777" w:rsidR="00D21A9A" w:rsidRDefault="005C1D54">
            <w:pPr>
              <w:rPr>
                <w:b/>
              </w:rPr>
            </w:pPr>
            <w:r>
              <w:rPr>
                <w:b/>
              </w:rPr>
              <w:t>_______________________</w:t>
            </w:r>
          </w:p>
          <w:p w14:paraId="0670D64E" w14:textId="77777777" w:rsidR="00D21A9A" w:rsidRDefault="005C1D54">
            <w:r>
              <w:t xml:space="preserve"> Ф.И.О. физического лица или </w:t>
            </w:r>
          </w:p>
          <w:p w14:paraId="31DA10CE" w14:textId="77777777" w:rsidR="00D21A9A" w:rsidRDefault="005C1D54">
            <w:r>
              <w:t xml:space="preserve"> Ф.И.О. генерального директора</w:t>
            </w:r>
          </w:p>
          <w:p w14:paraId="15C37798" w14:textId="77777777" w:rsidR="00D21A9A" w:rsidRDefault="005C1D54">
            <w:r>
              <w:t xml:space="preserve"> (или представителя организации)</w:t>
            </w:r>
          </w:p>
          <w:p w14:paraId="06CFC402" w14:textId="77777777" w:rsidR="00D21A9A" w:rsidRDefault="005C1D54">
            <w:pPr>
              <w:overflowPunct w:val="0"/>
              <w:autoSpaceDE w:val="0"/>
              <w:autoSpaceDN w:val="0"/>
              <w:adjustRightInd w:val="0"/>
            </w:pPr>
            <w:r>
              <w:t>____________________________</w:t>
            </w:r>
            <w:r>
              <w:br/>
              <w:t xml:space="preserve">            </w:t>
            </w:r>
            <w:proofErr w:type="gramStart"/>
            <w:r>
              <w:t xml:space="preserve">   (</w:t>
            </w:r>
            <w:proofErr w:type="gramEnd"/>
            <w:r>
              <w:t>название организации)</w:t>
            </w:r>
          </w:p>
        </w:tc>
      </w:tr>
    </w:tbl>
    <w:p w14:paraId="5865A0BF" w14:textId="77777777" w:rsidR="00D21A9A" w:rsidRDefault="00D21A9A"/>
    <w:p w14:paraId="4DD4AECE" w14:textId="77777777" w:rsidR="00D21A9A" w:rsidRDefault="00D21A9A"/>
    <w:p w14:paraId="7342F27E" w14:textId="77777777" w:rsidR="00D21A9A" w:rsidRDefault="005C1D54">
      <w:pPr>
        <w:spacing w:line="360" w:lineRule="auto"/>
        <w:ind w:firstLine="709"/>
      </w:pPr>
      <w:r>
        <w:t>Прошу оформить «смотровое письмо» для осмотра помещения, выставленного на аукцион________________________________</w:t>
      </w:r>
    </w:p>
    <w:p w14:paraId="6A5DCDEC" w14:textId="77777777" w:rsidR="00D21A9A" w:rsidRDefault="005C1D54">
      <w:pPr>
        <w:spacing w:line="360" w:lineRule="auto"/>
      </w:pPr>
      <w:r>
        <w:t>(</w:t>
      </w:r>
      <w:r>
        <w:rPr>
          <w:b/>
        </w:rPr>
        <w:t>дата проведения аукциона</w:t>
      </w:r>
      <w:r>
        <w:t>)</w:t>
      </w:r>
    </w:p>
    <w:p w14:paraId="2BB1C435" w14:textId="77777777" w:rsidR="00D21A9A" w:rsidRDefault="005C1D54">
      <w:r>
        <w:t>по адресу:</w:t>
      </w:r>
    </w:p>
    <w:p w14:paraId="5DC0E730" w14:textId="77777777" w:rsidR="00D21A9A" w:rsidRDefault="00D21A9A"/>
    <w:p w14:paraId="4C7216A5" w14:textId="77777777" w:rsidR="00D21A9A" w:rsidRDefault="005C1D54">
      <w:pPr>
        <w:overflowPunct w:val="0"/>
        <w:autoSpaceDE w:val="0"/>
        <w:autoSpaceDN w:val="0"/>
        <w:adjustRightInd w:val="0"/>
        <w:spacing w:line="360" w:lineRule="auto"/>
      </w:pPr>
      <w:r>
        <w:t>1) ____________, ул. _______________________, д. __, корп. __,</w:t>
      </w:r>
    </w:p>
    <w:p w14:paraId="4FDB9B98" w14:textId="77777777" w:rsidR="00D21A9A" w:rsidRDefault="005C1D54">
      <w:pPr>
        <w:overflowPunct w:val="0"/>
        <w:autoSpaceDE w:val="0"/>
        <w:autoSpaceDN w:val="0"/>
        <w:adjustRightInd w:val="0"/>
        <w:spacing w:line="360" w:lineRule="auto"/>
      </w:pPr>
      <w:r>
        <w:t>общей площадью _________</w:t>
      </w:r>
      <w:proofErr w:type="spellStart"/>
      <w:proofErr w:type="gramStart"/>
      <w:r>
        <w:t>кв.м</w:t>
      </w:r>
      <w:proofErr w:type="spellEnd"/>
      <w:proofErr w:type="gramEnd"/>
      <w:r>
        <w:t>;</w:t>
      </w:r>
    </w:p>
    <w:p w14:paraId="36ED0663" w14:textId="77777777" w:rsidR="00D21A9A" w:rsidRDefault="00D21A9A">
      <w:pPr>
        <w:overflowPunct w:val="0"/>
        <w:autoSpaceDE w:val="0"/>
        <w:autoSpaceDN w:val="0"/>
        <w:adjustRightInd w:val="0"/>
        <w:spacing w:line="360" w:lineRule="auto"/>
      </w:pPr>
    </w:p>
    <w:p w14:paraId="3E1ADA95" w14:textId="77777777" w:rsidR="00D21A9A" w:rsidRDefault="00D21A9A"/>
    <w:p w14:paraId="27405F12" w14:textId="77777777" w:rsidR="00D21A9A" w:rsidRDefault="005C1D54">
      <w:r>
        <w:t xml:space="preserve">Копия паспорта лица, производящего осмотр </w:t>
      </w:r>
      <w:proofErr w:type="gramStart"/>
      <w:r>
        <w:t>помещения</w:t>
      </w:r>
      <w:proofErr w:type="gramEnd"/>
      <w:r>
        <w:t xml:space="preserve"> прилагается*.</w:t>
      </w:r>
    </w:p>
    <w:p w14:paraId="6B8C0051" w14:textId="77777777" w:rsidR="00D21A9A" w:rsidRDefault="00D21A9A"/>
    <w:p w14:paraId="74F507E7" w14:textId="77777777" w:rsidR="00D21A9A" w:rsidRDefault="005C1D54">
      <w:proofErr w:type="gramStart"/>
      <w:r>
        <w:t>Подпись  _</w:t>
      </w:r>
      <w:proofErr w:type="gramEnd"/>
      <w:r>
        <w:t xml:space="preserve">_______________________                Ф.И.О. </w:t>
      </w:r>
      <w:r>
        <w:rPr>
          <w:b/>
        </w:rPr>
        <w:t>/                              /</w:t>
      </w:r>
    </w:p>
    <w:p w14:paraId="773D1915" w14:textId="77777777" w:rsidR="00D21A9A" w:rsidRDefault="00D21A9A">
      <w:pPr>
        <w:autoSpaceDE w:val="0"/>
        <w:autoSpaceDN w:val="0"/>
        <w:adjustRightInd w:val="0"/>
        <w:rPr>
          <w:b/>
        </w:rPr>
      </w:pPr>
    </w:p>
    <w:p w14:paraId="7DF837AE" w14:textId="77777777" w:rsidR="00D21A9A" w:rsidRDefault="005C1D54">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14:paraId="367D148F" w14:textId="77777777" w:rsidR="00D21A9A" w:rsidRDefault="00D21A9A">
      <w:pPr>
        <w:autoSpaceDE w:val="0"/>
        <w:autoSpaceDN w:val="0"/>
        <w:adjustRightInd w:val="0"/>
        <w:rPr>
          <w:b/>
        </w:rPr>
      </w:pPr>
    </w:p>
    <w:p w14:paraId="778A7FA6" w14:textId="77777777" w:rsidR="00D21A9A" w:rsidRDefault="00D21A9A">
      <w:pPr>
        <w:autoSpaceDE w:val="0"/>
        <w:autoSpaceDN w:val="0"/>
        <w:adjustRightInd w:val="0"/>
        <w:rPr>
          <w:b/>
        </w:rPr>
      </w:pPr>
    </w:p>
    <w:p w14:paraId="174FEB02" w14:textId="77777777" w:rsidR="00D21A9A" w:rsidRDefault="005C1D54">
      <w:r>
        <w:t>* копия паспорта необходима для указания паспортных данных в смотровом письме.</w:t>
      </w:r>
    </w:p>
    <w:p w14:paraId="6FF76E2F" w14:textId="77777777" w:rsidR="00D21A9A" w:rsidRDefault="005C1D54">
      <w:r>
        <w:t>** обязательно указать действующие контактные телефоны и адрес электронной почты.</w:t>
      </w:r>
    </w:p>
    <w:p w14:paraId="024B05B4" w14:textId="77777777" w:rsidR="00D21A9A" w:rsidRDefault="005C1D54">
      <w:pPr>
        <w:pStyle w:val="ConsPlusNormal"/>
        <w:ind w:firstLine="0"/>
        <w:outlineLvl w:val="0"/>
        <w:rPr>
          <w:rFonts w:ascii="Times New Roman" w:hAnsi="Times New Roman" w:cs="Times New Roman"/>
        </w:rPr>
      </w:pPr>
      <w:r>
        <w:br w:type="page"/>
      </w:r>
      <w:bookmarkStart w:id="9" w:name="_Toc166101215"/>
      <w:bookmarkStart w:id="10" w:name="_Ref166101291"/>
      <w:bookmarkStart w:id="11" w:name="_Ref166101288"/>
      <w:bookmarkStart w:id="12" w:name="_Ref166158276"/>
      <w:bookmarkStart w:id="13" w:name="_Ref166158279"/>
      <w:bookmarkStart w:id="14" w:name="_Ref166329210"/>
      <w:bookmarkStart w:id="15" w:name="_Ref166329217"/>
      <w:bookmarkStart w:id="16" w:name="_Ref166329212"/>
      <w:bookmarkStart w:id="17" w:name="_Toc171230699"/>
      <w:r>
        <w:rPr>
          <w:rStyle w:val="16"/>
          <w:rFonts w:ascii="Times New Roman" w:hAnsi="Times New Roman" w:cs="Times New Roman"/>
          <w:b w:val="0"/>
          <w:bCs w:val="0"/>
          <w:sz w:val="24"/>
          <w:szCs w:val="24"/>
          <w:lang w:val="en-US"/>
        </w:rPr>
        <w:lastRenderedPageBreak/>
        <w:t>IV</w:t>
      </w:r>
      <w:r>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Pr>
          <w:rStyle w:val="16"/>
          <w:rFonts w:ascii="Times New Roman" w:hAnsi="Times New Roman" w:cs="Times New Roman"/>
          <w:b w:val="0"/>
          <w:bCs w:val="0"/>
          <w:sz w:val="24"/>
          <w:szCs w:val="24"/>
        </w:rPr>
        <w:t>КОНКУРСА</w:t>
      </w:r>
    </w:p>
    <w:p w14:paraId="13266AFD" w14:textId="77777777" w:rsidR="00D21A9A" w:rsidRDefault="00D21A9A">
      <w:pPr>
        <w:keepNext/>
        <w:keepLines/>
        <w:spacing w:after="0"/>
      </w:pPr>
    </w:p>
    <w:p w14:paraId="43E31FEA" w14:textId="77777777" w:rsidR="00D21A9A" w:rsidRDefault="005C1D54">
      <w:pPr>
        <w:pStyle w:val="11"/>
        <w:keepLines/>
        <w:tabs>
          <w:tab w:val="clear" w:pos="432"/>
        </w:tabs>
        <w:spacing w:before="0" w:after="0"/>
        <w:ind w:left="0" w:firstLine="0"/>
        <w:rPr>
          <w:sz w:val="24"/>
          <w:szCs w:val="24"/>
        </w:rPr>
      </w:pPr>
      <w:bookmarkStart w:id="18" w:name="_Ref166329160"/>
      <w:bookmarkStart w:id="19" w:name="_Ref166329169"/>
      <w:bookmarkStart w:id="20" w:name="_Toc127334282"/>
      <w:bookmarkStart w:id="21" w:name="_Ref166487244"/>
      <w:bookmarkStart w:id="22" w:name="_Ref166487238"/>
      <w:bookmarkStart w:id="23" w:name="_Toc171230700"/>
      <w:bookmarkStart w:id="24" w:name="_Ref166487316"/>
      <w:r>
        <w:rPr>
          <w:sz w:val="24"/>
          <w:szCs w:val="24"/>
        </w:rPr>
        <w:t>Форма 1. ОПИСЬ ДОКУМЕНТОВ</w:t>
      </w:r>
      <w:bookmarkEnd w:id="18"/>
      <w:bookmarkEnd w:id="19"/>
      <w:bookmarkEnd w:id="20"/>
      <w:bookmarkEnd w:id="21"/>
      <w:bookmarkEnd w:id="22"/>
      <w:bookmarkEnd w:id="23"/>
      <w:bookmarkEnd w:id="24"/>
    </w:p>
    <w:p w14:paraId="7B4C20BB" w14:textId="77777777" w:rsidR="00D21A9A" w:rsidRDefault="00D21A9A">
      <w:pPr>
        <w:keepNext/>
        <w:keepLines/>
        <w:spacing w:after="0"/>
      </w:pPr>
    </w:p>
    <w:p w14:paraId="3290A623" w14:textId="77777777" w:rsidR="00D21A9A" w:rsidRDefault="005C1D54">
      <w:pPr>
        <w:keepNext/>
        <w:keepLines/>
        <w:spacing w:after="0"/>
        <w:jc w:val="center"/>
        <w:rPr>
          <w:b/>
          <w:bCs/>
        </w:rPr>
      </w:pPr>
      <w:bookmarkStart w:id="25" w:name="_Ref166329536"/>
      <w:bookmarkStart w:id="26" w:name="_Toc171230701"/>
      <w:bookmarkStart w:id="27" w:name="_Toc127334286"/>
      <w:bookmarkStart w:id="28" w:name="_Toc121292706"/>
      <w:r>
        <w:rPr>
          <w:b/>
          <w:bCs/>
        </w:rPr>
        <w:t>ОПИСЬ ДОКУМЕНТОВ,</w:t>
      </w:r>
    </w:p>
    <w:p w14:paraId="72425E75" w14:textId="77777777" w:rsidR="00D21A9A" w:rsidRDefault="00D21A9A">
      <w:pPr>
        <w:keepNext/>
        <w:keepLines/>
        <w:spacing w:after="0"/>
        <w:jc w:val="center"/>
        <w:rPr>
          <w:b/>
          <w:bCs/>
        </w:rPr>
      </w:pPr>
    </w:p>
    <w:p w14:paraId="772EB539" w14:textId="77777777" w:rsidR="00D21A9A" w:rsidRDefault="005C1D54">
      <w:pPr>
        <w:keepNext/>
        <w:keepLines/>
        <w:spacing w:after="0"/>
        <w:jc w:val="center"/>
      </w:pPr>
      <w:r>
        <w:t xml:space="preserve">представляемых для участия в конкурсе на ___ </w:t>
      </w:r>
      <w:r>
        <w:rPr>
          <w:i/>
          <w:iCs/>
        </w:rPr>
        <w:t xml:space="preserve">(указать наименование предмета </w:t>
      </w:r>
      <w:proofErr w:type="gramStart"/>
      <w:r>
        <w:rPr>
          <w:i/>
          <w:iCs/>
        </w:rPr>
        <w:t>конкурса)_</w:t>
      </w:r>
      <w:proofErr w:type="gramEnd"/>
      <w:r>
        <w:rPr>
          <w:i/>
          <w:iCs/>
        </w:rPr>
        <w:t>__</w:t>
      </w:r>
    </w:p>
    <w:p w14:paraId="55EB3C53" w14:textId="77777777" w:rsidR="00D21A9A" w:rsidRDefault="005C1D54">
      <w:pPr>
        <w:keepNext/>
        <w:keepLines/>
        <w:spacing w:after="0"/>
        <w:ind w:firstLine="709"/>
        <w:rPr>
          <w:i/>
          <w:iCs/>
        </w:rPr>
      </w:pPr>
      <w:r>
        <w:t>Настоящим ____</w:t>
      </w:r>
      <w:r>
        <w:rPr>
          <w:i/>
          <w:iCs/>
        </w:rPr>
        <w:t xml:space="preserve"> (наименование участника </w:t>
      </w:r>
      <w:proofErr w:type="gramStart"/>
      <w:r>
        <w:rPr>
          <w:i/>
          <w:iCs/>
        </w:rPr>
        <w:t>закупки)</w:t>
      </w:r>
      <w:r>
        <w:t>_</w:t>
      </w:r>
      <w:proofErr w:type="gramEnd"/>
      <w:r>
        <w:t>__ подтверждает, что для участия в конкурсе на право заключения ___</w:t>
      </w:r>
      <w:r>
        <w:rPr>
          <w:i/>
          <w:iCs/>
        </w:rPr>
        <w:t xml:space="preserve">(указать наименование предмета контракта)___ </w:t>
      </w:r>
      <w:r>
        <w:t xml:space="preserve"> направляются нижеперечисленные документы:</w:t>
      </w:r>
    </w:p>
    <w:p w14:paraId="3C76164B" w14:textId="77777777" w:rsidR="00D21A9A" w:rsidRDefault="00D21A9A">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169"/>
        <w:gridCol w:w="1440"/>
        <w:gridCol w:w="1746"/>
      </w:tblGrid>
      <w:tr w:rsidR="00D21A9A" w14:paraId="2111E4C8" w14:textId="77777777">
        <w:trPr>
          <w:tblHeader/>
        </w:trPr>
        <w:tc>
          <w:tcPr>
            <w:tcW w:w="851" w:type="dxa"/>
            <w:shd w:val="clear" w:color="000000" w:fill="auto"/>
            <w:vAlign w:val="center"/>
          </w:tcPr>
          <w:p w14:paraId="1942026E" w14:textId="77777777" w:rsidR="00D21A9A" w:rsidRDefault="005C1D54">
            <w:pPr>
              <w:keepNext/>
              <w:keepLines/>
              <w:spacing w:after="0"/>
              <w:jc w:val="center"/>
              <w:rPr>
                <w:b/>
                <w:bCs/>
              </w:rPr>
            </w:pPr>
            <w:r>
              <w:rPr>
                <w:b/>
                <w:bCs/>
              </w:rPr>
              <w:t>№ п\п</w:t>
            </w:r>
          </w:p>
        </w:tc>
        <w:tc>
          <w:tcPr>
            <w:tcW w:w="6169" w:type="dxa"/>
            <w:shd w:val="clear" w:color="000000" w:fill="auto"/>
            <w:vAlign w:val="center"/>
          </w:tcPr>
          <w:p w14:paraId="1463FEDF" w14:textId="77777777" w:rsidR="00D21A9A" w:rsidRDefault="005C1D54">
            <w:pPr>
              <w:keepNext/>
              <w:keepLines/>
              <w:spacing w:after="0"/>
              <w:jc w:val="center"/>
              <w:rPr>
                <w:b/>
                <w:bCs/>
              </w:rPr>
            </w:pPr>
            <w:r>
              <w:rPr>
                <w:b/>
                <w:bCs/>
              </w:rPr>
              <w:t>Наименование документов</w:t>
            </w:r>
          </w:p>
        </w:tc>
        <w:tc>
          <w:tcPr>
            <w:tcW w:w="1440" w:type="dxa"/>
            <w:shd w:val="clear" w:color="000000" w:fill="auto"/>
          </w:tcPr>
          <w:p w14:paraId="5B355A5F" w14:textId="77777777" w:rsidR="00D21A9A" w:rsidRDefault="005C1D54">
            <w:pPr>
              <w:keepNext/>
              <w:keepLines/>
              <w:spacing w:after="0"/>
              <w:jc w:val="center"/>
              <w:rPr>
                <w:b/>
                <w:bCs/>
              </w:rPr>
            </w:pPr>
            <w:r>
              <w:rPr>
                <w:b/>
                <w:bCs/>
              </w:rPr>
              <w:t xml:space="preserve">Страницы </w:t>
            </w:r>
            <w:r>
              <w:rPr>
                <w:b/>
                <w:bCs/>
              </w:rPr>
              <w:br/>
              <w:t>с __ по __</w:t>
            </w:r>
          </w:p>
        </w:tc>
        <w:tc>
          <w:tcPr>
            <w:tcW w:w="1746" w:type="dxa"/>
            <w:shd w:val="clear" w:color="000000" w:fill="auto"/>
            <w:vAlign w:val="center"/>
          </w:tcPr>
          <w:p w14:paraId="28D8D28B" w14:textId="77777777" w:rsidR="00D21A9A" w:rsidRDefault="005C1D54">
            <w:pPr>
              <w:keepNext/>
              <w:keepLines/>
              <w:spacing w:after="0"/>
              <w:jc w:val="center"/>
              <w:rPr>
                <w:b/>
                <w:bCs/>
              </w:rPr>
            </w:pPr>
            <w:r>
              <w:rPr>
                <w:b/>
                <w:bCs/>
              </w:rPr>
              <w:t>Количество листов</w:t>
            </w:r>
          </w:p>
        </w:tc>
      </w:tr>
      <w:tr w:rsidR="00D21A9A" w14:paraId="7D8FCE0A" w14:textId="77777777">
        <w:tc>
          <w:tcPr>
            <w:tcW w:w="851" w:type="dxa"/>
          </w:tcPr>
          <w:p w14:paraId="46828EAB" w14:textId="77777777" w:rsidR="00D21A9A" w:rsidRDefault="005C1D54">
            <w:pPr>
              <w:keepNext/>
              <w:keepLines/>
              <w:spacing w:after="0"/>
              <w:jc w:val="center"/>
            </w:pPr>
            <w:r>
              <w:t>1</w:t>
            </w:r>
          </w:p>
        </w:tc>
        <w:tc>
          <w:tcPr>
            <w:tcW w:w="6169" w:type="dxa"/>
          </w:tcPr>
          <w:p w14:paraId="19A810F0" w14:textId="77777777" w:rsidR="00D21A9A" w:rsidRDefault="005C1D54">
            <w:pPr>
              <w:keepNext/>
              <w:keepLines/>
              <w:spacing w:after="0"/>
            </w:pPr>
            <w:r>
              <w:t>Опись документов, входящих в состав заявки (форма №1)</w:t>
            </w:r>
          </w:p>
        </w:tc>
        <w:tc>
          <w:tcPr>
            <w:tcW w:w="1440" w:type="dxa"/>
          </w:tcPr>
          <w:p w14:paraId="5F9E805B" w14:textId="77777777" w:rsidR="00D21A9A" w:rsidRDefault="00D21A9A">
            <w:pPr>
              <w:keepNext/>
              <w:keepLines/>
              <w:spacing w:after="0"/>
            </w:pPr>
          </w:p>
        </w:tc>
        <w:tc>
          <w:tcPr>
            <w:tcW w:w="1746" w:type="dxa"/>
          </w:tcPr>
          <w:p w14:paraId="5EAF1399" w14:textId="77777777" w:rsidR="00D21A9A" w:rsidRDefault="00D21A9A">
            <w:pPr>
              <w:keepNext/>
              <w:keepLines/>
              <w:spacing w:after="0"/>
            </w:pPr>
          </w:p>
        </w:tc>
      </w:tr>
      <w:tr w:rsidR="00D21A9A" w14:paraId="3EE391FA" w14:textId="77777777">
        <w:trPr>
          <w:trHeight w:val="389"/>
        </w:trPr>
        <w:tc>
          <w:tcPr>
            <w:tcW w:w="851" w:type="dxa"/>
          </w:tcPr>
          <w:p w14:paraId="10E04055" w14:textId="77777777" w:rsidR="00D21A9A" w:rsidRDefault="00D21A9A">
            <w:pPr>
              <w:keepNext/>
              <w:keepLines/>
              <w:spacing w:after="0"/>
              <w:jc w:val="center"/>
            </w:pPr>
          </w:p>
          <w:p w14:paraId="0610C989" w14:textId="77777777" w:rsidR="00D21A9A" w:rsidRDefault="005C1D54">
            <w:pPr>
              <w:keepNext/>
              <w:keepLines/>
              <w:spacing w:after="0"/>
              <w:jc w:val="center"/>
            </w:pPr>
            <w:r>
              <w:t>2.</w:t>
            </w:r>
          </w:p>
        </w:tc>
        <w:tc>
          <w:tcPr>
            <w:tcW w:w="6169" w:type="dxa"/>
          </w:tcPr>
          <w:p w14:paraId="4D103947" w14:textId="77777777" w:rsidR="00D21A9A" w:rsidRDefault="005C1D54">
            <w:pPr>
              <w:keepNext/>
              <w:keepLines/>
              <w:spacing w:after="0"/>
            </w:pPr>
            <w:r>
              <w:t>Согласие на участие в конкурсе и информация об участнике конкурса (форма №2)</w:t>
            </w:r>
          </w:p>
        </w:tc>
        <w:tc>
          <w:tcPr>
            <w:tcW w:w="1440" w:type="dxa"/>
          </w:tcPr>
          <w:p w14:paraId="02722E97" w14:textId="77777777" w:rsidR="00D21A9A" w:rsidRDefault="00D21A9A">
            <w:pPr>
              <w:keepNext/>
              <w:keepLines/>
              <w:spacing w:after="0"/>
            </w:pPr>
          </w:p>
        </w:tc>
        <w:tc>
          <w:tcPr>
            <w:tcW w:w="1746" w:type="dxa"/>
          </w:tcPr>
          <w:p w14:paraId="71720981" w14:textId="77777777" w:rsidR="00D21A9A" w:rsidRDefault="00D21A9A">
            <w:pPr>
              <w:keepNext/>
              <w:keepLines/>
              <w:spacing w:after="0"/>
            </w:pPr>
          </w:p>
        </w:tc>
      </w:tr>
      <w:tr w:rsidR="00D21A9A" w14:paraId="39F12681" w14:textId="77777777">
        <w:tc>
          <w:tcPr>
            <w:tcW w:w="851" w:type="dxa"/>
          </w:tcPr>
          <w:p w14:paraId="3B63F4D2" w14:textId="77777777" w:rsidR="00D21A9A" w:rsidRDefault="00D21A9A">
            <w:pPr>
              <w:keepNext/>
              <w:keepLines/>
              <w:spacing w:after="0"/>
              <w:jc w:val="center"/>
            </w:pPr>
          </w:p>
          <w:p w14:paraId="04B3DD55" w14:textId="77777777" w:rsidR="00D21A9A" w:rsidRDefault="005C1D54">
            <w:pPr>
              <w:keepNext/>
              <w:keepLines/>
              <w:spacing w:after="0"/>
              <w:jc w:val="center"/>
            </w:pPr>
            <w:r>
              <w:t>3</w:t>
            </w:r>
          </w:p>
        </w:tc>
        <w:tc>
          <w:tcPr>
            <w:tcW w:w="6169" w:type="dxa"/>
          </w:tcPr>
          <w:p w14:paraId="033EAC79" w14:textId="77777777" w:rsidR="00D21A9A" w:rsidRDefault="005C1D54">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166B3FFA" w14:textId="77777777" w:rsidR="00D21A9A" w:rsidRDefault="00D21A9A">
            <w:pPr>
              <w:keepNext/>
              <w:keepLines/>
              <w:spacing w:after="0"/>
            </w:pPr>
          </w:p>
        </w:tc>
        <w:tc>
          <w:tcPr>
            <w:tcW w:w="1746" w:type="dxa"/>
          </w:tcPr>
          <w:p w14:paraId="2B821F22" w14:textId="77777777" w:rsidR="00D21A9A" w:rsidRDefault="00D21A9A">
            <w:pPr>
              <w:keepNext/>
              <w:keepLines/>
              <w:spacing w:after="0"/>
            </w:pPr>
          </w:p>
        </w:tc>
      </w:tr>
      <w:tr w:rsidR="00D21A9A" w14:paraId="3D035F99" w14:textId="77777777">
        <w:tc>
          <w:tcPr>
            <w:tcW w:w="851" w:type="dxa"/>
          </w:tcPr>
          <w:p w14:paraId="735F03D1" w14:textId="77777777" w:rsidR="00D21A9A" w:rsidRDefault="005C1D54">
            <w:pPr>
              <w:keepNext/>
              <w:keepLines/>
              <w:spacing w:after="0"/>
              <w:jc w:val="center"/>
            </w:pPr>
            <w:r>
              <w:t>4</w:t>
            </w:r>
          </w:p>
        </w:tc>
        <w:tc>
          <w:tcPr>
            <w:tcW w:w="6169" w:type="dxa"/>
          </w:tcPr>
          <w:p w14:paraId="1F226AC7" w14:textId="77777777" w:rsidR="00D21A9A" w:rsidRDefault="005C1D54">
            <w:pPr>
              <w:keepNext/>
              <w:keepLines/>
              <w:spacing w:after="0"/>
              <w:rPr>
                <w:rStyle w:val="16"/>
                <w:b w:val="0"/>
                <w:bCs w:val="0"/>
                <w:sz w:val="24"/>
                <w:szCs w:val="24"/>
              </w:rPr>
            </w:pPr>
            <w:r>
              <w:t>Предложение участника конкурса по условиям исполнения договора аренды: сумме гарантийного взноса</w:t>
            </w:r>
          </w:p>
        </w:tc>
        <w:tc>
          <w:tcPr>
            <w:tcW w:w="1440" w:type="dxa"/>
          </w:tcPr>
          <w:p w14:paraId="066725E5" w14:textId="77777777" w:rsidR="00D21A9A" w:rsidRDefault="00D21A9A">
            <w:pPr>
              <w:keepNext/>
              <w:keepLines/>
              <w:spacing w:after="0"/>
            </w:pPr>
          </w:p>
        </w:tc>
        <w:tc>
          <w:tcPr>
            <w:tcW w:w="1746" w:type="dxa"/>
          </w:tcPr>
          <w:p w14:paraId="3E256E40" w14:textId="77777777" w:rsidR="00D21A9A" w:rsidRDefault="00D21A9A">
            <w:pPr>
              <w:keepNext/>
              <w:keepLines/>
              <w:spacing w:after="0"/>
            </w:pPr>
          </w:p>
        </w:tc>
      </w:tr>
      <w:tr w:rsidR="00D21A9A" w14:paraId="79E726BA" w14:textId="77777777">
        <w:tc>
          <w:tcPr>
            <w:tcW w:w="851" w:type="dxa"/>
          </w:tcPr>
          <w:p w14:paraId="45773BF6" w14:textId="77777777" w:rsidR="00D21A9A" w:rsidRDefault="005C1D54">
            <w:pPr>
              <w:keepNext/>
              <w:keepLines/>
              <w:spacing w:after="0"/>
              <w:jc w:val="center"/>
            </w:pPr>
            <w:r>
              <w:t>5</w:t>
            </w:r>
          </w:p>
        </w:tc>
        <w:tc>
          <w:tcPr>
            <w:tcW w:w="6169" w:type="dxa"/>
          </w:tcPr>
          <w:p w14:paraId="0A441BDF" w14:textId="77777777" w:rsidR="00D21A9A" w:rsidRDefault="005C1D54">
            <w:pPr>
              <w:keepNext/>
              <w:keepLines/>
              <w:spacing w:after="0"/>
            </w:pPr>
            <w:r>
              <w:rPr>
                <w:rStyle w:val="16"/>
                <w:b w:val="0"/>
                <w:bCs w:val="0"/>
                <w:sz w:val="24"/>
                <w:szCs w:val="24"/>
              </w:rPr>
              <w:t>Платежный документ с отметкой банка об исполнении, подтверждающий внесение задатка участником конку</w:t>
            </w:r>
          </w:p>
        </w:tc>
        <w:tc>
          <w:tcPr>
            <w:tcW w:w="1440" w:type="dxa"/>
          </w:tcPr>
          <w:p w14:paraId="71EDE2C5" w14:textId="77777777" w:rsidR="00D21A9A" w:rsidRDefault="00D21A9A">
            <w:pPr>
              <w:keepNext/>
              <w:keepLines/>
              <w:spacing w:after="0"/>
            </w:pPr>
          </w:p>
        </w:tc>
        <w:tc>
          <w:tcPr>
            <w:tcW w:w="1746" w:type="dxa"/>
          </w:tcPr>
          <w:p w14:paraId="4E219893" w14:textId="77777777" w:rsidR="00D21A9A" w:rsidRDefault="00D21A9A">
            <w:pPr>
              <w:keepNext/>
              <w:keepLines/>
              <w:spacing w:after="0"/>
            </w:pPr>
          </w:p>
        </w:tc>
      </w:tr>
      <w:tr w:rsidR="00D21A9A" w14:paraId="437B86F8" w14:textId="77777777">
        <w:tc>
          <w:tcPr>
            <w:tcW w:w="851" w:type="dxa"/>
          </w:tcPr>
          <w:p w14:paraId="33C599EB" w14:textId="77777777" w:rsidR="00D21A9A" w:rsidRDefault="005C1D54">
            <w:pPr>
              <w:keepNext/>
              <w:keepLines/>
              <w:spacing w:after="0"/>
              <w:jc w:val="center"/>
            </w:pPr>
            <w:r>
              <w:t>6.1</w:t>
            </w:r>
          </w:p>
        </w:tc>
        <w:tc>
          <w:tcPr>
            <w:tcW w:w="6169" w:type="dxa"/>
          </w:tcPr>
          <w:p w14:paraId="3EAE9906" w14:textId="77777777" w:rsidR="00D21A9A" w:rsidRDefault="005C1D54">
            <w:pPr>
              <w:keepNext/>
              <w:keepLines/>
              <w:spacing w:after="0"/>
            </w:pPr>
            <w:r>
              <w:t>Копии учредительных документов с изменениями</w:t>
            </w:r>
          </w:p>
        </w:tc>
        <w:tc>
          <w:tcPr>
            <w:tcW w:w="1440" w:type="dxa"/>
          </w:tcPr>
          <w:p w14:paraId="4B314E0D" w14:textId="77777777" w:rsidR="00D21A9A" w:rsidRDefault="00D21A9A">
            <w:pPr>
              <w:keepNext/>
              <w:keepLines/>
              <w:spacing w:after="0"/>
            </w:pPr>
          </w:p>
        </w:tc>
        <w:tc>
          <w:tcPr>
            <w:tcW w:w="1746" w:type="dxa"/>
          </w:tcPr>
          <w:p w14:paraId="3D8C1E84" w14:textId="77777777" w:rsidR="00D21A9A" w:rsidRDefault="00D21A9A">
            <w:pPr>
              <w:keepNext/>
              <w:keepLines/>
              <w:spacing w:after="0"/>
            </w:pPr>
          </w:p>
        </w:tc>
      </w:tr>
      <w:tr w:rsidR="00D21A9A" w14:paraId="2593B3E7" w14:textId="77777777">
        <w:tc>
          <w:tcPr>
            <w:tcW w:w="851" w:type="dxa"/>
          </w:tcPr>
          <w:p w14:paraId="74F5A9D6" w14:textId="77777777" w:rsidR="00D21A9A" w:rsidRDefault="005C1D54">
            <w:pPr>
              <w:keepNext/>
              <w:keepLines/>
              <w:spacing w:after="0"/>
              <w:jc w:val="center"/>
            </w:pPr>
            <w:r>
              <w:t>6.2</w:t>
            </w:r>
          </w:p>
        </w:tc>
        <w:tc>
          <w:tcPr>
            <w:tcW w:w="6169" w:type="dxa"/>
          </w:tcPr>
          <w:p w14:paraId="0F817D77" w14:textId="77777777" w:rsidR="00D21A9A" w:rsidRDefault="005C1D54">
            <w:pPr>
              <w:keepNext/>
              <w:keepLines/>
              <w:spacing w:after="0"/>
            </w:pPr>
            <w:r>
              <w:t>Копия документа, удостоверяющего личность</w:t>
            </w:r>
          </w:p>
        </w:tc>
        <w:tc>
          <w:tcPr>
            <w:tcW w:w="1440" w:type="dxa"/>
          </w:tcPr>
          <w:p w14:paraId="75B7087B" w14:textId="77777777" w:rsidR="00D21A9A" w:rsidRDefault="00D21A9A">
            <w:pPr>
              <w:keepNext/>
              <w:keepLines/>
              <w:spacing w:after="0"/>
            </w:pPr>
          </w:p>
        </w:tc>
        <w:tc>
          <w:tcPr>
            <w:tcW w:w="1746" w:type="dxa"/>
          </w:tcPr>
          <w:p w14:paraId="09CD571D" w14:textId="77777777" w:rsidR="00D21A9A" w:rsidRDefault="00D21A9A">
            <w:pPr>
              <w:keepNext/>
              <w:keepLines/>
              <w:spacing w:after="0"/>
            </w:pPr>
          </w:p>
        </w:tc>
      </w:tr>
      <w:tr w:rsidR="00D21A9A" w14:paraId="0172BAC5" w14:textId="77777777">
        <w:tc>
          <w:tcPr>
            <w:tcW w:w="851" w:type="dxa"/>
          </w:tcPr>
          <w:p w14:paraId="2E695985" w14:textId="77777777" w:rsidR="00D21A9A" w:rsidRDefault="005C1D54">
            <w:pPr>
              <w:keepNext/>
              <w:keepLines/>
              <w:spacing w:after="0"/>
              <w:jc w:val="center"/>
            </w:pPr>
            <w:r>
              <w:t>7</w:t>
            </w:r>
          </w:p>
        </w:tc>
        <w:tc>
          <w:tcPr>
            <w:tcW w:w="6169" w:type="dxa"/>
          </w:tcPr>
          <w:p w14:paraId="1A9C0A6D" w14:textId="77777777" w:rsidR="00D21A9A" w:rsidRDefault="005C1D54">
            <w:pPr>
              <w:keepNext/>
              <w:keepLines/>
              <w:spacing w:after="0"/>
            </w:pPr>
            <w:r>
              <w:t>Копия свидетельства о регистрации изменений в учредительных документах</w:t>
            </w:r>
          </w:p>
        </w:tc>
        <w:tc>
          <w:tcPr>
            <w:tcW w:w="1440" w:type="dxa"/>
          </w:tcPr>
          <w:p w14:paraId="6F48B988" w14:textId="77777777" w:rsidR="00D21A9A" w:rsidRDefault="00D21A9A">
            <w:pPr>
              <w:keepNext/>
              <w:keepLines/>
              <w:spacing w:after="0"/>
            </w:pPr>
          </w:p>
        </w:tc>
        <w:tc>
          <w:tcPr>
            <w:tcW w:w="1746" w:type="dxa"/>
          </w:tcPr>
          <w:p w14:paraId="5402909D" w14:textId="77777777" w:rsidR="00D21A9A" w:rsidRDefault="00D21A9A">
            <w:pPr>
              <w:keepNext/>
              <w:keepLines/>
              <w:spacing w:after="0"/>
            </w:pPr>
          </w:p>
        </w:tc>
      </w:tr>
      <w:tr w:rsidR="00D21A9A" w14:paraId="7A9FC275" w14:textId="77777777">
        <w:tc>
          <w:tcPr>
            <w:tcW w:w="851" w:type="dxa"/>
          </w:tcPr>
          <w:p w14:paraId="2973C1FA" w14:textId="77777777" w:rsidR="00D21A9A" w:rsidRDefault="005C1D54">
            <w:pPr>
              <w:keepNext/>
              <w:keepLines/>
              <w:spacing w:after="0"/>
              <w:jc w:val="center"/>
            </w:pPr>
            <w:r>
              <w:t>8</w:t>
            </w:r>
          </w:p>
        </w:tc>
        <w:tc>
          <w:tcPr>
            <w:tcW w:w="6169" w:type="dxa"/>
          </w:tcPr>
          <w:p w14:paraId="58E56651" w14:textId="77777777" w:rsidR="00D21A9A" w:rsidRDefault="005C1D54">
            <w:pPr>
              <w:keepNext/>
              <w:keepLines/>
              <w:spacing w:after="0"/>
            </w:pPr>
            <w:r>
              <w:t>Документы, подтверждающие полномочия лица на осуществление действий от имени участника конкурса - юридического лица</w:t>
            </w:r>
          </w:p>
        </w:tc>
        <w:tc>
          <w:tcPr>
            <w:tcW w:w="1440" w:type="dxa"/>
          </w:tcPr>
          <w:p w14:paraId="7393163D" w14:textId="77777777" w:rsidR="00D21A9A" w:rsidRDefault="00D21A9A">
            <w:pPr>
              <w:keepNext/>
              <w:keepLines/>
              <w:spacing w:after="0"/>
            </w:pPr>
          </w:p>
        </w:tc>
        <w:tc>
          <w:tcPr>
            <w:tcW w:w="1746" w:type="dxa"/>
          </w:tcPr>
          <w:p w14:paraId="6CC91E64" w14:textId="77777777" w:rsidR="00D21A9A" w:rsidRDefault="00D21A9A">
            <w:pPr>
              <w:keepNext/>
              <w:keepLines/>
              <w:spacing w:after="0"/>
            </w:pPr>
          </w:p>
        </w:tc>
      </w:tr>
      <w:tr w:rsidR="00D21A9A" w14:paraId="4D279844" w14:textId="77777777">
        <w:tc>
          <w:tcPr>
            <w:tcW w:w="851" w:type="dxa"/>
          </w:tcPr>
          <w:p w14:paraId="5DF40481" w14:textId="77777777" w:rsidR="00D21A9A" w:rsidRDefault="005C1D54">
            <w:pPr>
              <w:keepNext/>
              <w:keepLines/>
              <w:spacing w:after="0"/>
              <w:jc w:val="center"/>
            </w:pPr>
            <w:r>
              <w:t>9</w:t>
            </w:r>
          </w:p>
        </w:tc>
        <w:tc>
          <w:tcPr>
            <w:tcW w:w="6169" w:type="dxa"/>
          </w:tcPr>
          <w:p w14:paraId="755DA865" w14:textId="77777777" w:rsidR="00D21A9A" w:rsidRDefault="005C1D54">
            <w:pPr>
              <w:keepNext/>
              <w:keepLines/>
              <w:spacing w:after="0"/>
            </w:pPr>
            <w:r>
              <w:t>Копия документа о присвоении ИНН</w:t>
            </w:r>
          </w:p>
        </w:tc>
        <w:tc>
          <w:tcPr>
            <w:tcW w:w="1440" w:type="dxa"/>
          </w:tcPr>
          <w:p w14:paraId="25121B3C" w14:textId="77777777" w:rsidR="00D21A9A" w:rsidRDefault="00D21A9A">
            <w:pPr>
              <w:keepNext/>
              <w:keepLines/>
              <w:spacing w:after="0"/>
            </w:pPr>
          </w:p>
        </w:tc>
        <w:tc>
          <w:tcPr>
            <w:tcW w:w="1746" w:type="dxa"/>
          </w:tcPr>
          <w:p w14:paraId="42ABA00B" w14:textId="77777777" w:rsidR="00D21A9A" w:rsidRDefault="00D21A9A">
            <w:pPr>
              <w:keepNext/>
              <w:keepLines/>
              <w:spacing w:after="0"/>
            </w:pPr>
          </w:p>
        </w:tc>
      </w:tr>
      <w:tr w:rsidR="00D21A9A" w14:paraId="50FA28DE" w14:textId="77777777">
        <w:tc>
          <w:tcPr>
            <w:tcW w:w="851" w:type="dxa"/>
          </w:tcPr>
          <w:p w14:paraId="0309537B" w14:textId="77777777" w:rsidR="00D21A9A" w:rsidRDefault="005C1D54">
            <w:pPr>
              <w:keepNext/>
              <w:keepLines/>
              <w:spacing w:after="0"/>
              <w:jc w:val="center"/>
            </w:pPr>
            <w:r>
              <w:t>10</w:t>
            </w:r>
          </w:p>
        </w:tc>
        <w:tc>
          <w:tcPr>
            <w:tcW w:w="6169" w:type="dxa"/>
          </w:tcPr>
          <w:p w14:paraId="17D442F1" w14:textId="77777777" w:rsidR="00D21A9A" w:rsidRDefault="005C1D54">
            <w:pPr>
              <w:keepNext/>
              <w:keepLines/>
              <w:spacing w:after="0"/>
            </w:pPr>
            <w:r>
              <w:t>Копия выписки из единого государственного реестра юридических лиц (полученная ранее чем за шесть месяцев до даты размещения в сети «Интернет» извещения о проведении конкурса)</w:t>
            </w:r>
          </w:p>
        </w:tc>
        <w:tc>
          <w:tcPr>
            <w:tcW w:w="1440" w:type="dxa"/>
          </w:tcPr>
          <w:p w14:paraId="4518E64E" w14:textId="77777777" w:rsidR="00D21A9A" w:rsidRDefault="00D21A9A">
            <w:pPr>
              <w:keepNext/>
              <w:keepLines/>
              <w:spacing w:after="0"/>
            </w:pPr>
          </w:p>
        </w:tc>
        <w:tc>
          <w:tcPr>
            <w:tcW w:w="1746" w:type="dxa"/>
          </w:tcPr>
          <w:p w14:paraId="67480524" w14:textId="77777777" w:rsidR="00D21A9A" w:rsidRDefault="00D21A9A">
            <w:pPr>
              <w:keepNext/>
              <w:keepLines/>
              <w:spacing w:after="0"/>
            </w:pPr>
          </w:p>
        </w:tc>
      </w:tr>
      <w:tr w:rsidR="00D21A9A" w14:paraId="224F2D48" w14:textId="77777777">
        <w:tc>
          <w:tcPr>
            <w:tcW w:w="851" w:type="dxa"/>
          </w:tcPr>
          <w:p w14:paraId="27FEB0FB" w14:textId="77777777" w:rsidR="00D21A9A" w:rsidRDefault="005C1D54">
            <w:pPr>
              <w:keepNext/>
              <w:keepLines/>
              <w:spacing w:after="0"/>
              <w:jc w:val="center"/>
            </w:pPr>
            <w:r>
              <w:t>11</w:t>
            </w:r>
          </w:p>
        </w:tc>
        <w:tc>
          <w:tcPr>
            <w:tcW w:w="6169" w:type="dxa"/>
          </w:tcPr>
          <w:p w14:paraId="70D848F9" w14:textId="77777777" w:rsidR="00D21A9A" w:rsidRDefault="005C1D54">
            <w:pPr>
              <w:keepNext/>
              <w:keepLines/>
              <w:spacing w:after="0"/>
            </w:pPr>
            <w:r>
              <w:t>Решение органа управления о заключении договора аренды</w:t>
            </w:r>
          </w:p>
        </w:tc>
        <w:tc>
          <w:tcPr>
            <w:tcW w:w="1440" w:type="dxa"/>
          </w:tcPr>
          <w:p w14:paraId="347476B6" w14:textId="77777777" w:rsidR="00D21A9A" w:rsidRDefault="00D21A9A">
            <w:pPr>
              <w:keepNext/>
              <w:keepLines/>
              <w:spacing w:after="0"/>
            </w:pPr>
          </w:p>
        </w:tc>
        <w:tc>
          <w:tcPr>
            <w:tcW w:w="1746" w:type="dxa"/>
          </w:tcPr>
          <w:p w14:paraId="72FB0080" w14:textId="77777777" w:rsidR="00D21A9A" w:rsidRDefault="00D21A9A">
            <w:pPr>
              <w:keepNext/>
              <w:keepLines/>
              <w:spacing w:after="0"/>
            </w:pPr>
          </w:p>
        </w:tc>
      </w:tr>
      <w:tr w:rsidR="00D21A9A" w14:paraId="59B76A6C" w14:textId="77777777">
        <w:tc>
          <w:tcPr>
            <w:tcW w:w="851" w:type="dxa"/>
          </w:tcPr>
          <w:p w14:paraId="5288E385" w14:textId="77777777" w:rsidR="00D21A9A" w:rsidRDefault="005C1D54">
            <w:pPr>
              <w:keepNext/>
              <w:keepLines/>
              <w:spacing w:after="0"/>
              <w:jc w:val="center"/>
            </w:pPr>
            <w:r>
              <w:t>…</w:t>
            </w:r>
          </w:p>
        </w:tc>
        <w:tc>
          <w:tcPr>
            <w:tcW w:w="6169" w:type="dxa"/>
          </w:tcPr>
          <w:p w14:paraId="688D4047" w14:textId="77777777" w:rsidR="00D21A9A" w:rsidRDefault="005C1D54">
            <w:pPr>
              <w:keepNext/>
              <w:keepLines/>
              <w:spacing w:after="0"/>
            </w:pPr>
            <w:r>
              <w:t>……</w:t>
            </w:r>
          </w:p>
        </w:tc>
        <w:tc>
          <w:tcPr>
            <w:tcW w:w="1440" w:type="dxa"/>
          </w:tcPr>
          <w:p w14:paraId="0DE7D144" w14:textId="77777777" w:rsidR="00D21A9A" w:rsidRDefault="00D21A9A">
            <w:pPr>
              <w:keepNext/>
              <w:keepLines/>
              <w:spacing w:after="0"/>
            </w:pPr>
          </w:p>
        </w:tc>
        <w:tc>
          <w:tcPr>
            <w:tcW w:w="1746" w:type="dxa"/>
          </w:tcPr>
          <w:p w14:paraId="1153DFA5" w14:textId="77777777" w:rsidR="00D21A9A" w:rsidRDefault="00D21A9A">
            <w:pPr>
              <w:keepNext/>
              <w:keepLines/>
              <w:spacing w:after="0"/>
            </w:pPr>
          </w:p>
        </w:tc>
      </w:tr>
      <w:tr w:rsidR="00D21A9A" w14:paraId="327B368B" w14:textId="77777777">
        <w:tc>
          <w:tcPr>
            <w:tcW w:w="851" w:type="dxa"/>
          </w:tcPr>
          <w:p w14:paraId="6C7A94E3" w14:textId="77777777" w:rsidR="00D21A9A" w:rsidRDefault="00D21A9A">
            <w:pPr>
              <w:keepNext/>
              <w:keepLines/>
              <w:spacing w:after="0"/>
              <w:ind w:left="360"/>
              <w:jc w:val="center"/>
            </w:pPr>
          </w:p>
        </w:tc>
        <w:tc>
          <w:tcPr>
            <w:tcW w:w="7609" w:type="dxa"/>
            <w:gridSpan w:val="2"/>
          </w:tcPr>
          <w:p w14:paraId="35AEB8A2" w14:textId="77777777" w:rsidR="00D21A9A" w:rsidRDefault="00D21A9A">
            <w:pPr>
              <w:keepNext/>
              <w:keepLines/>
              <w:spacing w:after="0"/>
              <w:jc w:val="left"/>
              <w:rPr>
                <w:b/>
                <w:bCs/>
              </w:rPr>
            </w:pPr>
          </w:p>
          <w:p w14:paraId="0AEDF58C" w14:textId="77777777" w:rsidR="00D21A9A" w:rsidRDefault="005C1D54">
            <w:pPr>
              <w:keepNext/>
              <w:keepLines/>
              <w:spacing w:after="0"/>
              <w:jc w:val="left"/>
              <w:rPr>
                <w:b/>
                <w:bCs/>
              </w:rPr>
            </w:pPr>
            <w:r>
              <w:rPr>
                <w:b/>
                <w:bCs/>
              </w:rPr>
              <w:t>ВСЕГО листов:</w:t>
            </w:r>
          </w:p>
          <w:p w14:paraId="65F1B567" w14:textId="77777777" w:rsidR="00D21A9A" w:rsidRDefault="00D21A9A">
            <w:pPr>
              <w:keepNext/>
              <w:keepLines/>
              <w:spacing w:after="0"/>
              <w:jc w:val="left"/>
            </w:pPr>
          </w:p>
        </w:tc>
        <w:tc>
          <w:tcPr>
            <w:tcW w:w="1746" w:type="dxa"/>
          </w:tcPr>
          <w:p w14:paraId="04C91D71" w14:textId="77777777" w:rsidR="00D21A9A" w:rsidRDefault="00D21A9A">
            <w:pPr>
              <w:keepNext/>
              <w:keepLines/>
              <w:spacing w:after="0"/>
            </w:pPr>
          </w:p>
        </w:tc>
      </w:tr>
    </w:tbl>
    <w:p w14:paraId="3BE838B4" w14:textId="77777777" w:rsidR="00D21A9A" w:rsidRDefault="00D21A9A">
      <w:pPr>
        <w:keepNext/>
        <w:keepLines/>
        <w:spacing w:after="0"/>
        <w:ind w:left="720"/>
        <w:rPr>
          <w:b/>
          <w:bCs/>
        </w:rPr>
      </w:pPr>
    </w:p>
    <w:p w14:paraId="56D432CC" w14:textId="77777777" w:rsidR="00D21A9A" w:rsidRDefault="00D21A9A">
      <w:pPr>
        <w:keepNext/>
        <w:keepLines/>
        <w:spacing w:after="0"/>
        <w:ind w:left="720"/>
        <w:rPr>
          <w:b/>
          <w:bCs/>
        </w:rPr>
      </w:pPr>
    </w:p>
    <w:p w14:paraId="25AD9B0C" w14:textId="77777777" w:rsidR="00D21A9A" w:rsidRDefault="005C1D54">
      <w:pPr>
        <w:keepNext/>
        <w:keepLines/>
        <w:spacing w:after="0"/>
        <w:rPr>
          <w:b/>
          <w:bCs/>
        </w:rPr>
      </w:pPr>
      <w:r>
        <w:rPr>
          <w:b/>
          <w:bCs/>
        </w:rPr>
        <w:t>Руководитель участника конкурса</w:t>
      </w:r>
    </w:p>
    <w:p w14:paraId="1021D429" w14:textId="77777777" w:rsidR="00D21A9A" w:rsidRDefault="005C1D54">
      <w:pPr>
        <w:keepNext/>
        <w:keepLines/>
        <w:spacing w:after="0"/>
      </w:pPr>
      <w:r>
        <w:t xml:space="preserve">(уполномоченный представитель, </w:t>
      </w:r>
    </w:p>
    <w:p w14:paraId="7CD4D03A" w14:textId="77777777" w:rsidR="00D21A9A" w:rsidRDefault="005C1D54">
      <w:pPr>
        <w:keepNext/>
        <w:keepLines/>
        <w:spacing w:after="0"/>
      </w:pPr>
      <w:r>
        <w:t xml:space="preserve">Участник конкурса) </w:t>
      </w:r>
      <w:r>
        <w:tab/>
      </w:r>
      <w:r>
        <w:tab/>
      </w:r>
      <w:r>
        <w:tab/>
      </w:r>
      <w:r>
        <w:tab/>
        <w:t xml:space="preserve">          ________________</w:t>
      </w:r>
      <w:proofErr w:type="gramStart"/>
      <w:r>
        <w:t>_  (</w:t>
      </w:r>
      <w:proofErr w:type="gramEnd"/>
      <w:r>
        <w:t>Ф.И.О.)</w:t>
      </w:r>
    </w:p>
    <w:p w14:paraId="0B454F23" w14:textId="77777777" w:rsidR="00D21A9A" w:rsidRDefault="005C1D54">
      <w:pPr>
        <w:keepNext/>
        <w:keepLines/>
        <w:spacing w:after="0"/>
        <w:rPr>
          <w:vertAlign w:val="superscript"/>
        </w:rPr>
      </w:pPr>
      <w:proofErr w:type="spellStart"/>
      <w:r>
        <w:rPr>
          <w:b/>
          <w:bCs/>
          <w:vertAlign w:val="superscript"/>
        </w:rPr>
        <w:t>М.п</w:t>
      </w:r>
      <w:proofErr w:type="spellEnd"/>
      <w:r>
        <w:rPr>
          <w:b/>
          <w:bCs/>
          <w:vertAlign w:val="superscript"/>
        </w:rPr>
        <w:t xml:space="preserve">. </w:t>
      </w:r>
      <w:r>
        <w:rPr>
          <w:vertAlign w:val="superscript"/>
        </w:rPr>
        <w:t xml:space="preserve">                                                                                                                                     (подпись)</w:t>
      </w:r>
    </w:p>
    <w:p w14:paraId="7CF9B42C" w14:textId="77777777" w:rsidR="00D21A9A" w:rsidRDefault="00D21A9A">
      <w:pPr>
        <w:keepNext/>
        <w:keepLines/>
        <w:spacing w:after="0"/>
        <w:rPr>
          <w:b/>
          <w:bCs/>
          <w:vertAlign w:val="superscript"/>
        </w:rPr>
      </w:pPr>
    </w:p>
    <w:p w14:paraId="1282009C" w14:textId="77777777" w:rsidR="00D21A9A" w:rsidRDefault="00D21A9A">
      <w:pPr>
        <w:keepNext/>
        <w:keepLines/>
        <w:spacing w:after="0"/>
        <w:rPr>
          <w:b/>
          <w:bCs/>
          <w:vertAlign w:val="superscript"/>
        </w:rPr>
      </w:pPr>
    </w:p>
    <w:p w14:paraId="205E27A2" w14:textId="77777777" w:rsidR="00D21A9A" w:rsidRDefault="00D21A9A">
      <w:pPr>
        <w:keepNext/>
        <w:keepLines/>
        <w:spacing w:after="0"/>
        <w:rPr>
          <w:b/>
          <w:bCs/>
          <w:vertAlign w:val="superscript"/>
        </w:rPr>
      </w:pPr>
    </w:p>
    <w:p w14:paraId="572325DA" w14:textId="77777777" w:rsidR="00D21A9A" w:rsidRDefault="00D21A9A">
      <w:pPr>
        <w:keepNext/>
        <w:keepLines/>
        <w:spacing w:after="0"/>
        <w:rPr>
          <w:b/>
          <w:bCs/>
          <w:vertAlign w:val="superscript"/>
        </w:rPr>
      </w:pPr>
    </w:p>
    <w:p w14:paraId="7A6FF847" w14:textId="77777777" w:rsidR="00D21A9A" w:rsidRDefault="00D21A9A">
      <w:pPr>
        <w:keepNext/>
        <w:keepLines/>
        <w:spacing w:after="0"/>
        <w:rPr>
          <w:b/>
          <w:bCs/>
          <w:vertAlign w:val="superscript"/>
        </w:rPr>
      </w:pPr>
    </w:p>
    <w:bookmarkEnd w:id="25"/>
    <w:bookmarkEnd w:id="26"/>
    <w:p w14:paraId="3494C510" w14:textId="77777777" w:rsidR="00D21A9A" w:rsidRDefault="00D21A9A">
      <w:pPr>
        <w:widowControl w:val="0"/>
        <w:spacing w:after="0"/>
      </w:pPr>
    </w:p>
    <w:p w14:paraId="4A58C7A9" w14:textId="77777777" w:rsidR="00D21A9A" w:rsidRDefault="00D21A9A">
      <w:pPr>
        <w:widowControl w:val="0"/>
        <w:spacing w:after="0"/>
      </w:pPr>
    </w:p>
    <w:p w14:paraId="4AF077DC" w14:textId="77777777" w:rsidR="00D21A9A" w:rsidRDefault="00D21A9A">
      <w:pPr>
        <w:widowControl w:val="0"/>
        <w:spacing w:after="0"/>
      </w:pPr>
    </w:p>
    <w:p w14:paraId="0633081F" w14:textId="77777777" w:rsidR="00D21A9A" w:rsidRDefault="005C1D54">
      <w:pPr>
        <w:pStyle w:val="11"/>
        <w:keepNext w:val="0"/>
        <w:widowControl w:val="0"/>
        <w:tabs>
          <w:tab w:val="clear" w:pos="432"/>
          <w:tab w:val="left" w:pos="1931"/>
        </w:tabs>
        <w:spacing w:before="0" w:after="0"/>
        <w:ind w:left="851" w:firstLine="0"/>
        <w:rPr>
          <w:sz w:val="24"/>
          <w:szCs w:val="24"/>
        </w:rPr>
      </w:pPr>
      <w:r>
        <w:rPr>
          <w:sz w:val="24"/>
          <w:szCs w:val="24"/>
        </w:rPr>
        <w:lastRenderedPageBreak/>
        <w:t>Форма 2. СОГЛАСИЕ НА УЧАСТИЕ В КОНКУРСЕ И ИНФОРМАЦИЯ ОБ УЧАСТНИКЕ КОНКУРСА</w:t>
      </w:r>
    </w:p>
    <w:p w14:paraId="6ECB2E87" w14:textId="77777777" w:rsidR="00D21A9A" w:rsidRDefault="00D21A9A">
      <w:pPr>
        <w:widowControl w:val="0"/>
        <w:spacing w:after="0"/>
        <w:jc w:val="center"/>
        <w:rPr>
          <w:i/>
          <w:iCs/>
        </w:rPr>
      </w:pPr>
    </w:p>
    <w:p w14:paraId="03C4E3C3" w14:textId="77777777" w:rsidR="00D21A9A" w:rsidRDefault="005C1D54">
      <w:pPr>
        <w:widowControl w:val="0"/>
        <w:spacing w:after="0"/>
        <w:jc w:val="center"/>
        <w:rPr>
          <w:i/>
          <w:iCs/>
        </w:rPr>
      </w:pPr>
      <w:r>
        <w:rPr>
          <w:i/>
          <w:iCs/>
        </w:rPr>
        <w:t>На бланке участника конкурса</w:t>
      </w:r>
    </w:p>
    <w:p w14:paraId="336266EA" w14:textId="77777777" w:rsidR="00D21A9A" w:rsidRDefault="005C1D54">
      <w:pPr>
        <w:widowControl w:val="0"/>
        <w:spacing w:after="0"/>
        <w:jc w:val="center"/>
        <w:rPr>
          <w:i/>
          <w:iCs/>
        </w:rPr>
      </w:pPr>
      <w:r>
        <w:rPr>
          <w:i/>
          <w:iCs/>
        </w:rPr>
        <w:t>(по возможности)</w:t>
      </w:r>
    </w:p>
    <w:p w14:paraId="6112E5E3" w14:textId="77777777" w:rsidR="00D21A9A" w:rsidRDefault="00D21A9A">
      <w:pPr>
        <w:widowControl w:val="0"/>
        <w:spacing w:after="0"/>
        <w:jc w:val="center"/>
        <w:rPr>
          <w:i/>
          <w:iCs/>
        </w:rPr>
      </w:pPr>
    </w:p>
    <w:p w14:paraId="2D0A2F3A" w14:textId="77777777" w:rsidR="00D21A9A" w:rsidRDefault="005C1D54">
      <w:pPr>
        <w:widowControl w:val="0"/>
        <w:spacing w:after="0"/>
      </w:pPr>
      <w:r>
        <w:t>Дата, исх. номер</w:t>
      </w:r>
    </w:p>
    <w:p w14:paraId="7AC27DE9" w14:textId="77777777" w:rsidR="00D21A9A" w:rsidRDefault="005C1D54">
      <w:pPr>
        <w:widowControl w:val="0"/>
        <w:spacing w:after="0"/>
        <w:ind w:left="6096"/>
        <w:jc w:val="left"/>
      </w:pPr>
      <w:r>
        <w:rPr>
          <w:rStyle w:val="afffd"/>
        </w:rPr>
        <w:t>В АО Раменский Приборостроительный Завод</w:t>
      </w:r>
    </w:p>
    <w:p w14:paraId="12655C8B" w14:textId="77777777" w:rsidR="00D21A9A" w:rsidRDefault="00D21A9A">
      <w:pPr>
        <w:pStyle w:val="36"/>
        <w:keepNext w:val="0"/>
        <w:keepLines w:val="0"/>
        <w:suppressLineNumbers w:val="0"/>
        <w:suppressAutoHyphens w:val="0"/>
        <w:spacing w:before="0" w:after="0"/>
        <w:jc w:val="center"/>
        <w:rPr>
          <w:i w:val="0"/>
          <w:iCs w:val="0"/>
          <w:sz w:val="24"/>
          <w:szCs w:val="24"/>
        </w:rPr>
      </w:pPr>
    </w:p>
    <w:p w14:paraId="559BEE93" w14:textId="77777777" w:rsidR="00D21A9A" w:rsidRDefault="005C1D54">
      <w:pPr>
        <w:pStyle w:val="36"/>
        <w:keepNext w:val="0"/>
        <w:keepLines w:val="0"/>
        <w:suppressLineNumbers w:val="0"/>
        <w:suppressAutoHyphens w:val="0"/>
        <w:spacing w:before="0" w:after="0"/>
        <w:jc w:val="center"/>
        <w:rPr>
          <w:i w:val="0"/>
          <w:iCs w:val="0"/>
          <w:sz w:val="24"/>
          <w:szCs w:val="24"/>
        </w:rPr>
      </w:pPr>
      <w:r>
        <w:rPr>
          <w:i w:val="0"/>
          <w:iCs w:val="0"/>
          <w:sz w:val="24"/>
          <w:szCs w:val="24"/>
        </w:rPr>
        <w:t>ЗАЯВКА НА УЧАСТИЕ В КОНКУРСЕ</w:t>
      </w:r>
    </w:p>
    <w:p w14:paraId="5A1C7270" w14:textId="77777777" w:rsidR="00D21A9A" w:rsidRDefault="00D21A9A">
      <w:pPr>
        <w:pStyle w:val="36"/>
        <w:keepNext w:val="0"/>
        <w:keepLines w:val="0"/>
        <w:suppressLineNumbers w:val="0"/>
        <w:suppressAutoHyphens w:val="0"/>
        <w:spacing w:before="0" w:after="0"/>
        <w:jc w:val="center"/>
        <w:rPr>
          <w:i w:val="0"/>
          <w:iCs w:val="0"/>
          <w:sz w:val="24"/>
          <w:szCs w:val="24"/>
        </w:rPr>
      </w:pPr>
    </w:p>
    <w:p w14:paraId="105F2841" w14:textId="77777777" w:rsidR="00D21A9A" w:rsidRDefault="005C1D54">
      <w:pPr>
        <w:widowControl w:val="0"/>
        <w:spacing w:after="0"/>
        <w:jc w:val="center"/>
      </w:pPr>
      <w:r>
        <w:t xml:space="preserve">на право заключения с ___ </w:t>
      </w:r>
      <w:r>
        <w:rPr>
          <w:i/>
          <w:iCs/>
        </w:rPr>
        <w:t>(указывается наименование с</w:t>
      </w:r>
      <w:r>
        <w:rPr>
          <w:i/>
        </w:rPr>
        <w:t xml:space="preserve">обственника недвижимого </w:t>
      </w:r>
      <w:proofErr w:type="gramStart"/>
      <w:r>
        <w:rPr>
          <w:i/>
        </w:rPr>
        <w:t>имущества</w:t>
      </w:r>
      <w:r>
        <w:rPr>
          <w:i/>
          <w:iCs/>
        </w:rPr>
        <w:t>)_</w:t>
      </w:r>
      <w:proofErr w:type="gramEnd"/>
      <w:r>
        <w:rPr>
          <w:i/>
          <w:iCs/>
        </w:rPr>
        <w:t>__</w:t>
      </w:r>
      <w:r>
        <w:t xml:space="preserve"> договора на ____</w:t>
      </w:r>
      <w:r>
        <w:rPr>
          <w:i/>
          <w:iCs/>
        </w:rPr>
        <w:t>(указывается предмет торгов)_____</w:t>
      </w:r>
    </w:p>
    <w:p w14:paraId="2D97F8DE" w14:textId="77777777" w:rsidR="00D21A9A" w:rsidRDefault="00D21A9A">
      <w:pPr>
        <w:pStyle w:val="ac"/>
        <w:widowControl w:val="0"/>
        <w:spacing w:after="0"/>
        <w:ind w:firstLine="510"/>
      </w:pPr>
    </w:p>
    <w:p w14:paraId="3A33196A" w14:textId="77777777" w:rsidR="00D21A9A" w:rsidRDefault="005C1D54">
      <w:pPr>
        <w:pStyle w:val="afffff6"/>
        <w:widowControl w:val="0"/>
        <w:jc w:val="both"/>
      </w:pPr>
      <w:r>
        <w:t xml:space="preserve">1. Изучив конкурсную документацию на право заключения вышеупомянутого договора, </w:t>
      </w:r>
      <w:r>
        <w:rPr>
          <w:i/>
          <w:iCs/>
        </w:rPr>
        <w:t>____(указывается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телефона)______,</w:t>
      </w:r>
      <w:r>
        <w:t xml:space="preserve"> в лице __</w:t>
      </w:r>
      <w:r>
        <w:rPr>
          <w:i/>
          <w:iCs/>
        </w:rPr>
        <w:t xml:space="preserve">(наименование должности, Ф.И.О. руководителя, уполномоченного лица)_____,  </w:t>
      </w:r>
      <w:r>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5562DD42" w14:textId="77777777" w:rsidR="00D21A9A" w:rsidRDefault="00D21A9A">
      <w:pPr>
        <w:pStyle w:val="afffff6"/>
        <w:widowControl w:val="0"/>
        <w:jc w:val="both"/>
      </w:pPr>
    </w:p>
    <w:p w14:paraId="4CCF2071" w14:textId="77777777" w:rsidR="00D21A9A" w:rsidRDefault="005C1D54">
      <w:pPr>
        <w:pStyle w:val="afffff6"/>
        <w:widowControl w:val="0"/>
        <w:jc w:val="both"/>
      </w:pPr>
      <w:r>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411C655E" w14:textId="77777777" w:rsidR="00D21A9A" w:rsidRDefault="00D21A9A">
      <w:pPr>
        <w:pStyle w:val="afffff6"/>
        <w:widowControl w:val="0"/>
        <w:jc w:val="both"/>
      </w:pPr>
    </w:p>
    <w:p w14:paraId="7969AA93" w14:textId="77777777" w:rsidR="00D21A9A" w:rsidRDefault="005C1D54">
      <w:pPr>
        <w:pStyle w:val="afffff6"/>
        <w:widowControl w:val="0"/>
        <w:jc w:val="both"/>
      </w:pPr>
      <w:r>
        <w:t xml:space="preserve">2.1. Предложение </w:t>
      </w:r>
      <w:r>
        <w:rPr>
          <w:rStyle w:val="16"/>
          <w:b w:val="0"/>
          <w:bCs w:val="0"/>
          <w:sz w:val="24"/>
          <w:szCs w:val="24"/>
        </w:rPr>
        <w:t xml:space="preserve">о месячной сумме арендной платы </w:t>
      </w:r>
      <w:r>
        <w:t>указано в Приложении № 1 к заявке на участие в конкурсе на ___ лист__;</w:t>
      </w:r>
    </w:p>
    <w:p w14:paraId="65C1CB07" w14:textId="77777777" w:rsidR="00D21A9A" w:rsidRDefault="00D21A9A">
      <w:pPr>
        <w:pStyle w:val="afffff6"/>
        <w:widowControl w:val="0"/>
        <w:jc w:val="both"/>
        <w:rPr>
          <w:highlight w:val="yellow"/>
        </w:rPr>
      </w:pPr>
    </w:p>
    <w:p w14:paraId="5696AEAC" w14:textId="77777777" w:rsidR="00D21A9A" w:rsidRDefault="005C1D54">
      <w:pPr>
        <w:widowControl w:val="0"/>
        <w:spacing w:after="0"/>
        <w:rPr>
          <w:lang w:eastAsia="ar-SA"/>
        </w:rPr>
      </w:pPr>
      <w:r>
        <w:rPr>
          <w:lang w:eastAsia="ar-SA"/>
        </w:rPr>
        <w:t xml:space="preserve">2.2. Предложения по </w:t>
      </w:r>
      <w:r>
        <w:t>сумме гарантийного взноса</w:t>
      </w:r>
      <w:r>
        <w:rPr>
          <w:lang w:eastAsia="ar-SA"/>
        </w:rPr>
        <w:t xml:space="preserve"> представлены в Приложении № 2 к заявке на участие в конкурсе _____ лист___.</w:t>
      </w:r>
    </w:p>
    <w:p w14:paraId="6DB7E23C" w14:textId="77777777" w:rsidR="00D21A9A" w:rsidRDefault="00D21A9A">
      <w:pPr>
        <w:widowControl w:val="0"/>
        <w:spacing w:after="0"/>
        <w:rPr>
          <w:highlight w:val="yellow"/>
          <w:lang w:eastAsia="ar-SA"/>
        </w:rPr>
      </w:pPr>
    </w:p>
    <w:p w14:paraId="426F0B43" w14:textId="77777777" w:rsidR="00D21A9A" w:rsidRDefault="005C1D54">
      <w:pPr>
        <w:pStyle w:val="afffff6"/>
        <w:widowControl w:val="0"/>
        <w:jc w:val="both"/>
      </w:pPr>
      <w:r>
        <w:t>3. Мы ознакомлены с материалами, содержащимися в конкурсной документации и ее технической части.</w:t>
      </w:r>
    </w:p>
    <w:p w14:paraId="390FDFBC" w14:textId="77777777" w:rsidR="00D21A9A" w:rsidRDefault="00D21A9A">
      <w:pPr>
        <w:pStyle w:val="afffff6"/>
        <w:widowControl w:val="0"/>
        <w:jc w:val="both"/>
      </w:pPr>
    </w:p>
    <w:p w14:paraId="3106F355" w14:textId="77777777" w:rsidR="00D21A9A" w:rsidRDefault="005C1D54">
      <w:pPr>
        <w:pStyle w:val="afffff6"/>
        <w:widowControl w:val="0"/>
        <w:jc w:val="both"/>
      </w:pPr>
      <w:r>
        <w:t>4. Если наше предложение, изложенное выше, будет принято, мы берем на себя обязательство заключить договор аренды на требуемых условиях и согласно нашему предложению, которое мы просим включить в договор аренды.</w:t>
      </w:r>
    </w:p>
    <w:p w14:paraId="72B1DB05" w14:textId="77777777" w:rsidR="00D21A9A" w:rsidRDefault="00D21A9A">
      <w:pPr>
        <w:pStyle w:val="afffff6"/>
        <w:widowControl w:val="0"/>
        <w:jc w:val="both"/>
      </w:pPr>
    </w:p>
    <w:p w14:paraId="2C2C322C" w14:textId="77777777" w:rsidR="00D21A9A" w:rsidRDefault="005C1D54">
      <w:pPr>
        <w:pStyle w:val="afffff6"/>
        <w:widowControl w:val="0"/>
        <w:jc w:val="both"/>
      </w:pPr>
      <w:r>
        <w:t>5. Настоящим гарантируем достоверность представленной нами в заявке на участие в конкурсе информации.</w:t>
      </w:r>
    </w:p>
    <w:p w14:paraId="368D966E" w14:textId="77777777" w:rsidR="00D21A9A" w:rsidRDefault="00D21A9A">
      <w:pPr>
        <w:pStyle w:val="afffff6"/>
        <w:widowControl w:val="0"/>
        <w:jc w:val="both"/>
      </w:pPr>
    </w:p>
    <w:p w14:paraId="70D0C8A2" w14:textId="77777777" w:rsidR="00D21A9A" w:rsidRDefault="005C1D54">
      <w:pPr>
        <w:pStyle w:val="afffff6"/>
        <w:widowControl w:val="0"/>
        <w:jc w:val="both"/>
      </w:pPr>
      <w:r>
        <w:t xml:space="preserve">6. В случае если наше предложение будет признано лучшим, мы берем на себя обязательство подписать договор аренды с </w:t>
      </w:r>
      <w:proofErr w:type="gramStart"/>
      <w:r>
        <w:t>_</w:t>
      </w:r>
      <w:r>
        <w:rPr>
          <w:i/>
          <w:iCs/>
        </w:rPr>
        <w:t>(</w:t>
      </w:r>
      <w:proofErr w:type="gramEnd"/>
      <w:r>
        <w:rPr>
          <w:i/>
          <w:iCs/>
        </w:rPr>
        <w:t>указывается наименование собственника имущества)__</w:t>
      </w:r>
      <w:r>
        <w:t xml:space="preserve"> в соответствии с требованиями конкурсной документации и условиями нашего предложения, в срок не позднее десяти рабочих дней с даты подписания протокола рассмотрения и оценки заявок.</w:t>
      </w:r>
    </w:p>
    <w:p w14:paraId="14ADE46B" w14:textId="77777777" w:rsidR="00D21A9A" w:rsidRDefault="00D21A9A">
      <w:pPr>
        <w:pStyle w:val="afffff6"/>
        <w:widowControl w:val="0"/>
        <w:jc w:val="both"/>
      </w:pPr>
    </w:p>
    <w:p w14:paraId="6E209032" w14:textId="77777777" w:rsidR="00D21A9A" w:rsidRDefault="005C1D54">
      <w:pPr>
        <w:pStyle w:val="afffff6"/>
        <w:widowControl w:val="0"/>
        <w:jc w:val="both"/>
      </w:pPr>
      <w:r>
        <w:t>7. Подтверждаем, что в случае признания нас победителем конкурса и уклонения нами от заключения договора аренды мы извещены о том, что денежные средства, внесенные нами в качестве задатка, не возвращаются и переходят в собственность собственника недвижимого имущества.</w:t>
      </w:r>
    </w:p>
    <w:p w14:paraId="7248B843" w14:textId="77777777" w:rsidR="00D21A9A" w:rsidRDefault="00D21A9A">
      <w:pPr>
        <w:pStyle w:val="afffff6"/>
        <w:widowControl w:val="0"/>
        <w:jc w:val="both"/>
      </w:pPr>
    </w:p>
    <w:p w14:paraId="6AD1C3F8" w14:textId="77777777" w:rsidR="00D21A9A" w:rsidRDefault="005C1D54">
      <w:pPr>
        <w:pStyle w:val="afffff6"/>
        <w:widowControl w:val="0"/>
        <w:jc w:val="both"/>
      </w:pPr>
      <w:r>
        <w:t>8. Сообщаем, что для оперативного уведомления нас по вопросам организационного характера и взаимодействия с Организатором торгов нами уполномочен _</w:t>
      </w:r>
      <w:proofErr w:type="gramStart"/>
      <w:r>
        <w:t>_</w:t>
      </w:r>
      <w:r>
        <w:rPr>
          <w:i/>
          <w:iCs/>
        </w:rPr>
        <w:t>(</w:t>
      </w:r>
      <w:proofErr w:type="gramEnd"/>
      <w:r>
        <w:rPr>
          <w:i/>
          <w:iCs/>
        </w:rPr>
        <w:t xml:space="preserve">указать Ф.И.О. полностью, </w:t>
      </w:r>
      <w:r>
        <w:rPr>
          <w:i/>
          <w:iCs/>
        </w:rPr>
        <w:lastRenderedPageBreak/>
        <w:t>должность и контактную информацию уполномоченного лица, включая телефон, факс (с указанием кода), адрес)__</w:t>
      </w:r>
      <w:r>
        <w:t>. Все сведения о проведении конкурса просим сообщать указанному уполномоченному лицу.</w:t>
      </w:r>
    </w:p>
    <w:p w14:paraId="0C57F503" w14:textId="77777777" w:rsidR="00D21A9A" w:rsidRDefault="005C1D54">
      <w:pPr>
        <w:pStyle w:val="afffff6"/>
        <w:widowControl w:val="0"/>
        <w:jc w:val="both"/>
      </w:pPr>
      <w:r>
        <w:t xml:space="preserve">9. Наши банковские реквизиты: </w:t>
      </w:r>
    </w:p>
    <w:p w14:paraId="255F2791" w14:textId="77777777" w:rsidR="00D21A9A" w:rsidRDefault="00D21A9A">
      <w:pPr>
        <w:pStyle w:val="afffff6"/>
        <w:widowControl w:val="0"/>
        <w:jc w:val="both"/>
      </w:pPr>
    </w:p>
    <w:p w14:paraId="4E7DB759" w14:textId="77777777" w:rsidR="00D21A9A" w:rsidRDefault="005C1D54">
      <w:pPr>
        <w:pStyle w:val="afffff6"/>
        <w:widowControl w:val="0"/>
        <w:jc w:val="both"/>
      </w:pPr>
      <w:r>
        <w:t>ИНН ____________________, КПП _________________________</w:t>
      </w:r>
    </w:p>
    <w:p w14:paraId="47EFAAB9" w14:textId="77777777" w:rsidR="00D21A9A" w:rsidRDefault="005C1D54">
      <w:pPr>
        <w:pStyle w:val="afffff6"/>
        <w:widowControl w:val="0"/>
        <w:jc w:val="both"/>
      </w:pPr>
      <w:r>
        <w:t>Наименование обслуживающего банка ____________________</w:t>
      </w:r>
    </w:p>
    <w:p w14:paraId="5075496E" w14:textId="77777777" w:rsidR="00D21A9A" w:rsidRDefault="005C1D54">
      <w:pPr>
        <w:pStyle w:val="afffff6"/>
        <w:widowControl w:val="0"/>
        <w:jc w:val="both"/>
      </w:pPr>
      <w:r>
        <w:t>Расчетный счет ____________________</w:t>
      </w:r>
    </w:p>
    <w:p w14:paraId="3E8EF314" w14:textId="77777777" w:rsidR="00D21A9A" w:rsidRDefault="005C1D54">
      <w:pPr>
        <w:pStyle w:val="afffff6"/>
        <w:widowControl w:val="0"/>
        <w:jc w:val="both"/>
      </w:pPr>
      <w:r>
        <w:t>Корреспондентский счет ____________________</w:t>
      </w:r>
    </w:p>
    <w:p w14:paraId="0D10123F" w14:textId="77777777" w:rsidR="00D21A9A" w:rsidRDefault="005C1D54">
      <w:pPr>
        <w:pStyle w:val="afffff6"/>
        <w:widowControl w:val="0"/>
        <w:jc w:val="both"/>
      </w:pPr>
      <w:r>
        <w:t>Код БИК ____________________</w:t>
      </w:r>
    </w:p>
    <w:p w14:paraId="3C98B568" w14:textId="77777777" w:rsidR="00D21A9A" w:rsidRDefault="00D21A9A">
      <w:pPr>
        <w:pStyle w:val="afffff6"/>
        <w:widowControl w:val="0"/>
        <w:jc w:val="both"/>
      </w:pPr>
    </w:p>
    <w:p w14:paraId="49742B4D" w14:textId="77777777" w:rsidR="00D21A9A" w:rsidRDefault="005C1D54">
      <w:pPr>
        <w:pStyle w:val="afffff6"/>
        <w:widowControl w:val="0"/>
        <w:jc w:val="both"/>
      </w:pPr>
      <w:r>
        <w:t>10. Корреспонденцию в наш адрес просим направлять по адресу: ____________________________________________________________________________________.</w:t>
      </w:r>
    </w:p>
    <w:p w14:paraId="08ADFE9F" w14:textId="77777777" w:rsidR="00D21A9A" w:rsidRDefault="00D21A9A">
      <w:pPr>
        <w:pStyle w:val="afffff6"/>
        <w:widowControl w:val="0"/>
        <w:jc w:val="both"/>
      </w:pPr>
    </w:p>
    <w:p w14:paraId="160DBE7B" w14:textId="77777777" w:rsidR="00D21A9A" w:rsidRDefault="005C1D54">
      <w:pPr>
        <w:pStyle w:val="afffff6"/>
        <w:widowControl w:val="0"/>
        <w:jc w:val="both"/>
      </w:pPr>
      <w:r>
        <w:t>11. 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лист __</w:t>
      </w:r>
    </w:p>
    <w:p w14:paraId="28512850" w14:textId="77777777" w:rsidR="00D21A9A" w:rsidRDefault="00D21A9A">
      <w:pPr>
        <w:pStyle w:val="afffff6"/>
        <w:widowControl w:val="0"/>
        <w:jc w:val="both"/>
      </w:pPr>
    </w:p>
    <w:p w14:paraId="4C843E4F" w14:textId="77777777" w:rsidR="00D21A9A" w:rsidRDefault="005C1D54">
      <w:pPr>
        <w:pStyle w:val="afffff6"/>
        <w:widowControl w:val="0"/>
        <w:jc w:val="both"/>
        <w:rPr>
          <w:b/>
          <w:bCs/>
        </w:rPr>
      </w:pPr>
      <w:r>
        <w:rPr>
          <w:b/>
          <w:bCs/>
        </w:rPr>
        <w:t>Руководитель Участника закупки</w:t>
      </w:r>
    </w:p>
    <w:p w14:paraId="08572DDA" w14:textId="77777777" w:rsidR="00D21A9A" w:rsidRDefault="005C1D54">
      <w:pPr>
        <w:pStyle w:val="afffff6"/>
        <w:widowControl w:val="0"/>
        <w:jc w:val="both"/>
      </w:pPr>
      <w:r>
        <w:t>(или уполномоченный представитель</w:t>
      </w:r>
      <w:r>
        <w:tab/>
        <w:t>_________________</w:t>
      </w:r>
      <w:proofErr w:type="gramStart"/>
      <w:r>
        <w:t xml:space="preserve">   (</w:t>
      </w:r>
      <w:proofErr w:type="gramEnd"/>
      <w:r>
        <w:t>Фамилия И.О.)</w:t>
      </w:r>
    </w:p>
    <w:p w14:paraId="1386ACCF" w14:textId="77777777" w:rsidR="00D21A9A" w:rsidRDefault="005C1D54">
      <w:pPr>
        <w:pStyle w:val="afffff6"/>
        <w:widowControl w:val="0"/>
        <w:jc w:val="both"/>
        <w:rPr>
          <w:vertAlign w:val="superscript"/>
        </w:rPr>
      </w:pPr>
      <w:r>
        <w:t xml:space="preserve">Участник </w:t>
      </w:r>
      <w:proofErr w:type="gramStart"/>
      <w:r>
        <w:t>конкурса)</w:t>
      </w:r>
      <w:r>
        <w:rPr>
          <w:vertAlign w:val="superscript"/>
        </w:rPr>
        <w:t xml:space="preserve">   </w:t>
      </w:r>
      <w:proofErr w:type="gramEnd"/>
      <w:r>
        <w:rPr>
          <w:vertAlign w:val="superscript"/>
        </w:rPr>
        <w:t xml:space="preserve">                                                                       (подпись)</w:t>
      </w:r>
    </w:p>
    <w:p w14:paraId="30A045E9" w14:textId="77777777" w:rsidR="00D21A9A" w:rsidRDefault="005C1D54">
      <w:pPr>
        <w:pStyle w:val="afffff6"/>
        <w:widowControl w:val="0"/>
        <w:jc w:val="both"/>
        <w:rPr>
          <w:vertAlign w:val="superscript"/>
        </w:rPr>
      </w:pPr>
      <w:r>
        <w:rPr>
          <w:vertAlign w:val="superscript"/>
        </w:rPr>
        <w:t>М.П.</w:t>
      </w:r>
    </w:p>
    <w:p w14:paraId="0FA6C4C7" w14:textId="77777777" w:rsidR="00D21A9A" w:rsidRDefault="00D21A9A">
      <w:pPr>
        <w:pStyle w:val="afffff6"/>
        <w:widowControl w:val="0"/>
        <w:jc w:val="both"/>
        <w:rPr>
          <w:vertAlign w:val="superscript"/>
        </w:rPr>
      </w:pPr>
    </w:p>
    <w:p w14:paraId="0BD7C490" w14:textId="77777777" w:rsidR="00D21A9A" w:rsidRDefault="005C1D54">
      <w:pPr>
        <w:pStyle w:val="25"/>
        <w:keepNext/>
        <w:keepLines/>
        <w:spacing w:after="0" w:line="240" w:lineRule="auto"/>
        <w:jc w:val="right"/>
      </w:pPr>
      <w:r>
        <w:lastRenderedPageBreak/>
        <w:t xml:space="preserve">Приложение № 1 </w:t>
      </w:r>
    </w:p>
    <w:p w14:paraId="6F9C799D" w14:textId="77777777" w:rsidR="00D21A9A" w:rsidRDefault="005C1D54">
      <w:pPr>
        <w:pStyle w:val="25"/>
        <w:keepNext/>
        <w:keepLines/>
        <w:spacing w:after="0" w:line="240" w:lineRule="auto"/>
        <w:jc w:val="right"/>
      </w:pPr>
      <w:r>
        <w:t>к заявке на участие в конкурсе</w:t>
      </w:r>
    </w:p>
    <w:p w14:paraId="60F269CE" w14:textId="77777777" w:rsidR="00D21A9A" w:rsidRDefault="00D21A9A">
      <w:pPr>
        <w:pStyle w:val="25"/>
        <w:keepNext/>
        <w:keepLines/>
        <w:spacing w:after="0" w:line="240" w:lineRule="auto"/>
        <w:jc w:val="right"/>
        <w:rPr>
          <w:b/>
          <w:bCs/>
        </w:rPr>
      </w:pPr>
    </w:p>
    <w:p w14:paraId="4ED1E1B8" w14:textId="77777777" w:rsidR="00D21A9A" w:rsidRDefault="00D21A9A">
      <w:pPr>
        <w:pStyle w:val="25"/>
        <w:keepNext/>
        <w:keepLines/>
        <w:spacing w:after="0" w:line="240" w:lineRule="auto"/>
        <w:jc w:val="center"/>
        <w:rPr>
          <w:b/>
          <w:bCs/>
        </w:rPr>
      </w:pPr>
    </w:p>
    <w:p w14:paraId="64CD4089" w14:textId="77777777" w:rsidR="00D21A9A" w:rsidRDefault="00D21A9A">
      <w:pPr>
        <w:pStyle w:val="25"/>
        <w:keepNext/>
        <w:keepLines/>
        <w:spacing w:after="0" w:line="240" w:lineRule="auto"/>
        <w:jc w:val="center"/>
        <w:rPr>
          <w:b/>
          <w:bCs/>
        </w:rPr>
      </w:pPr>
    </w:p>
    <w:p w14:paraId="3131A8CE" w14:textId="77777777" w:rsidR="00D21A9A" w:rsidRDefault="00D21A9A">
      <w:pPr>
        <w:pStyle w:val="25"/>
        <w:keepNext/>
        <w:keepLines/>
        <w:spacing w:after="0" w:line="240" w:lineRule="auto"/>
        <w:jc w:val="center"/>
        <w:rPr>
          <w:b/>
          <w:bCs/>
        </w:rPr>
      </w:pPr>
    </w:p>
    <w:p w14:paraId="5925A2ED" w14:textId="77777777" w:rsidR="00D21A9A" w:rsidRDefault="00D21A9A">
      <w:pPr>
        <w:pStyle w:val="25"/>
        <w:keepNext/>
        <w:keepLines/>
        <w:spacing w:after="0" w:line="240" w:lineRule="auto"/>
        <w:jc w:val="center"/>
        <w:rPr>
          <w:b/>
          <w:bCs/>
        </w:rPr>
      </w:pPr>
    </w:p>
    <w:p w14:paraId="13E851DD" w14:textId="77777777" w:rsidR="00D21A9A" w:rsidRDefault="00D21A9A">
      <w:pPr>
        <w:pStyle w:val="25"/>
        <w:keepNext/>
        <w:keepLines/>
        <w:spacing w:after="0" w:line="240" w:lineRule="auto"/>
        <w:jc w:val="center"/>
        <w:rPr>
          <w:b/>
          <w:bCs/>
        </w:rPr>
      </w:pPr>
    </w:p>
    <w:p w14:paraId="5299571D" w14:textId="77777777" w:rsidR="00D21A9A" w:rsidRDefault="00D21A9A">
      <w:pPr>
        <w:pStyle w:val="25"/>
        <w:keepNext/>
        <w:keepLines/>
        <w:spacing w:after="0" w:line="240" w:lineRule="auto"/>
        <w:jc w:val="center"/>
        <w:rPr>
          <w:b/>
          <w:bCs/>
        </w:rPr>
      </w:pPr>
    </w:p>
    <w:p w14:paraId="5FAFC67B" w14:textId="77777777" w:rsidR="00D21A9A" w:rsidRDefault="00D21A9A">
      <w:pPr>
        <w:pStyle w:val="25"/>
        <w:keepNext/>
        <w:keepLines/>
        <w:spacing w:after="0" w:line="240" w:lineRule="auto"/>
        <w:jc w:val="center"/>
        <w:rPr>
          <w:b/>
          <w:bCs/>
        </w:rPr>
      </w:pPr>
    </w:p>
    <w:p w14:paraId="755E3971" w14:textId="77777777" w:rsidR="00D21A9A" w:rsidRDefault="00D21A9A">
      <w:pPr>
        <w:pStyle w:val="25"/>
        <w:keepNext/>
        <w:keepLines/>
        <w:spacing w:after="0" w:line="240" w:lineRule="auto"/>
        <w:jc w:val="center"/>
        <w:rPr>
          <w:b/>
          <w:bCs/>
        </w:rPr>
      </w:pPr>
    </w:p>
    <w:p w14:paraId="3ACE9F4F" w14:textId="77777777" w:rsidR="00D21A9A" w:rsidRDefault="00D21A9A">
      <w:pPr>
        <w:pStyle w:val="25"/>
        <w:keepNext/>
        <w:keepLines/>
        <w:spacing w:after="0" w:line="240" w:lineRule="auto"/>
        <w:jc w:val="center"/>
        <w:rPr>
          <w:b/>
          <w:bCs/>
        </w:rPr>
      </w:pPr>
    </w:p>
    <w:p w14:paraId="23C26BE6" w14:textId="77777777" w:rsidR="00D21A9A" w:rsidRDefault="005C1D54">
      <w:pPr>
        <w:pStyle w:val="25"/>
        <w:keepNext/>
        <w:keepLines/>
        <w:spacing w:after="0" w:line="240" w:lineRule="auto"/>
        <w:jc w:val="center"/>
        <w:rPr>
          <w:b/>
          <w:bCs/>
        </w:rPr>
      </w:pPr>
      <w:r>
        <w:rPr>
          <w:b/>
          <w:bCs/>
        </w:rPr>
        <w:t>Форма 3. ПРЕДЛОЖЕНИЕ О МЕСЯЧНОЙ СУММЕ АРЕНДНОЙ ПЛАТЫ</w:t>
      </w:r>
    </w:p>
    <w:p w14:paraId="74B213FE" w14:textId="77777777"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14:paraId="2DAC87E6" w14:textId="77777777">
        <w:trPr>
          <w:cantSplit/>
          <w:trHeight w:val="1886"/>
        </w:trPr>
        <w:tc>
          <w:tcPr>
            <w:tcW w:w="5693" w:type="dxa"/>
            <w:vAlign w:val="center"/>
          </w:tcPr>
          <w:p w14:paraId="6EB5F560" w14:textId="77777777" w:rsidR="00D21A9A" w:rsidRDefault="00D21A9A">
            <w:pPr>
              <w:keepNext/>
              <w:keepLines/>
              <w:spacing w:after="0"/>
              <w:jc w:val="center"/>
              <w:rPr>
                <w:b/>
                <w:bCs/>
              </w:rPr>
            </w:pPr>
          </w:p>
          <w:p w14:paraId="559358B0" w14:textId="77777777" w:rsidR="00D21A9A" w:rsidRDefault="005C1D54">
            <w:pPr>
              <w:keepNext/>
              <w:keepLines/>
              <w:spacing w:after="0"/>
              <w:jc w:val="center"/>
              <w:rPr>
                <w:b/>
                <w:bCs/>
              </w:rPr>
            </w:pPr>
            <w:r>
              <w:rPr>
                <w:b/>
                <w:bCs/>
              </w:rPr>
              <w:t xml:space="preserve">Наименование </w:t>
            </w:r>
          </w:p>
          <w:p w14:paraId="10BE38AC" w14:textId="77777777" w:rsidR="00D21A9A" w:rsidRDefault="00D21A9A">
            <w:pPr>
              <w:keepNext/>
              <w:keepLines/>
              <w:spacing w:after="0"/>
              <w:jc w:val="center"/>
              <w:rPr>
                <w:b/>
                <w:bCs/>
              </w:rPr>
            </w:pPr>
          </w:p>
        </w:tc>
        <w:tc>
          <w:tcPr>
            <w:tcW w:w="4943" w:type="dxa"/>
            <w:vAlign w:val="center"/>
          </w:tcPr>
          <w:p w14:paraId="6C90E510" w14:textId="77777777" w:rsidR="00D21A9A" w:rsidRDefault="00D21A9A">
            <w:pPr>
              <w:keepNext/>
              <w:keepLines/>
              <w:spacing w:after="0"/>
              <w:jc w:val="center"/>
              <w:rPr>
                <w:b/>
                <w:bCs/>
              </w:rPr>
            </w:pPr>
          </w:p>
          <w:p w14:paraId="0DB09B10" w14:textId="77777777" w:rsidR="00D21A9A" w:rsidRDefault="005C1D54">
            <w:pPr>
              <w:keepNext/>
              <w:keepLines/>
              <w:spacing w:after="0"/>
              <w:jc w:val="center"/>
              <w:rPr>
                <w:b/>
                <w:bCs/>
                <w:spacing w:val="-4"/>
              </w:rPr>
            </w:pPr>
            <w:r>
              <w:rPr>
                <w:b/>
                <w:bCs/>
                <w:spacing w:val="-4"/>
              </w:rPr>
              <w:t xml:space="preserve">ИТОГО </w:t>
            </w:r>
          </w:p>
          <w:p w14:paraId="4B397F37" w14:textId="77777777" w:rsidR="00D21A9A" w:rsidRDefault="005C1D54">
            <w:pPr>
              <w:keepNext/>
              <w:keepLines/>
              <w:spacing w:after="0"/>
              <w:jc w:val="center"/>
              <w:rPr>
                <w:b/>
                <w:bCs/>
              </w:rPr>
            </w:pPr>
            <w:r>
              <w:rPr>
                <w:b/>
                <w:bCs/>
                <w:spacing w:val="-4"/>
              </w:rPr>
              <w:t>цена арендной платы</w:t>
            </w:r>
          </w:p>
          <w:p w14:paraId="77D248FA" w14:textId="77777777" w:rsidR="00D21A9A" w:rsidRDefault="005C1D54">
            <w:pPr>
              <w:keepNext/>
              <w:keepLines/>
              <w:spacing w:after="0"/>
              <w:jc w:val="center"/>
              <w:rPr>
                <w:b/>
                <w:bCs/>
                <w:spacing w:val="-4"/>
              </w:rPr>
            </w:pPr>
            <w:r>
              <w:rPr>
                <w:b/>
                <w:bCs/>
              </w:rPr>
              <w:t>(вкл. НДС)</w:t>
            </w:r>
            <w:r>
              <w:rPr>
                <w:b/>
                <w:bCs/>
                <w:spacing w:val="-4"/>
              </w:rPr>
              <w:t>, рублей</w:t>
            </w:r>
          </w:p>
          <w:p w14:paraId="5946A384" w14:textId="77777777" w:rsidR="00D21A9A" w:rsidRDefault="005C1D54">
            <w:pPr>
              <w:keepNext/>
              <w:keepLines/>
              <w:spacing w:after="0"/>
              <w:jc w:val="center"/>
              <w:rPr>
                <w:i/>
                <w:iCs/>
                <w:spacing w:val="-4"/>
              </w:rPr>
            </w:pPr>
            <w:r>
              <w:rPr>
                <w:i/>
                <w:iCs/>
                <w:spacing w:val="-4"/>
              </w:rPr>
              <w:t>(указать цифрами и прописью)</w:t>
            </w:r>
          </w:p>
          <w:p w14:paraId="05FBF32C" w14:textId="77777777" w:rsidR="00D21A9A" w:rsidRDefault="00D21A9A">
            <w:pPr>
              <w:keepNext/>
              <w:keepLines/>
              <w:spacing w:after="0"/>
              <w:jc w:val="center"/>
              <w:rPr>
                <w:b/>
                <w:bCs/>
              </w:rPr>
            </w:pPr>
          </w:p>
        </w:tc>
      </w:tr>
      <w:tr w:rsidR="00D21A9A" w14:paraId="03923A63" w14:textId="77777777">
        <w:trPr>
          <w:cantSplit/>
          <w:trHeight w:val="1430"/>
        </w:trPr>
        <w:tc>
          <w:tcPr>
            <w:tcW w:w="5693" w:type="dxa"/>
          </w:tcPr>
          <w:p w14:paraId="4EE63CC6" w14:textId="77777777" w:rsidR="00D21A9A" w:rsidRDefault="005C1D54">
            <w:pPr>
              <w:keepNext/>
              <w:keepLines/>
              <w:spacing w:after="0"/>
            </w:pPr>
            <w:r>
              <w:t xml:space="preserve">              </w:t>
            </w:r>
          </w:p>
          <w:p w14:paraId="71B656F0" w14:textId="77777777" w:rsidR="00D21A9A" w:rsidRDefault="00D21A9A">
            <w:pPr>
              <w:keepNext/>
              <w:keepLines/>
              <w:spacing w:after="0"/>
            </w:pPr>
          </w:p>
          <w:p w14:paraId="7B321B50" w14:textId="77777777" w:rsidR="00D21A9A" w:rsidRDefault="005C1D54">
            <w:pPr>
              <w:keepNext/>
              <w:keepLines/>
              <w:spacing w:after="0"/>
            </w:pPr>
            <w:r>
              <w:t xml:space="preserve">                 Месячная сумма арендной платы</w:t>
            </w:r>
          </w:p>
        </w:tc>
        <w:tc>
          <w:tcPr>
            <w:tcW w:w="4943" w:type="dxa"/>
          </w:tcPr>
          <w:p w14:paraId="4C4EBC14" w14:textId="77777777" w:rsidR="00D21A9A" w:rsidRDefault="00D21A9A">
            <w:pPr>
              <w:keepNext/>
              <w:keepLines/>
              <w:spacing w:after="0"/>
            </w:pPr>
          </w:p>
        </w:tc>
      </w:tr>
    </w:tbl>
    <w:p w14:paraId="1BD6A9C1" w14:textId="77777777" w:rsidR="00D21A9A" w:rsidRDefault="00D21A9A">
      <w:pPr>
        <w:pStyle w:val="25"/>
        <w:keepNext/>
        <w:keepLines/>
        <w:spacing w:after="0" w:line="240" w:lineRule="auto"/>
        <w:rPr>
          <w:b/>
          <w:bCs/>
        </w:rPr>
      </w:pPr>
    </w:p>
    <w:p w14:paraId="153B1706" w14:textId="77777777" w:rsidR="00D21A9A" w:rsidRDefault="00D21A9A">
      <w:pPr>
        <w:pStyle w:val="25"/>
        <w:keepNext/>
        <w:keepLines/>
        <w:spacing w:after="0" w:line="240" w:lineRule="auto"/>
        <w:jc w:val="center"/>
        <w:rPr>
          <w:b/>
          <w:bCs/>
        </w:rPr>
      </w:pPr>
    </w:p>
    <w:p w14:paraId="16EF06B7" w14:textId="77777777" w:rsidR="00D21A9A" w:rsidRDefault="00D21A9A">
      <w:pPr>
        <w:pStyle w:val="25"/>
        <w:keepNext/>
        <w:keepLines/>
        <w:spacing w:after="0" w:line="240" w:lineRule="auto"/>
        <w:jc w:val="center"/>
        <w:rPr>
          <w:b/>
          <w:bCs/>
        </w:rPr>
      </w:pPr>
    </w:p>
    <w:p w14:paraId="6AE16389" w14:textId="77777777" w:rsidR="00D21A9A" w:rsidRDefault="00D21A9A">
      <w:pPr>
        <w:pStyle w:val="25"/>
        <w:keepNext/>
        <w:keepLines/>
        <w:spacing w:after="0" w:line="240" w:lineRule="auto"/>
        <w:jc w:val="center"/>
        <w:rPr>
          <w:b/>
          <w:bCs/>
        </w:rPr>
      </w:pPr>
    </w:p>
    <w:p w14:paraId="63B45C6E" w14:textId="77777777" w:rsidR="00D21A9A" w:rsidRDefault="00D21A9A">
      <w:pPr>
        <w:pStyle w:val="25"/>
        <w:keepNext/>
        <w:keepLines/>
        <w:spacing w:after="0" w:line="240" w:lineRule="auto"/>
        <w:jc w:val="center"/>
        <w:rPr>
          <w:b/>
          <w:bCs/>
        </w:rPr>
      </w:pPr>
    </w:p>
    <w:p w14:paraId="194AC3E7" w14:textId="77777777" w:rsidR="00D21A9A" w:rsidRDefault="00D21A9A">
      <w:pPr>
        <w:pStyle w:val="25"/>
        <w:keepNext/>
        <w:keepLines/>
        <w:spacing w:after="0" w:line="240" w:lineRule="auto"/>
        <w:jc w:val="center"/>
        <w:rPr>
          <w:b/>
          <w:bCs/>
        </w:rPr>
      </w:pPr>
    </w:p>
    <w:p w14:paraId="644A2385" w14:textId="77777777" w:rsidR="00D21A9A" w:rsidRDefault="005C1D54">
      <w:pPr>
        <w:keepNext/>
        <w:keepLines/>
        <w:spacing w:after="0"/>
        <w:rPr>
          <w:b/>
          <w:bCs/>
        </w:rPr>
      </w:pPr>
      <w:r>
        <w:rPr>
          <w:b/>
          <w:bCs/>
        </w:rPr>
        <w:t>Руководитель Участника закупки</w:t>
      </w:r>
    </w:p>
    <w:p w14:paraId="0B41A4C6" w14:textId="77777777" w:rsidR="00D21A9A" w:rsidRDefault="005C1D54">
      <w:pPr>
        <w:keepNext/>
        <w:keepLines/>
        <w:spacing w:after="0"/>
      </w:pPr>
      <w:r>
        <w:t>(или уполномоченный представитель</w:t>
      </w:r>
      <w:r>
        <w:tab/>
      </w:r>
      <w:r>
        <w:tab/>
      </w:r>
      <w:r>
        <w:tab/>
        <w:t>_________________ (Фамилия И.О.)</w:t>
      </w:r>
    </w:p>
    <w:p w14:paraId="705AF247" w14:textId="77777777"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14:paraId="6C0D9064" w14:textId="77777777" w:rsidR="00D21A9A" w:rsidRDefault="005C1D54">
      <w:pPr>
        <w:keepNext/>
        <w:keepLines/>
        <w:spacing w:after="0"/>
        <w:ind w:firstLine="709"/>
        <w:rPr>
          <w:b/>
          <w:bCs/>
        </w:rPr>
      </w:pPr>
      <w:r>
        <w:rPr>
          <w:vertAlign w:val="superscript"/>
        </w:rPr>
        <w:t>М.П.</w:t>
      </w:r>
    </w:p>
    <w:p w14:paraId="5F693D3E" w14:textId="77777777" w:rsidR="00D21A9A" w:rsidRDefault="00D21A9A">
      <w:pPr>
        <w:pStyle w:val="25"/>
        <w:keepNext/>
        <w:keepLines/>
        <w:spacing w:after="0" w:line="240" w:lineRule="auto"/>
        <w:jc w:val="right"/>
        <w:rPr>
          <w:highlight w:val="yellow"/>
        </w:rPr>
      </w:pPr>
    </w:p>
    <w:p w14:paraId="635F6989" w14:textId="77777777" w:rsidR="00D21A9A" w:rsidRDefault="00D21A9A">
      <w:pPr>
        <w:pStyle w:val="25"/>
        <w:keepNext/>
        <w:keepLines/>
        <w:spacing w:after="0" w:line="240" w:lineRule="auto"/>
        <w:jc w:val="center"/>
        <w:rPr>
          <w:b/>
          <w:bCs/>
          <w:i/>
          <w:iCs/>
          <w:highlight w:val="yellow"/>
        </w:rPr>
      </w:pPr>
    </w:p>
    <w:p w14:paraId="5E6089D4" w14:textId="77777777" w:rsidR="00D21A9A" w:rsidRDefault="00D21A9A">
      <w:pPr>
        <w:pStyle w:val="25"/>
        <w:keepNext/>
        <w:keepLines/>
        <w:spacing w:after="0" w:line="240" w:lineRule="auto"/>
        <w:jc w:val="center"/>
        <w:rPr>
          <w:b/>
          <w:bCs/>
          <w:i/>
          <w:iCs/>
          <w:highlight w:val="yellow"/>
        </w:rPr>
      </w:pPr>
    </w:p>
    <w:p w14:paraId="38947AC9" w14:textId="77777777" w:rsidR="00D21A9A" w:rsidRDefault="00D21A9A">
      <w:pPr>
        <w:pStyle w:val="25"/>
        <w:keepNext/>
        <w:keepLines/>
        <w:spacing w:after="0" w:line="240" w:lineRule="auto"/>
        <w:jc w:val="center"/>
        <w:rPr>
          <w:b/>
          <w:bCs/>
          <w:i/>
          <w:iCs/>
          <w:highlight w:val="yellow"/>
        </w:rPr>
      </w:pPr>
    </w:p>
    <w:p w14:paraId="333732A8" w14:textId="77777777" w:rsidR="00D21A9A" w:rsidRDefault="00D21A9A">
      <w:pPr>
        <w:pStyle w:val="25"/>
        <w:keepNext/>
        <w:keepLines/>
        <w:spacing w:after="0" w:line="240" w:lineRule="auto"/>
        <w:jc w:val="center"/>
        <w:rPr>
          <w:b/>
          <w:bCs/>
          <w:i/>
          <w:iCs/>
          <w:highlight w:val="yellow"/>
        </w:rPr>
      </w:pPr>
    </w:p>
    <w:p w14:paraId="679F355D" w14:textId="77777777" w:rsidR="00D21A9A" w:rsidRDefault="00D21A9A">
      <w:pPr>
        <w:pStyle w:val="25"/>
        <w:keepNext/>
        <w:keepLines/>
        <w:spacing w:after="0" w:line="240" w:lineRule="auto"/>
        <w:jc w:val="center"/>
        <w:rPr>
          <w:b/>
          <w:bCs/>
          <w:i/>
          <w:iCs/>
          <w:highlight w:val="yellow"/>
        </w:rPr>
      </w:pPr>
    </w:p>
    <w:p w14:paraId="61CF24EC" w14:textId="77777777" w:rsidR="00D21A9A" w:rsidRDefault="00D21A9A">
      <w:pPr>
        <w:pStyle w:val="25"/>
        <w:keepNext/>
        <w:keepLines/>
        <w:spacing w:after="0" w:line="240" w:lineRule="auto"/>
        <w:jc w:val="center"/>
        <w:rPr>
          <w:b/>
          <w:bCs/>
          <w:i/>
          <w:iCs/>
          <w:highlight w:val="yellow"/>
        </w:rPr>
      </w:pPr>
    </w:p>
    <w:p w14:paraId="62C86067" w14:textId="77777777" w:rsidR="00D21A9A" w:rsidRDefault="00D21A9A">
      <w:pPr>
        <w:pStyle w:val="25"/>
        <w:keepNext/>
        <w:keepLines/>
        <w:spacing w:after="0" w:line="240" w:lineRule="auto"/>
        <w:jc w:val="center"/>
        <w:rPr>
          <w:b/>
          <w:bCs/>
          <w:i/>
          <w:iCs/>
          <w:highlight w:val="yellow"/>
        </w:rPr>
      </w:pPr>
    </w:p>
    <w:p w14:paraId="3C27341F" w14:textId="77777777" w:rsidR="00D21A9A" w:rsidRDefault="00D21A9A">
      <w:pPr>
        <w:pStyle w:val="25"/>
        <w:keepNext/>
        <w:keepLines/>
        <w:spacing w:after="0" w:line="240" w:lineRule="auto"/>
        <w:jc w:val="center"/>
        <w:rPr>
          <w:b/>
          <w:bCs/>
          <w:i/>
          <w:iCs/>
          <w:highlight w:val="yellow"/>
        </w:rPr>
      </w:pPr>
    </w:p>
    <w:p w14:paraId="470767E5" w14:textId="77777777" w:rsidR="00D21A9A" w:rsidRDefault="00D21A9A">
      <w:pPr>
        <w:pStyle w:val="25"/>
        <w:keepNext/>
        <w:keepLines/>
        <w:spacing w:after="0" w:line="240" w:lineRule="auto"/>
        <w:jc w:val="center"/>
        <w:rPr>
          <w:b/>
          <w:bCs/>
          <w:i/>
          <w:iCs/>
          <w:highlight w:val="yellow"/>
        </w:rPr>
      </w:pPr>
    </w:p>
    <w:p w14:paraId="0229A5D8" w14:textId="77777777" w:rsidR="00D21A9A" w:rsidRDefault="00D21A9A">
      <w:pPr>
        <w:pStyle w:val="25"/>
        <w:keepNext/>
        <w:keepLines/>
        <w:spacing w:after="0" w:line="240" w:lineRule="auto"/>
        <w:jc w:val="center"/>
        <w:rPr>
          <w:b/>
          <w:bCs/>
          <w:i/>
          <w:iCs/>
          <w:highlight w:val="yellow"/>
        </w:rPr>
      </w:pPr>
    </w:p>
    <w:p w14:paraId="12CC074B" w14:textId="77777777" w:rsidR="00D21A9A" w:rsidRDefault="00D21A9A">
      <w:pPr>
        <w:pStyle w:val="25"/>
        <w:keepNext/>
        <w:keepLines/>
        <w:spacing w:after="0" w:line="240" w:lineRule="auto"/>
        <w:jc w:val="center"/>
        <w:rPr>
          <w:b/>
          <w:bCs/>
          <w:i/>
          <w:iCs/>
          <w:highlight w:val="yellow"/>
        </w:rPr>
      </w:pPr>
    </w:p>
    <w:p w14:paraId="38408817" w14:textId="77777777" w:rsidR="00D21A9A" w:rsidRDefault="00D21A9A">
      <w:pPr>
        <w:pStyle w:val="25"/>
        <w:keepNext/>
        <w:keepLines/>
        <w:spacing w:after="0" w:line="240" w:lineRule="auto"/>
        <w:jc w:val="center"/>
        <w:rPr>
          <w:b/>
          <w:bCs/>
          <w:i/>
          <w:iCs/>
          <w:highlight w:val="yellow"/>
        </w:rPr>
      </w:pPr>
    </w:p>
    <w:p w14:paraId="1EB19B8C" w14:textId="77777777" w:rsidR="00D21A9A" w:rsidRDefault="00D21A9A">
      <w:pPr>
        <w:pStyle w:val="25"/>
        <w:keepNext/>
        <w:keepLines/>
        <w:spacing w:after="0" w:line="240" w:lineRule="auto"/>
        <w:jc w:val="center"/>
        <w:rPr>
          <w:b/>
          <w:bCs/>
          <w:i/>
          <w:iCs/>
          <w:highlight w:val="yellow"/>
        </w:rPr>
      </w:pPr>
    </w:p>
    <w:p w14:paraId="1EA8FE63" w14:textId="77777777" w:rsidR="00D21A9A" w:rsidRDefault="00D21A9A">
      <w:pPr>
        <w:pStyle w:val="25"/>
        <w:keepNext/>
        <w:keepLines/>
        <w:spacing w:after="0" w:line="240" w:lineRule="auto"/>
        <w:jc w:val="center"/>
        <w:rPr>
          <w:b/>
          <w:bCs/>
          <w:i/>
          <w:iCs/>
          <w:highlight w:val="yellow"/>
        </w:rPr>
      </w:pPr>
    </w:p>
    <w:p w14:paraId="5433DC1A" w14:textId="77777777" w:rsidR="00D21A9A" w:rsidRDefault="00D21A9A">
      <w:pPr>
        <w:pStyle w:val="25"/>
        <w:keepNext/>
        <w:keepLines/>
        <w:spacing w:after="0" w:line="240" w:lineRule="auto"/>
        <w:jc w:val="center"/>
        <w:rPr>
          <w:b/>
          <w:bCs/>
          <w:i/>
          <w:iCs/>
          <w:highlight w:val="yellow"/>
        </w:rPr>
      </w:pPr>
    </w:p>
    <w:p w14:paraId="648FBDDD" w14:textId="77777777" w:rsidR="00D21A9A" w:rsidRDefault="00D21A9A">
      <w:pPr>
        <w:pStyle w:val="25"/>
        <w:keepNext/>
        <w:keepLines/>
        <w:spacing w:after="0" w:line="240" w:lineRule="auto"/>
        <w:jc w:val="center"/>
        <w:rPr>
          <w:b/>
          <w:bCs/>
          <w:i/>
          <w:iCs/>
          <w:highlight w:val="yellow"/>
        </w:rPr>
      </w:pPr>
    </w:p>
    <w:p w14:paraId="7973C11E" w14:textId="77777777" w:rsidR="00D21A9A" w:rsidRDefault="00D21A9A">
      <w:pPr>
        <w:pStyle w:val="25"/>
        <w:keepNext/>
        <w:keepLines/>
        <w:spacing w:after="0" w:line="240" w:lineRule="auto"/>
        <w:jc w:val="center"/>
        <w:rPr>
          <w:b/>
          <w:bCs/>
          <w:highlight w:val="yellow"/>
        </w:rPr>
      </w:pPr>
    </w:p>
    <w:bookmarkEnd w:id="27"/>
    <w:bookmarkEnd w:id="28"/>
    <w:p w14:paraId="68C48313" w14:textId="77777777" w:rsidR="00D21A9A" w:rsidRDefault="005C1D54">
      <w:pPr>
        <w:pStyle w:val="25"/>
        <w:keepNext/>
        <w:keepLines/>
        <w:spacing w:after="0" w:line="240" w:lineRule="auto"/>
        <w:jc w:val="right"/>
      </w:pPr>
      <w:r>
        <w:lastRenderedPageBreak/>
        <w:t>Приложение № 2</w:t>
      </w:r>
    </w:p>
    <w:p w14:paraId="55E54E63" w14:textId="77777777" w:rsidR="00D21A9A" w:rsidRDefault="005C1D54">
      <w:pPr>
        <w:pStyle w:val="25"/>
        <w:keepNext/>
        <w:keepLines/>
        <w:spacing w:after="0" w:line="240" w:lineRule="auto"/>
        <w:jc w:val="right"/>
      </w:pPr>
      <w:r>
        <w:t>к заявке на участие в конкурсе</w:t>
      </w:r>
    </w:p>
    <w:p w14:paraId="58FD07AD" w14:textId="77777777" w:rsidR="00D21A9A" w:rsidRDefault="00D21A9A">
      <w:pPr>
        <w:pStyle w:val="25"/>
        <w:keepNext/>
        <w:keepLines/>
        <w:spacing w:after="0" w:line="240" w:lineRule="auto"/>
        <w:jc w:val="center"/>
        <w:rPr>
          <w:b/>
          <w:bCs/>
        </w:rPr>
      </w:pPr>
    </w:p>
    <w:p w14:paraId="7E1C5E45" w14:textId="77777777" w:rsidR="00D21A9A" w:rsidRDefault="00D21A9A">
      <w:pPr>
        <w:pStyle w:val="25"/>
        <w:keepNext/>
        <w:keepLines/>
        <w:spacing w:after="0" w:line="240" w:lineRule="auto"/>
        <w:jc w:val="center"/>
        <w:rPr>
          <w:b/>
          <w:bCs/>
          <w:highlight w:val="yellow"/>
        </w:rPr>
      </w:pPr>
    </w:p>
    <w:p w14:paraId="215988E3" w14:textId="77777777" w:rsidR="00D21A9A" w:rsidRDefault="00D21A9A">
      <w:pPr>
        <w:pStyle w:val="25"/>
        <w:keepNext/>
        <w:keepLines/>
        <w:spacing w:after="0" w:line="240" w:lineRule="auto"/>
        <w:jc w:val="center"/>
        <w:rPr>
          <w:b/>
          <w:bCs/>
          <w:highlight w:val="yellow"/>
        </w:rPr>
      </w:pPr>
    </w:p>
    <w:p w14:paraId="02E51DD9" w14:textId="77777777" w:rsidR="00D21A9A" w:rsidRDefault="00D21A9A">
      <w:pPr>
        <w:pStyle w:val="25"/>
        <w:keepNext/>
        <w:keepLines/>
        <w:spacing w:after="0" w:line="240" w:lineRule="auto"/>
        <w:jc w:val="center"/>
        <w:rPr>
          <w:b/>
          <w:bCs/>
        </w:rPr>
      </w:pPr>
    </w:p>
    <w:p w14:paraId="2AB6B5D8" w14:textId="77777777" w:rsidR="00D21A9A" w:rsidRDefault="00D21A9A">
      <w:pPr>
        <w:pStyle w:val="25"/>
        <w:keepNext/>
        <w:keepLines/>
        <w:spacing w:after="0" w:line="240" w:lineRule="auto"/>
        <w:jc w:val="center"/>
        <w:rPr>
          <w:b/>
          <w:bCs/>
        </w:rPr>
      </w:pPr>
    </w:p>
    <w:p w14:paraId="3E6AF929" w14:textId="77777777" w:rsidR="00D21A9A" w:rsidRDefault="00D21A9A">
      <w:pPr>
        <w:pStyle w:val="25"/>
        <w:keepNext/>
        <w:keepLines/>
        <w:spacing w:after="0" w:line="240" w:lineRule="auto"/>
        <w:jc w:val="center"/>
        <w:rPr>
          <w:b/>
          <w:bCs/>
        </w:rPr>
      </w:pPr>
    </w:p>
    <w:p w14:paraId="28E574A2" w14:textId="77777777" w:rsidR="00D21A9A" w:rsidRDefault="00D21A9A">
      <w:pPr>
        <w:pStyle w:val="25"/>
        <w:keepNext/>
        <w:keepLines/>
        <w:spacing w:after="0" w:line="240" w:lineRule="auto"/>
        <w:jc w:val="center"/>
        <w:rPr>
          <w:b/>
          <w:bCs/>
        </w:rPr>
      </w:pPr>
    </w:p>
    <w:p w14:paraId="05B8436C" w14:textId="77777777" w:rsidR="00D21A9A" w:rsidRDefault="00D21A9A">
      <w:pPr>
        <w:pStyle w:val="25"/>
        <w:keepNext/>
        <w:keepLines/>
        <w:spacing w:after="0" w:line="240" w:lineRule="auto"/>
        <w:jc w:val="center"/>
        <w:rPr>
          <w:b/>
          <w:bCs/>
        </w:rPr>
      </w:pPr>
    </w:p>
    <w:p w14:paraId="08FF2E2D" w14:textId="77777777" w:rsidR="00D21A9A" w:rsidRDefault="00D21A9A">
      <w:pPr>
        <w:pStyle w:val="25"/>
        <w:keepNext/>
        <w:keepLines/>
        <w:spacing w:after="0" w:line="240" w:lineRule="auto"/>
        <w:jc w:val="center"/>
        <w:rPr>
          <w:b/>
          <w:bCs/>
        </w:rPr>
      </w:pPr>
    </w:p>
    <w:p w14:paraId="409B20B5" w14:textId="77777777" w:rsidR="00D21A9A" w:rsidRDefault="00D21A9A">
      <w:pPr>
        <w:pStyle w:val="25"/>
        <w:keepNext/>
        <w:keepLines/>
        <w:spacing w:after="0" w:line="240" w:lineRule="auto"/>
        <w:jc w:val="center"/>
        <w:rPr>
          <w:b/>
          <w:bCs/>
        </w:rPr>
      </w:pPr>
    </w:p>
    <w:p w14:paraId="1A42879D" w14:textId="77777777" w:rsidR="00D21A9A" w:rsidRDefault="00D21A9A">
      <w:pPr>
        <w:pStyle w:val="25"/>
        <w:keepNext/>
        <w:keepLines/>
        <w:spacing w:after="0" w:line="240" w:lineRule="auto"/>
        <w:jc w:val="center"/>
        <w:rPr>
          <w:b/>
          <w:bCs/>
        </w:rPr>
      </w:pPr>
    </w:p>
    <w:p w14:paraId="05594CEF" w14:textId="77777777" w:rsidR="00D21A9A" w:rsidRDefault="00D21A9A">
      <w:pPr>
        <w:pStyle w:val="25"/>
        <w:keepNext/>
        <w:keepLines/>
        <w:spacing w:after="0" w:line="240" w:lineRule="auto"/>
        <w:jc w:val="center"/>
        <w:rPr>
          <w:b/>
          <w:bCs/>
        </w:rPr>
      </w:pPr>
    </w:p>
    <w:p w14:paraId="4DE91775" w14:textId="77777777" w:rsidR="00D21A9A" w:rsidRDefault="005C1D54">
      <w:pPr>
        <w:pStyle w:val="25"/>
        <w:keepNext/>
        <w:keepLines/>
        <w:spacing w:after="0" w:line="240" w:lineRule="auto"/>
        <w:jc w:val="center"/>
        <w:rPr>
          <w:b/>
          <w:bCs/>
        </w:rPr>
      </w:pPr>
      <w:r>
        <w:rPr>
          <w:b/>
          <w:bCs/>
        </w:rPr>
        <w:t xml:space="preserve">Форма 4. ПРЕДЛОЖЕНИЕ ПО УСЛОВИЯМ ИСПОЛНЕНИЯ ДОГОВОРА АРЕНДЫ: </w:t>
      </w:r>
    </w:p>
    <w:p w14:paraId="0235CAE9" w14:textId="77777777" w:rsidR="00D21A9A" w:rsidRDefault="00D21A9A">
      <w:pPr>
        <w:pStyle w:val="25"/>
        <w:keepNext/>
        <w:keepLines/>
        <w:spacing w:after="0" w:line="240" w:lineRule="auto"/>
        <w:jc w:val="center"/>
        <w:rPr>
          <w:b/>
          <w:bCs/>
        </w:rPr>
      </w:pPr>
    </w:p>
    <w:p w14:paraId="64B5F33B" w14:textId="77777777" w:rsidR="00D21A9A" w:rsidRDefault="005C1D54">
      <w:pPr>
        <w:pStyle w:val="25"/>
        <w:keepNext/>
        <w:keepLines/>
        <w:spacing w:after="0" w:line="240" w:lineRule="auto"/>
        <w:jc w:val="center"/>
        <w:rPr>
          <w:b/>
          <w:bCs/>
        </w:rPr>
      </w:pPr>
      <w:r>
        <w:rPr>
          <w:b/>
          <w:bCs/>
        </w:rPr>
        <w:t>сумма гарантийного взноса</w:t>
      </w:r>
    </w:p>
    <w:p w14:paraId="33410D2E" w14:textId="77777777"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14:paraId="66BE66FC" w14:textId="77777777">
        <w:trPr>
          <w:cantSplit/>
          <w:trHeight w:val="1430"/>
        </w:trPr>
        <w:tc>
          <w:tcPr>
            <w:tcW w:w="5693" w:type="dxa"/>
          </w:tcPr>
          <w:p w14:paraId="61A37A05" w14:textId="77777777" w:rsidR="00D21A9A" w:rsidRDefault="005C1D54">
            <w:pPr>
              <w:keepNext/>
              <w:keepLines/>
              <w:spacing w:after="0"/>
            </w:pPr>
            <w:r>
              <w:t xml:space="preserve">              </w:t>
            </w:r>
          </w:p>
          <w:p w14:paraId="578D09A0" w14:textId="77777777" w:rsidR="00D21A9A" w:rsidRDefault="00D21A9A">
            <w:pPr>
              <w:keepNext/>
              <w:keepLines/>
              <w:spacing w:after="0"/>
            </w:pPr>
          </w:p>
          <w:p w14:paraId="58B729F9" w14:textId="77777777" w:rsidR="00D21A9A" w:rsidRDefault="005C1D54">
            <w:pPr>
              <w:keepNext/>
              <w:keepLines/>
              <w:spacing w:after="0"/>
              <w:rPr>
                <w:b/>
              </w:rPr>
            </w:pPr>
            <w:r>
              <w:rPr>
                <w:b/>
              </w:rPr>
              <w:t xml:space="preserve">Размер </w:t>
            </w:r>
            <w:r>
              <w:rPr>
                <w:b/>
                <w:color w:val="0D0D0D"/>
                <w:lang w:eastAsia="en-US"/>
              </w:rPr>
              <w:t>коэффициента по гарантийному взносу</w:t>
            </w:r>
          </w:p>
        </w:tc>
        <w:tc>
          <w:tcPr>
            <w:tcW w:w="4943" w:type="dxa"/>
            <w:vAlign w:val="center"/>
          </w:tcPr>
          <w:p w14:paraId="05D2100D" w14:textId="77777777" w:rsidR="00D21A9A" w:rsidRDefault="005C1D54">
            <w:pPr>
              <w:keepNext/>
              <w:keepLines/>
              <w:spacing w:after="0"/>
              <w:jc w:val="center"/>
              <w:rPr>
                <w:i/>
              </w:rPr>
            </w:pPr>
            <w:r>
              <w:rPr>
                <w:i/>
              </w:rPr>
              <w:t>(Участник должен указать значение коэффициента по гарантийному взносу не менее 1*)</w:t>
            </w:r>
          </w:p>
        </w:tc>
      </w:tr>
    </w:tbl>
    <w:p w14:paraId="3181CE74" w14:textId="77777777" w:rsidR="00D21A9A" w:rsidRDefault="00D21A9A">
      <w:pPr>
        <w:pStyle w:val="25"/>
        <w:keepNext/>
        <w:keepLines/>
        <w:spacing w:after="0" w:line="240" w:lineRule="auto"/>
        <w:ind w:left="1080"/>
        <w:rPr>
          <w:b/>
          <w:bCs/>
        </w:rPr>
      </w:pPr>
    </w:p>
    <w:p w14:paraId="5BDA0A1C" w14:textId="77777777" w:rsidR="00D21A9A" w:rsidRDefault="00D21A9A">
      <w:pPr>
        <w:pStyle w:val="25"/>
        <w:keepNext/>
        <w:keepLines/>
        <w:spacing w:after="0" w:line="240" w:lineRule="auto"/>
        <w:rPr>
          <w:b/>
          <w:bCs/>
        </w:rPr>
      </w:pPr>
    </w:p>
    <w:p w14:paraId="56C2C96F" w14:textId="77777777" w:rsidR="00D21A9A" w:rsidRDefault="00D21A9A">
      <w:pPr>
        <w:pStyle w:val="25"/>
        <w:keepNext/>
        <w:keepLines/>
        <w:spacing w:after="0" w:line="240" w:lineRule="auto"/>
        <w:jc w:val="center"/>
        <w:rPr>
          <w:b/>
          <w:bCs/>
        </w:rPr>
      </w:pPr>
    </w:p>
    <w:p w14:paraId="09B68B6F" w14:textId="77777777" w:rsidR="00D21A9A" w:rsidRDefault="00D21A9A">
      <w:pPr>
        <w:pStyle w:val="25"/>
        <w:keepNext/>
        <w:keepLines/>
        <w:spacing w:after="0" w:line="240" w:lineRule="auto"/>
        <w:jc w:val="center"/>
        <w:rPr>
          <w:b/>
          <w:bCs/>
        </w:rPr>
      </w:pPr>
    </w:p>
    <w:p w14:paraId="3B0FC836" w14:textId="77777777" w:rsidR="00D21A9A" w:rsidRDefault="00D21A9A">
      <w:pPr>
        <w:pStyle w:val="25"/>
        <w:keepNext/>
        <w:keepLines/>
        <w:spacing w:after="0" w:line="240" w:lineRule="auto"/>
        <w:jc w:val="center"/>
        <w:rPr>
          <w:b/>
          <w:bCs/>
        </w:rPr>
      </w:pPr>
    </w:p>
    <w:p w14:paraId="6780A3DF" w14:textId="77777777" w:rsidR="00D21A9A" w:rsidRDefault="005C1D54">
      <w:pPr>
        <w:keepNext/>
        <w:keepLines/>
        <w:spacing w:after="0"/>
        <w:rPr>
          <w:b/>
          <w:bCs/>
        </w:rPr>
      </w:pPr>
      <w:r>
        <w:rPr>
          <w:b/>
          <w:bCs/>
        </w:rPr>
        <w:t>Руководитель Участника закупки</w:t>
      </w:r>
    </w:p>
    <w:p w14:paraId="4D1B7D33" w14:textId="77777777" w:rsidR="00D21A9A" w:rsidRDefault="005C1D54">
      <w:pPr>
        <w:keepNext/>
        <w:keepLines/>
        <w:spacing w:after="0"/>
      </w:pPr>
      <w:r>
        <w:t>(или уполномоченный представитель</w:t>
      </w:r>
      <w:r>
        <w:tab/>
      </w:r>
      <w:r>
        <w:tab/>
      </w:r>
      <w:r>
        <w:tab/>
        <w:t>_________________ (Фамилия И.О.)</w:t>
      </w:r>
    </w:p>
    <w:p w14:paraId="329EE98A" w14:textId="77777777"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14:paraId="15722F13" w14:textId="77777777" w:rsidR="00D21A9A" w:rsidRDefault="00D21A9A">
      <w:pPr>
        <w:pStyle w:val="25"/>
        <w:keepNext/>
        <w:keepLines/>
        <w:spacing w:after="0" w:line="240" w:lineRule="auto"/>
        <w:jc w:val="center"/>
        <w:rPr>
          <w:b/>
          <w:bCs/>
          <w:highlight w:val="yellow"/>
        </w:rPr>
      </w:pPr>
    </w:p>
    <w:p w14:paraId="58849A82" w14:textId="77777777" w:rsidR="00D21A9A" w:rsidRDefault="00D21A9A">
      <w:pPr>
        <w:pStyle w:val="25"/>
        <w:keepNext/>
        <w:keepLines/>
        <w:spacing w:after="0" w:line="240" w:lineRule="auto"/>
        <w:rPr>
          <w:b/>
          <w:bCs/>
          <w:highlight w:val="yellow"/>
        </w:rPr>
      </w:pPr>
    </w:p>
    <w:p w14:paraId="72284650" w14:textId="77777777" w:rsidR="00D21A9A" w:rsidRDefault="00D21A9A">
      <w:pPr>
        <w:pStyle w:val="25"/>
        <w:keepNext/>
        <w:keepLines/>
        <w:spacing w:after="0" w:line="240" w:lineRule="auto"/>
        <w:jc w:val="center"/>
        <w:rPr>
          <w:b/>
          <w:bCs/>
          <w:highlight w:val="yellow"/>
        </w:rPr>
      </w:pPr>
    </w:p>
    <w:p w14:paraId="0E1E6A25" w14:textId="77777777" w:rsidR="00D21A9A" w:rsidRDefault="00D21A9A">
      <w:pPr>
        <w:pStyle w:val="25"/>
        <w:keepNext/>
        <w:keepLines/>
        <w:spacing w:after="0" w:line="240" w:lineRule="auto"/>
        <w:jc w:val="center"/>
        <w:rPr>
          <w:b/>
          <w:bCs/>
        </w:rPr>
      </w:pPr>
    </w:p>
    <w:p w14:paraId="3FDAC351" w14:textId="77777777" w:rsidR="00D21A9A" w:rsidRDefault="005C1D54">
      <w:pPr>
        <w:pStyle w:val="25"/>
        <w:keepNext/>
        <w:keepLines/>
        <w:spacing w:after="0" w:line="240" w:lineRule="auto"/>
        <w:ind w:left="1080"/>
        <w:rPr>
          <w:bCs/>
        </w:rPr>
      </w:pPr>
      <w:r>
        <w:rPr>
          <w:bCs/>
        </w:rPr>
        <w:t xml:space="preserve">* Предложение участника со </w:t>
      </w:r>
      <w:r>
        <w:t>значением коэффициента по гарантийному взносу менее 1 считается не поданным.</w:t>
      </w:r>
    </w:p>
    <w:p w14:paraId="4683C4E8" w14:textId="77777777" w:rsidR="00D21A9A" w:rsidRDefault="00D21A9A">
      <w:pPr>
        <w:pStyle w:val="25"/>
        <w:keepNext/>
        <w:keepLines/>
        <w:spacing w:after="0" w:line="240" w:lineRule="auto"/>
        <w:jc w:val="center"/>
        <w:rPr>
          <w:b/>
          <w:bCs/>
          <w:highlight w:val="yellow"/>
        </w:rPr>
      </w:pPr>
    </w:p>
    <w:p w14:paraId="4825C0E3" w14:textId="77777777" w:rsidR="00D21A9A" w:rsidRDefault="00D21A9A">
      <w:pPr>
        <w:pStyle w:val="25"/>
        <w:keepNext/>
        <w:keepLines/>
        <w:spacing w:after="0" w:line="240" w:lineRule="auto"/>
        <w:jc w:val="center"/>
        <w:rPr>
          <w:b/>
          <w:bCs/>
          <w:highlight w:val="yellow"/>
        </w:rPr>
      </w:pPr>
    </w:p>
    <w:p w14:paraId="6B659EAD" w14:textId="77777777" w:rsidR="00D21A9A" w:rsidRDefault="00D21A9A">
      <w:pPr>
        <w:pStyle w:val="25"/>
        <w:keepNext/>
        <w:keepLines/>
        <w:spacing w:after="0" w:line="240" w:lineRule="auto"/>
        <w:jc w:val="center"/>
        <w:rPr>
          <w:b/>
          <w:bCs/>
          <w:highlight w:val="yellow"/>
        </w:rPr>
      </w:pPr>
    </w:p>
    <w:p w14:paraId="3485475D" w14:textId="77777777" w:rsidR="00D21A9A" w:rsidRDefault="00D21A9A">
      <w:pPr>
        <w:pStyle w:val="25"/>
        <w:keepNext/>
        <w:keepLines/>
        <w:spacing w:after="0" w:line="240" w:lineRule="auto"/>
        <w:jc w:val="center"/>
        <w:rPr>
          <w:b/>
          <w:bCs/>
          <w:highlight w:val="yellow"/>
        </w:rPr>
      </w:pPr>
    </w:p>
    <w:p w14:paraId="780F7FA4" w14:textId="77777777" w:rsidR="00D21A9A" w:rsidRDefault="00D21A9A">
      <w:pPr>
        <w:pStyle w:val="25"/>
        <w:keepNext/>
        <w:keepLines/>
        <w:spacing w:after="0" w:line="240" w:lineRule="auto"/>
        <w:jc w:val="center"/>
        <w:rPr>
          <w:b/>
          <w:bCs/>
          <w:highlight w:val="yellow"/>
        </w:rPr>
      </w:pPr>
    </w:p>
    <w:p w14:paraId="05A0B403" w14:textId="77777777" w:rsidR="00D21A9A" w:rsidRDefault="00D21A9A">
      <w:pPr>
        <w:pStyle w:val="25"/>
        <w:keepNext/>
        <w:keepLines/>
        <w:spacing w:after="0" w:line="240" w:lineRule="auto"/>
        <w:jc w:val="center"/>
        <w:rPr>
          <w:b/>
          <w:bCs/>
          <w:highlight w:val="yellow"/>
        </w:rPr>
      </w:pPr>
    </w:p>
    <w:p w14:paraId="01268D44" w14:textId="77777777" w:rsidR="00D21A9A" w:rsidRDefault="00D21A9A">
      <w:pPr>
        <w:pStyle w:val="25"/>
        <w:keepNext/>
        <w:keepLines/>
        <w:spacing w:after="0" w:line="240" w:lineRule="auto"/>
        <w:jc w:val="center"/>
        <w:rPr>
          <w:b/>
          <w:bCs/>
          <w:highlight w:val="yellow"/>
        </w:rPr>
      </w:pPr>
    </w:p>
    <w:p w14:paraId="3F0629B1" w14:textId="77777777" w:rsidR="00D21A9A" w:rsidRDefault="00D21A9A">
      <w:pPr>
        <w:pStyle w:val="25"/>
        <w:keepNext/>
        <w:keepLines/>
        <w:spacing w:after="0" w:line="240" w:lineRule="auto"/>
        <w:jc w:val="center"/>
        <w:rPr>
          <w:b/>
          <w:bCs/>
          <w:highlight w:val="yellow"/>
        </w:rPr>
      </w:pPr>
    </w:p>
    <w:p w14:paraId="6A7A49C9" w14:textId="77777777" w:rsidR="00D21A9A" w:rsidRDefault="00D21A9A">
      <w:pPr>
        <w:pStyle w:val="25"/>
        <w:keepNext/>
        <w:keepLines/>
        <w:spacing w:after="0" w:line="240" w:lineRule="auto"/>
        <w:jc w:val="center"/>
        <w:rPr>
          <w:b/>
          <w:bCs/>
          <w:highlight w:val="yellow"/>
        </w:rPr>
      </w:pPr>
    </w:p>
    <w:p w14:paraId="706D8B31" w14:textId="77777777" w:rsidR="00D21A9A" w:rsidRDefault="00D21A9A">
      <w:pPr>
        <w:pStyle w:val="25"/>
        <w:keepNext/>
        <w:keepLines/>
        <w:spacing w:after="0" w:line="240" w:lineRule="auto"/>
        <w:jc w:val="center"/>
        <w:rPr>
          <w:b/>
          <w:bCs/>
          <w:highlight w:val="yellow"/>
        </w:rPr>
      </w:pPr>
    </w:p>
    <w:p w14:paraId="3581DB93" w14:textId="77777777" w:rsidR="00D21A9A" w:rsidRDefault="00D21A9A">
      <w:pPr>
        <w:pStyle w:val="25"/>
        <w:keepNext/>
        <w:keepLines/>
        <w:spacing w:after="0" w:line="240" w:lineRule="auto"/>
        <w:jc w:val="center"/>
        <w:rPr>
          <w:b/>
          <w:bCs/>
          <w:highlight w:val="yellow"/>
        </w:rPr>
      </w:pPr>
    </w:p>
    <w:p w14:paraId="51D16B25" w14:textId="77777777" w:rsidR="00D21A9A" w:rsidRDefault="00D21A9A">
      <w:pPr>
        <w:pStyle w:val="25"/>
        <w:keepNext/>
        <w:keepLines/>
        <w:spacing w:after="0" w:line="240" w:lineRule="auto"/>
        <w:jc w:val="center"/>
        <w:rPr>
          <w:b/>
          <w:bCs/>
          <w:highlight w:val="yellow"/>
        </w:rPr>
      </w:pPr>
    </w:p>
    <w:p w14:paraId="6A0854FD" w14:textId="77777777" w:rsidR="00D21A9A" w:rsidRDefault="00D21A9A">
      <w:pPr>
        <w:pStyle w:val="25"/>
        <w:keepNext/>
        <w:keepLines/>
        <w:spacing w:after="0" w:line="240" w:lineRule="auto"/>
        <w:jc w:val="center"/>
        <w:rPr>
          <w:b/>
          <w:bCs/>
          <w:highlight w:val="yellow"/>
        </w:rPr>
      </w:pPr>
    </w:p>
    <w:p w14:paraId="5CB152FD" w14:textId="77777777" w:rsidR="00D21A9A" w:rsidRDefault="00D21A9A">
      <w:pPr>
        <w:pStyle w:val="25"/>
        <w:keepNext/>
        <w:keepLines/>
        <w:spacing w:after="0" w:line="240" w:lineRule="auto"/>
        <w:jc w:val="center"/>
        <w:rPr>
          <w:b/>
          <w:bCs/>
          <w:highlight w:val="yellow"/>
        </w:rPr>
      </w:pPr>
    </w:p>
    <w:p w14:paraId="19C98F07" w14:textId="77777777" w:rsidR="00D21A9A" w:rsidRDefault="00D21A9A">
      <w:pPr>
        <w:pStyle w:val="25"/>
        <w:spacing w:after="0"/>
        <w:jc w:val="left"/>
        <w:rPr>
          <w:b/>
          <w:bCs/>
        </w:rPr>
      </w:pPr>
    </w:p>
    <w:p w14:paraId="6480AE39" w14:textId="77777777" w:rsidR="00D21A9A" w:rsidRDefault="005C1D54">
      <w:pPr>
        <w:keepNext/>
        <w:keepLines/>
        <w:spacing w:after="0"/>
        <w:jc w:val="center"/>
        <w:rPr>
          <w:b/>
          <w:bCs/>
        </w:rPr>
      </w:pPr>
      <w:r>
        <w:rPr>
          <w:b/>
          <w:bCs/>
          <w:lang w:val="en-US"/>
        </w:rPr>
        <w:lastRenderedPageBreak/>
        <w:t>V</w:t>
      </w:r>
      <w:r>
        <w:rPr>
          <w:b/>
          <w:bCs/>
        </w:rPr>
        <w:t>. «Проект контракта»</w:t>
      </w:r>
    </w:p>
    <w:p w14:paraId="37A8A0C4" w14:textId="77777777" w:rsidR="00D21A9A" w:rsidRDefault="00D21A9A">
      <w:pPr>
        <w:keepNext/>
        <w:keepLines/>
        <w:spacing w:after="0"/>
      </w:pPr>
    </w:p>
    <w:p w14:paraId="5B2C53CC" w14:textId="77777777" w:rsidR="00D21A9A" w:rsidRDefault="005C1D54">
      <w:pPr>
        <w:widowControl w:val="0"/>
        <w:autoSpaceDE w:val="0"/>
        <w:autoSpaceDN w:val="0"/>
        <w:adjustRightInd w:val="0"/>
        <w:spacing w:line="271" w:lineRule="auto"/>
        <w:jc w:val="center"/>
        <w:outlineLvl w:val="1"/>
        <w:rPr>
          <w:b/>
          <w:bCs/>
        </w:rPr>
      </w:pPr>
      <w:r>
        <w:rPr>
          <w:b/>
          <w:bCs/>
        </w:rPr>
        <w:t>ДОГОВОР</w:t>
      </w:r>
    </w:p>
    <w:p w14:paraId="4E9795B8" w14:textId="77777777" w:rsidR="00D21A9A" w:rsidRDefault="005C1D54">
      <w:pPr>
        <w:widowControl w:val="0"/>
        <w:autoSpaceDE w:val="0"/>
        <w:autoSpaceDN w:val="0"/>
        <w:adjustRightInd w:val="0"/>
        <w:spacing w:line="271" w:lineRule="auto"/>
        <w:jc w:val="center"/>
        <w:rPr>
          <w:b/>
          <w:bCs/>
        </w:rPr>
      </w:pPr>
      <w:r>
        <w:rPr>
          <w:b/>
          <w:bCs/>
        </w:rPr>
        <w:t>аренды объектов недвижимого имущества № ________</w:t>
      </w:r>
    </w:p>
    <w:p w14:paraId="2857A12A" w14:textId="77777777" w:rsidR="00D21A9A" w:rsidRDefault="00D21A9A">
      <w:pPr>
        <w:widowControl w:val="0"/>
        <w:autoSpaceDE w:val="0"/>
        <w:autoSpaceDN w:val="0"/>
        <w:adjustRightInd w:val="0"/>
        <w:spacing w:line="271" w:lineRule="auto"/>
        <w:jc w:val="center"/>
      </w:pPr>
    </w:p>
    <w:p w14:paraId="44CEA29F" w14:textId="77777777"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color w:val="000000"/>
          <w:spacing w:val="-3"/>
          <w:sz w:val="24"/>
          <w:szCs w:val="24"/>
        </w:rPr>
        <w:t>г. Раменское</w:t>
      </w:r>
      <w:r>
        <w:rPr>
          <w:rFonts w:ascii="Times New Roman" w:hAnsi="Times New Roman" w:cs="Times New Roman"/>
          <w:sz w:val="24"/>
          <w:szCs w:val="24"/>
        </w:rPr>
        <w:t xml:space="preserve">                                                                                _____ ___________ 20___ г.</w:t>
      </w:r>
    </w:p>
    <w:p w14:paraId="464189D9" w14:textId="77777777" w:rsidR="00D21A9A" w:rsidRDefault="00D21A9A">
      <w:pPr>
        <w:widowControl w:val="0"/>
        <w:autoSpaceDE w:val="0"/>
        <w:autoSpaceDN w:val="0"/>
        <w:adjustRightInd w:val="0"/>
        <w:spacing w:line="319" w:lineRule="auto"/>
        <w:ind w:firstLine="709"/>
      </w:pPr>
    </w:p>
    <w:p w14:paraId="5B522CBC" w14:textId="77777777" w:rsidR="00D21A9A" w:rsidRDefault="005C1D54">
      <w:pPr>
        <w:widowControl w:val="0"/>
        <w:autoSpaceDE w:val="0"/>
        <w:autoSpaceDN w:val="0"/>
        <w:adjustRightInd w:val="0"/>
        <w:spacing w:line="319" w:lineRule="auto"/>
        <w:ind w:firstLine="709"/>
      </w:pPr>
      <w:r>
        <w:rPr>
          <w:b/>
          <w:bCs/>
          <w:color w:val="000000"/>
        </w:rPr>
        <w:t>Открытое акционерное общество «Раменский приборостроительный завод»</w:t>
      </w:r>
      <w:r>
        <w:t>, именуемое в дальнейшем «Арендодатель»,</w:t>
      </w:r>
      <w:r>
        <w:rPr>
          <w:color w:val="000000"/>
          <w:spacing w:val="-3"/>
        </w:rPr>
        <w:t xml:space="preserve"> в лице  Генерального директора Дроздова Алексея Павловича,</w:t>
      </w:r>
      <w:r>
        <w:t xml:space="preserve"> действующего на основании Устава, с одной стороны,                               и «________________», именуемое в дальнейшем «Арендатор», в лице ______________________, действующего на основании _________________, с другой стороны, </w:t>
      </w:r>
    </w:p>
    <w:p w14:paraId="7A8B1F81" w14:textId="77777777" w:rsidR="00D21A9A" w:rsidRDefault="005C1D54">
      <w:pPr>
        <w:widowControl w:val="0"/>
        <w:autoSpaceDE w:val="0"/>
        <w:autoSpaceDN w:val="0"/>
        <w:adjustRightInd w:val="0"/>
        <w:spacing w:line="319" w:lineRule="auto"/>
        <w:ind w:firstLine="709"/>
      </w:pPr>
      <w:r>
        <w:t>при совместном упоминании именуемые в дальнейшем Стороны, заключили настоящий Договор о нижеследующем:</w:t>
      </w:r>
    </w:p>
    <w:p w14:paraId="464497B1" w14:textId="77777777" w:rsidR="00D21A9A" w:rsidRDefault="00D21A9A">
      <w:pPr>
        <w:widowControl w:val="0"/>
        <w:autoSpaceDE w:val="0"/>
        <w:autoSpaceDN w:val="0"/>
        <w:adjustRightInd w:val="0"/>
        <w:spacing w:line="319" w:lineRule="auto"/>
        <w:ind w:firstLine="709"/>
      </w:pPr>
    </w:p>
    <w:p w14:paraId="507C36A5" w14:textId="77777777" w:rsidR="00D21A9A" w:rsidRDefault="005C1D54">
      <w:pPr>
        <w:widowControl w:val="0"/>
        <w:autoSpaceDE w:val="0"/>
        <w:autoSpaceDN w:val="0"/>
        <w:adjustRightInd w:val="0"/>
        <w:spacing w:line="319" w:lineRule="auto"/>
        <w:jc w:val="center"/>
        <w:outlineLvl w:val="2"/>
      </w:pPr>
      <w:bookmarkStart w:id="29" w:name="Par204"/>
      <w:bookmarkEnd w:id="29"/>
      <w:r>
        <w:t>1. Предмет Договора</w:t>
      </w:r>
    </w:p>
    <w:p w14:paraId="48492D82" w14:textId="77777777" w:rsidR="00D21A9A" w:rsidRDefault="00D21A9A">
      <w:pPr>
        <w:widowControl w:val="0"/>
        <w:autoSpaceDE w:val="0"/>
        <w:autoSpaceDN w:val="0"/>
        <w:adjustRightInd w:val="0"/>
        <w:spacing w:line="319" w:lineRule="auto"/>
        <w:ind w:firstLine="709"/>
        <w:outlineLvl w:val="2"/>
      </w:pPr>
    </w:p>
    <w:p w14:paraId="3A63BEB3" w14:textId="77777777" w:rsidR="00D21A9A" w:rsidRDefault="005C1D54">
      <w:pPr>
        <w:tabs>
          <w:tab w:val="left" w:pos="709"/>
        </w:tabs>
        <w:autoSpaceDE w:val="0"/>
        <w:autoSpaceDN w:val="0"/>
        <w:adjustRightInd w:val="0"/>
      </w:pPr>
      <w:r>
        <w:t xml:space="preserve">1.1. 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нежилые помещения № 24,37 на 1-ом этаже  и помещения № с 72 по 80 и с 82 по 93,95 на 2-ом этаже корпуса №201,203 (Административное здание-гараж), общей площадью 506,4 кв.м., расположенное по адресу: РФ, Московская область, г. Раменское, Транспортный проезд, д. 2(далее – Объект). </w:t>
      </w:r>
    </w:p>
    <w:p w14:paraId="1F97B724" w14:textId="77777777" w:rsidR="00D21A9A" w:rsidRDefault="005C1D54">
      <w:pPr>
        <w:widowControl w:val="0"/>
        <w:autoSpaceDE w:val="0"/>
        <w:autoSpaceDN w:val="0"/>
        <w:adjustRightInd w:val="0"/>
        <w:spacing w:line="319" w:lineRule="auto"/>
        <w:ind w:firstLine="709"/>
      </w:pPr>
      <w:r>
        <w:t xml:space="preserve">Характеристики и расположение Объекта содержатся в </w:t>
      </w:r>
      <w:hyperlink w:anchor="Par310" w:history="1">
        <w:r>
          <w:t>приложении № 1</w:t>
        </w:r>
      </w:hyperlink>
      <w:r>
        <w:t xml:space="preserve"> к настоящему Договору. </w:t>
      </w:r>
    </w:p>
    <w:p w14:paraId="1A5998F4" w14:textId="77777777" w:rsidR="00D21A9A" w:rsidRDefault="005C1D54">
      <w:pPr>
        <w:pStyle w:val="Default"/>
        <w:jc w:val="both"/>
        <w:rPr>
          <w:sz w:val="22"/>
          <w:szCs w:val="22"/>
        </w:rPr>
      </w:pPr>
      <w:r>
        <w:t xml:space="preserve">1.2. Объект принадлежит Арендодателю на основании </w:t>
      </w:r>
      <w:r>
        <w:rPr>
          <w:sz w:val="22"/>
          <w:szCs w:val="22"/>
        </w:rPr>
        <w:t xml:space="preserve">свидетельства о государственной регистрации права Серия АБ № 0560513 от 17 сентября 1999 года. </w:t>
      </w:r>
    </w:p>
    <w:p w14:paraId="7A4D76F1" w14:textId="77777777" w:rsidR="00D21A9A" w:rsidRDefault="00D21A9A">
      <w:pPr>
        <w:pStyle w:val="Default"/>
        <w:jc w:val="both"/>
        <w:rPr>
          <w:sz w:val="23"/>
          <w:szCs w:val="23"/>
        </w:rPr>
      </w:pPr>
    </w:p>
    <w:tbl>
      <w:tblPr>
        <w:tblW w:w="10208" w:type="dxa"/>
        <w:tblCellSpacing w:w="0" w:type="dxa"/>
        <w:tblLayout w:type="fixed"/>
        <w:tblCellMar>
          <w:top w:w="75" w:type="dxa"/>
          <w:left w:w="40" w:type="dxa"/>
          <w:bottom w:w="75" w:type="dxa"/>
          <w:right w:w="40" w:type="dxa"/>
        </w:tblCellMar>
        <w:tblLook w:val="04A0" w:firstRow="1" w:lastRow="0" w:firstColumn="1" w:lastColumn="0" w:noHBand="0" w:noVBand="1"/>
      </w:tblPr>
      <w:tblGrid>
        <w:gridCol w:w="10208"/>
      </w:tblGrid>
      <w:tr w:rsidR="00D21A9A" w14:paraId="13D35A12" w14:textId="77777777">
        <w:trPr>
          <w:trHeight w:val="600"/>
          <w:tblCellSpacing w:w="0" w:type="dxa"/>
        </w:trPr>
        <w:tc>
          <w:tcPr>
            <w:tcW w:w="10208" w:type="dxa"/>
          </w:tcPr>
          <w:p w14:paraId="08D9057F" w14:textId="77777777" w:rsidR="00D21A9A" w:rsidRDefault="005C1D54">
            <w:pPr>
              <w:pStyle w:val="Default"/>
              <w:jc w:val="both"/>
              <w:rPr>
                <w:sz w:val="22"/>
                <w:szCs w:val="22"/>
              </w:rPr>
            </w:pPr>
            <w:r>
              <w:t xml:space="preserve">1.3. Арендатор имеет право использовать Объект под </w:t>
            </w:r>
            <w:r>
              <w:rPr>
                <w:sz w:val="22"/>
                <w:szCs w:val="22"/>
              </w:rPr>
              <w:t xml:space="preserve">Помещение свободного назначения </w:t>
            </w:r>
          </w:p>
          <w:p w14:paraId="08B49C0D" w14:textId="77777777" w:rsidR="00D21A9A" w:rsidRDefault="00D21A9A">
            <w:pPr>
              <w:widowControl w:val="0"/>
              <w:autoSpaceDE w:val="0"/>
              <w:autoSpaceDN w:val="0"/>
              <w:adjustRightInd w:val="0"/>
              <w:spacing w:line="319" w:lineRule="auto"/>
              <w:ind w:right="812" w:firstLine="709"/>
              <w:rPr>
                <w:sz w:val="22"/>
                <w:szCs w:val="22"/>
              </w:rPr>
            </w:pPr>
          </w:p>
        </w:tc>
      </w:tr>
    </w:tbl>
    <w:p w14:paraId="2E33129F" w14:textId="77777777" w:rsidR="00D21A9A" w:rsidRDefault="005C1D54">
      <w:pPr>
        <w:widowControl w:val="0"/>
        <w:autoSpaceDE w:val="0"/>
        <w:autoSpaceDN w:val="0"/>
        <w:adjustRightInd w:val="0"/>
        <w:spacing w:line="319" w:lineRule="auto"/>
        <w:ind w:firstLine="709"/>
      </w:pPr>
      <w:r>
        <w:t xml:space="preserve">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w:t>
      </w:r>
    </w:p>
    <w:p w14:paraId="785E2C6F" w14:textId="77777777" w:rsidR="00D21A9A" w:rsidRDefault="00D21A9A">
      <w:pPr>
        <w:widowControl w:val="0"/>
        <w:autoSpaceDE w:val="0"/>
        <w:autoSpaceDN w:val="0"/>
        <w:adjustRightInd w:val="0"/>
        <w:spacing w:line="319" w:lineRule="auto"/>
        <w:ind w:firstLine="709"/>
      </w:pPr>
    </w:p>
    <w:p w14:paraId="4FDB93E3" w14:textId="77777777" w:rsidR="00D21A9A" w:rsidRDefault="005C1D54">
      <w:pPr>
        <w:widowControl w:val="0"/>
        <w:autoSpaceDE w:val="0"/>
        <w:autoSpaceDN w:val="0"/>
        <w:adjustRightInd w:val="0"/>
        <w:spacing w:line="319" w:lineRule="auto"/>
        <w:jc w:val="center"/>
        <w:outlineLvl w:val="2"/>
      </w:pPr>
      <w:bookmarkStart w:id="30" w:name="Par220"/>
      <w:bookmarkEnd w:id="30"/>
      <w:r>
        <w:t>2. Права и обязанности Сторон</w:t>
      </w:r>
    </w:p>
    <w:p w14:paraId="35C54528" w14:textId="77777777" w:rsidR="00D21A9A" w:rsidRDefault="00D21A9A">
      <w:pPr>
        <w:widowControl w:val="0"/>
        <w:autoSpaceDE w:val="0"/>
        <w:autoSpaceDN w:val="0"/>
        <w:adjustRightInd w:val="0"/>
        <w:spacing w:line="319" w:lineRule="auto"/>
        <w:jc w:val="center"/>
        <w:outlineLvl w:val="2"/>
      </w:pPr>
    </w:p>
    <w:p w14:paraId="6BFAD344" w14:textId="77777777" w:rsidR="00D21A9A" w:rsidRDefault="005C1D54">
      <w:pPr>
        <w:widowControl w:val="0"/>
        <w:autoSpaceDE w:val="0"/>
        <w:autoSpaceDN w:val="0"/>
        <w:adjustRightInd w:val="0"/>
        <w:spacing w:line="319" w:lineRule="auto"/>
        <w:ind w:firstLine="709"/>
      </w:pPr>
      <w:r>
        <w:t>2.1. Арендодатель обязуется:</w:t>
      </w:r>
    </w:p>
    <w:p w14:paraId="1087B957" w14:textId="77777777" w:rsidR="00D21A9A" w:rsidRDefault="005C1D54">
      <w:pPr>
        <w:widowControl w:val="0"/>
        <w:autoSpaceDE w:val="0"/>
        <w:autoSpaceDN w:val="0"/>
        <w:adjustRightInd w:val="0"/>
        <w:spacing w:line="319" w:lineRule="auto"/>
        <w:ind w:firstLine="709"/>
      </w:pPr>
      <w:r>
        <w:t>2.1.1. передать Арендатору Объект по акту приема-передачи;</w:t>
      </w:r>
    </w:p>
    <w:p w14:paraId="41DDE5CB" w14:textId="77777777" w:rsidR="00D21A9A" w:rsidRDefault="005C1D54">
      <w:pPr>
        <w:widowControl w:val="0"/>
        <w:autoSpaceDE w:val="0"/>
        <w:autoSpaceDN w:val="0"/>
        <w:adjustRightInd w:val="0"/>
        <w:spacing w:line="319" w:lineRule="auto"/>
        <w:ind w:firstLine="709"/>
      </w:pPr>
      <w:r>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lastRenderedPageBreak/>
        <w:t>размер нанесенного Объекту ущерба, сумма ущерба и сроки его возмещения;</w:t>
      </w:r>
    </w:p>
    <w:p w14:paraId="78C57682" w14:textId="77777777" w:rsidR="00D21A9A" w:rsidRDefault="005C1D54">
      <w:pPr>
        <w:widowControl w:val="0"/>
        <w:autoSpaceDE w:val="0"/>
        <w:autoSpaceDN w:val="0"/>
        <w:adjustRightInd w:val="0"/>
        <w:spacing w:line="319" w:lineRule="auto"/>
        <w:ind w:firstLine="709"/>
      </w:pPr>
      <w: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4A604A4B" w14:textId="77777777" w:rsidR="00D21A9A" w:rsidRDefault="005C1D54">
      <w:pPr>
        <w:widowControl w:val="0"/>
        <w:autoSpaceDE w:val="0"/>
        <w:autoSpaceDN w:val="0"/>
        <w:adjustRightInd w:val="0"/>
        <w:spacing w:line="319" w:lineRule="auto"/>
        <w:ind w:firstLine="709"/>
      </w:pPr>
      <w:bookmarkStart w:id="31" w:name="Par225"/>
      <w:bookmarkEnd w:id="31"/>
      <w:r>
        <w:t>2.2. Арендатор обязуется:</w:t>
      </w:r>
    </w:p>
    <w:p w14:paraId="6B0EFCD4" w14:textId="77777777" w:rsidR="00D21A9A" w:rsidRDefault="005C1D54">
      <w:pPr>
        <w:widowControl w:val="0"/>
        <w:autoSpaceDE w:val="0"/>
        <w:autoSpaceDN w:val="0"/>
        <w:adjustRightInd w:val="0"/>
        <w:spacing w:line="319" w:lineRule="auto"/>
        <w:ind w:firstLine="709"/>
      </w:pPr>
      <w:r>
        <w:t>2.2.1. принять у Арендодателя Объект по акту приема-передачи;</w:t>
      </w:r>
    </w:p>
    <w:p w14:paraId="39064C33" w14:textId="77777777" w:rsidR="00D21A9A" w:rsidRDefault="005C1D54">
      <w:pPr>
        <w:widowControl w:val="0"/>
        <w:autoSpaceDE w:val="0"/>
        <w:autoSpaceDN w:val="0"/>
        <w:adjustRightInd w:val="0"/>
        <w:spacing w:line="319" w:lineRule="auto"/>
        <w:ind w:firstLine="709"/>
      </w:pPr>
      <w:r>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41A60BAE" w14:textId="77777777" w:rsidR="00D21A9A" w:rsidRDefault="005C1D54">
      <w:pPr>
        <w:widowControl w:val="0"/>
        <w:autoSpaceDE w:val="0"/>
        <w:autoSpaceDN w:val="0"/>
        <w:adjustRightInd w:val="0"/>
        <w:spacing w:line="319" w:lineRule="auto"/>
        <w:ind w:firstLine="709"/>
      </w:pPr>
      <w:r>
        <w:t>2.2.3. своевременно и в полном объеме производить расчеты с Арендодателем в соответствии с условиями раздела 3 настоящего Договора;</w:t>
      </w:r>
    </w:p>
    <w:p w14:paraId="1A1AF32C" w14:textId="77777777" w:rsidR="00D21A9A" w:rsidRDefault="005C1D54">
      <w:pPr>
        <w:widowControl w:val="0"/>
        <w:autoSpaceDE w:val="0"/>
        <w:autoSpaceDN w:val="0"/>
        <w:adjustRightInd w:val="0"/>
        <w:spacing w:line="319" w:lineRule="auto"/>
        <w:ind w:firstLine="709"/>
      </w:pPr>
      <w:r>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16EF941D" w14:textId="77777777" w:rsidR="00D21A9A" w:rsidRDefault="005C1D54">
      <w:pPr>
        <w:widowControl w:val="0"/>
        <w:autoSpaceDE w:val="0"/>
        <w:autoSpaceDN w:val="0"/>
        <w:adjustRightInd w:val="0"/>
        <w:spacing w:line="319" w:lineRule="auto"/>
        <w:ind w:firstLine="709"/>
      </w:pPr>
      <w:r>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0011C7B3" w14:textId="77777777" w:rsidR="00D21A9A" w:rsidRDefault="005C1D54">
      <w:pPr>
        <w:widowControl w:val="0"/>
        <w:autoSpaceDE w:val="0"/>
        <w:autoSpaceDN w:val="0"/>
        <w:adjustRightInd w:val="0"/>
        <w:spacing w:line="319" w:lineRule="auto"/>
        <w:ind w:firstLine="709"/>
      </w:pPr>
      <w:r>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4526C31E" w14:textId="77777777" w:rsidR="00D21A9A" w:rsidRDefault="005C1D54">
      <w:pPr>
        <w:widowControl w:val="0"/>
        <w:autoSpaceDE w:val="0"/>
        <w:autoSpaceDN w:val="0"/>
        <w:adjustRightInd w:val="0"/>
        <w:spacing w:line="319" w:lineRule="auto"/>
        <w:ind w:firstLine="709"/>
      </w:pPr>
      <w:r>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7B182C5D" w14:textId="77777777" w:rsidR="00D21A9A" w:rsidRDefault="005C1D54">
      <w:pPr>
        <w:widowControl w:val="0"/>
        <w:autoSpaceDE w:val="0"/>
        <w:autoSpaceDN w:val="0"/>
        <w:adjustRightInd w:val="0"/>
        <w:spacing w:line="319" w:lineRule="auto"/>
        <w:ind w:firstLine="709"/>
      </w:pPr>
      <w:r>
        <w:t>2.2.8. выполнять требования, предписания, регламенты в отношении Объекта, направляемые Арендодателем Арендатору;</w:t>
      </w:r>
    </w:p>
    <w:p w14:paraId="696AEAC9" w14:textId="77777777" w:rsidR="00D21A9A" w:rsidRDefault="005C1D54">
      <w:pPr>
        <w:widowControl w:val="0"/>
        <w:autoSpaceDE w:val="0"/>
        <w:autoSpaceDN w:val="0"/>
        <w:adjustRightInd w:val="0"/>
        <w:spacing w:line="319" w:lineRule="auto"/>
        <w:ind w:firstLine="709"/>
      </w:pPr>
      <w:r>
        <w:t>2.2.9. размещать рекламу на Объекте только с предварительного письменного согласия Арендодателя;</w:t>
      </w:r>
    </w:p>
    <w:p w14:paraId="45BE1CBA" w14:textId="77777777" w:rsidR="00D21A9A" w:rsidRDefault="005C1D54">
      <w:pPr>
        <w:widowControl w:val="0"/>
        <w:autoSpaceDE w:val="0"/>
        <w:autoSpaceDN w:val="0"/>
        <w:adjustRightInd w:val="0"/>
        <w:spacing w:line="319" w:lineRule="auto"/>
        <w:ind w:firstLine="709"/>
      </w:pPr>
      <w:r>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2960E124" w14:textId="77777777" w:rsidR="00D21A9A" w:rsidRDefault="005C1D54">
      <w:pPr>
        <w:widowControl w:val="0"/>
        <w:autoSpaceDE w:val="0"/>
        <w:autoSpaceDN w:val="0"/>
        <w:adjustRightInd w:val="0"/>
        <w:spacing w:line="319" w:lineRule="auto"/>
        <w:ind w:firstLine="709"/>
      </w:pPr>
      <w:r>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04A9E631" w14:textId="77777777" w:rsidR="00D21A9A" w:rsidRDefault="005C1D54">
      <w:pPr>
        <w:widowControl w:val="0"/>
        <w:autoSpaceDE w:val="0"/>
        <w:autoSpaceDN w:val="0"/>
        <w:adjustRightInd w:val="0"/>
        <w:spacing w:line="319" w:lineRule="auto"/>
        <w:ind w:firstLine="709"/>
      </w:pPr>
      <w:r>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04F09D8D" w14:textId="77777777" w:rsidR="00D21A9A" w:rsidRDefault="005C1D54">
      <w:pPr>
        <w:widowControl w:val="0"/>
        <w:autoSpaceDE w:val="0"/>
        <w:autoSpaceDN w:val="0"/>
        <w:adjustRightInd w:val="0"/>
        <w:spacing w:line="319" w:lineRule="auto"/>
        <w:ind w:firstLine="709"/>
      </w:pPr>
      <w:r>
        <w:t xml:space="preserve">2.2.13. производить за свой счет текущий ремонт и нести расходы на содержание Объекта; </w:t>
      </w:r>
    </w:p>
    <w:p w14:paraId="1DD8E318" w14:textId="77777777" w:rsidR="00D21A9A" w:rsidRDefault="005C1D54">
      <w:pPr>
        <w:widowControl w:val="0"/>
        <w:autoSpaceDE w:val="0"/>
        <w:autoSpaceDN w:val="0"/>
        <w:adjustRightInd w:val="0"/>
        <w:spacing w:line="319" w:lineRule="auto"/>
        <w:ind w:firstLine="709"/>
      </w:pPr>
      <w:r>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248CE464" w14:textId="77777777" w:rsidR="00D21A9A" w:rsidRDefault="005C1D54">
      <w:pPr>
        <w:widowControl w:val="0"/>
        <w:autoSpaceDE w:val="0"/>
        <w:autoSpaceDN w:val="0"/>
        <w:adjustRightInd w:val="0"/>
        <w:spacing w:line="319" w:lineRule="auto"/>
        <w:ind w:firstLine="709"/>
      </w:pPr>
      <w:r>
        <w:t>2.2.15.</w:t>
      </w:r>
      <w:r>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4C228D8B" w14:textId="77777777" w:rsidR="00D21A9A" w:rsidRDefault="005C1D54">
      <w:pPr>
        <w:widowControl w:val="0"/>
        <w:autoSpaceDE w:val="0"/>
        <w:autoSpaceDN w:val="0"/>
        <w:adjustRightInd w:val="0"/>
        <w:spacing w:line="319" w:lineRule="auto"/>
        <w:ind w:firstLine="709"/>
      </w:pPr>
      <w:r>
        <w:t>2.2.16.</w:t>
      </w:r>
      <w: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649CF6B2" w14:textId="77777777" w:rsidR="00D21A9A" w:rsidRDefault="005C1D54">
      <w:pPr>
        <w:widowControl w:val="0"/>
        <w:autoSpaceDE w:val="0"/>
        <w:autoSpaceDN w:val="0"/>
        <w:adjustRightInd w:val="0"/>
        <w:spacing w:line="319" w:lineRule="auto"/>
        <w:ind w:firstLine="709"/>
      </w:pPr>
      <w:r>
        <w:t>2.2.17.</w:t>
      </w:r>
      <w:r>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74B0E566" w14:textId="77777777" w:rsidR="00D21A9A" w:rsidRDefault="005C1D54">
      <w:pPr>
        <w:widowControl w:val="0"/>
        <w:autoSpaceDE w:val="0"/>
        <w:autoSpaceDN w:val="0"/>
        <w:adjustRightInd w:val="0"/>
        <w:spacing w:line="319" w:lineRule="auto"/>
        <w:ind w:firstLine="709"/>
      </w:pPr>
      <w:r>
        <w:t>2.3. Арендодатель имеет право:</w:t>
      </w:r>
    </w:p>
    <w:p w14:paraId="415D78FC" w14:textId="77777777" w:rsidR="00D21A9A" w:rsidRDefault="005C1D54">
      <w:pPr>
        <w:widowControl w:val="0"/>
        <w:autoSpaceDE w:val="0"/>
        <w:autoSpaceDN w:val="0"/>
        <w:adjustRightInd w:val="0"/>
        <w:spacing w:line="319" w:lineRule="auto"/>
        <w:ind w:firstLine="709"/>
      </w:pPr>
      <w: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39F729FF" w14:textId="77777777" w:rsidR="00D21A9A" w:rsidRDefault="005C1D54">
      <w:pPr>
        <w:widowControl w:val="0"/>
        <w:autoSpaceDE w:val="0"/>
        <w:autoSpaceDN w:val="0"/>
        <w:adjustRightInd w:val="0"/>
        <w:spacing w:line="319" w:lineRule="auto"/>
        <w:ind w:firstLine="709"/>
        <w:outlineLvl w:val="2"/>
      </w:pPr>
      <w:r>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5A12FC4B" w14:textId="77777777" w:rsidR="00D21A9A" w:rsidRDefault="005C1D54">
      <w:pPr>
        <w:widowControl w:val="0"/>
        <w:autoSpaceDE w:val="0"/>
        <w:autoSpaceDN w:val="0"/>
        <w:adjustRightInd w:val="0"/>
        <w:spacing w:line="319" w:lineRule="auto"/>
        <w:ind w:firstLine="709"/>
      </w:pPr>
      <w: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14:paraId="2565AF3A" w14:textId="77777777" w:rsidR="00D21A9A" w:rsidRDefault="005C1D54">
      <w:pPr>
        <w:widowControl w:val="0"/>
        <w:autoSpaceDE w:val="0"/>
        <w:autoSpaceDN w:val="0"/>
        <w:adjustRightInd w:val="0"/>
        <w:spacing w:line="319" w:lineRule="auto"/>
        <w:ind w:firstLine="709"/>
      </w:pPr>
      <w:r>
        <w:t>2.3.4. осуществлять фото- и видеофиксацию состояния Объекта.</w:t>
      </w:r>
    </w:p>
    <w:p w14:paraId="48FFFFB7" w14:textId="77777777" w:rsidR="00D21A9A" w:rsidRDefault="005C1D54">
      <w:pPr>
        <w:widowControl w:val="0"/>
        <w:autoSpaceDE w:val="0"/>
        <w:autoSpaceDN w:val="0"/>
        <w:adjustRightInd w:val="0"/>
        <w:spacing w:line="319" w:lineRule="auto"/>
        <w:ind w:firstLine="709"/>
      </w:pPr>
      <w:r>
        <w:t>2.4. Арендатор имеет право:</w:t>
      </w:r>
    </w:p>
    <w:p w14:paraId="2001D970" w14:textId="77777777" w:rsidR="00D21A9A" w:rsidRDefault="005C1D54">
      <w:pPr>
        <w:widowControl w:val="0"/>
        <w:autoSpaceDE w:val="0"/>
        <w:autoSpaceDN w:val="0"/>
        <w:adjustRightInd w:val="0"/>
        <w:spacing w:line="319" w:lineRule="auto"/>
        <w:ind w:firstLine="709"/>
      </w:pPr>
      <w:r>
        <w:t>2.4.1. получать от Арендодателя копии правоустанавливающих документов на Объект;</w:t>
      </w:r>
    </w:p>
    <w:p w14:paraId="01FF5BE2" w14:textId="77777777" w:rsidR="00D21A9A" w:rsidRDefault="005C1D54">
      <w:pPr>
        <w:widowControl w:val="0"/>
        <w:autoSpaceDE w:val="0"/>
        <w:autoSpaceDN w:val="0"/>
        <w:adjustRightInd w:val="0"/>
        <w:spacing w:line="319" w:lineRule="auto"/>
        <w:ind w:firstLine="709"/>
      </w:pPr>
      <w:r>
        <w:t>2.4.2. требовать расторжения настоящего Договора в предусмотренных законом случаях;</w:t>
      </w:r>
    </w:p>
    <w:p w14:paraId="3C749770" w14:textId="77777777" w:rsidR="00D21A9A" w:rsidRDefault="005C1D54">
      <w:pPr>
        <w:widowControl w:val="0"/>
        <w:autoSpaceDE w:val="0"/>
        <w:autoSpaceDN w:val="0"/>
        <w:adjustRightInd w:val="0"/>
        <w:spacing w:line="319" w:lineRule="auto"/>
        <w:ind w:firstLine="709"/>
      </w:pPr>
      <w: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5FE26F37" w14:textId="77777777" w:rsidR="00D21A9A" w:rsidRDefault="005C1D54">
      <w:pPr>
        <w:widowControl w:val="0"/>
        <w:autoSpaceDE w:val="0"/>
        <w:autoSpaceDN w:val="0"/>
        <w:adjustRightInd w:val="0"/>
        <w:ind w:firstLine="709"/>
      </w:pPr>
      <w:r>
        <w:t xml:space="preserve">2.5. Арендатор, заключивший настоящий Договор на торгах и надлежащим образом </w:t>
      </w:r>
      <w:r>
        <w:lastRenderedPageBreak/>
        <w:t>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календарных дней.</w:t>
      </w:r>
    </w:p>
    <w:p w14:paraId="0CD1856C" w14:textId="77777777" w:rsidR="00D21A9A" w:rsidRDefault="00D21A9A">
      <w:pPr>
        <w:widowControl w:val="0"/>
        <w:autoSpaceDE w:val="0"/>
        <w:autoSpaceDN w:val="0"/>
        <w:adjustRightInd w:val="0"/>
        <w:ind w:firstLine="709"/>
      </w:pPr>
    </w:p>
    <w:p w14:paraId="5CF83E0C" w14:textId="77777777" w:rsidR="00D21A9A" w:rsidRDefault="005C1D54">
      <w:pPr>
        <w:widowControl w:val="0"/>
        <w:autoSpaceDE w:val="0"/>
        <w:autoSpaceDN w:val="0"/>
        <w:adjustRightInd w:val="0"/>
        <w:spacing w:line="319" w:lineRule="auto"/>
        <w:jc w:val="center"/>
      </w:pPr>
      <w:r>
        <w:t>3. Арендная плата и порядок расчетов</w:t>
      </w:r>
    </w:p>
    <w:p w14:paraId="3A714CF1" w14:textId="77777777" w:rsidR="00D21A9A" w:rsidRDefault="005C1D54">
      <w:pPr>
        <w:widowControl w:val="0"/>
        <w:autoSpaceDE w:val="0"/>
        <w:autoSpaceDN w:val="0"/>
        <w:adjustRightInd w:val="0"/>
        <w:spacing w:line="319" w:lineRule="auto"/>
        <w:ind w:firstLine="709"/>
      </w:pPr>
      <w:r>
        <w:t>3.1.</w:t>
      </w:r>
      <w:r>
        <w:tab/>
        <w:t>Сумма арендной платы составляет ______ (______; _______) рублей _____ копеек в месяц, в том числе НДС 18% в размере _____ (_____) рублей ______ копеек.</w:t>
      </w:r>
    </w:p>
    <w:p w14:paraId="27A199B0" w14:textId="77777777" w:rsidR="00D21A9A" w:rsidRDefault="005C1D54">
      <w:pPr>
        <w:widowControl w:val="0"/>
        <w:autoSpaceDE w:val="0"/>
        <w:autoSpaceDN w:val="0"/>
        <w:adjustRightInd w:val="0"/>
        <w:spacing w:line="319" w:lineRule="auto"/>
        <w:ind w:firstLine="709"/>
      </w:pPr>
      <w:r>
        <w:t>3.2.</w:t>
      </w:r>
      <w:r>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пяти рабочих дней месяца оказания услуг (аренды).</w:t>
      </w:r>
    </w:p>
    <w:p w14:paraId="7D91AA22" w14:textId="77777777" w:rsidR="00D21A9A" w:rsidRDefault="005C1D54">
      <w:pPr>
        <w:widowControl w:val="0"/>
        <w:autoSpaceDE w:val="0"/>
        <w:autoSpaceDN w:val="0"/>
        <w:adjustRightInd w:val="0"/>
        <w:spacing w:line="319" w:lineRule="auto"/>
        <w:ind w:firstLine="709"/>
      </w:pPr>
      <w:r>
        <w:t>3.3.</w:t>
      </w:r>
      <w:r>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5838D934" w14:textId="77777777" w:rsidR="00D21A9A" w:rsidRDefault="005C1D54">
      <w:pPr>
        <w:widowControl w:val="0"/>
        <w:autoSpaceDE w:val="0"/>
        <w:autoSpaceDN w:val="0"/>
        <w:adjustRightInd w:val="0"/>
        <w:spacing w:line="319" w:lineRule="auto"/>
        <w:ind w:firstLine="709"/>
      </w:pPr>
      <w:r>
        <w:t xml:space="preserve">3.4.     Ежемесячная арендная плата включает в себя плату за 1 </w:t>
      </w:r>
      <w:proofErr w:type="spellStart"/>
      <w:proofErr w:type="gramStart"/>
      <w:r>
        <w:t>кв.м</w:t>
      </w:r>
      <w:proofErr w:type="spellEnd"/>
      <w:proofErr w:type="gramEnd"/>
      <w:r>
        <w:t xml:space="preserve"> общей площади арендуемого помещения в размере ________ руб.</w:t>
      </w:r>
    </w:p>
    <w:p w14:paraId="17F18DAA" w14:textId="77777777" w:rsidR="00D21A9A" w:rsidRDefault="005C1D54">
      <w:pPr>
        <w:widowControl w:val="0"/>
        <w:autoSpaceDE w:val="0"/>
        <w:autoSpaceDN w:val="0"/>
        <w:adjustRightInd w:val="0"/>
        <w:ind w:firstLine="709"/>
      </w:pPr>
      <w:r>
        <w:t>3.5.    Арендная плата не включает в себя 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 и иные услуги.</w:t>
      </w:r>
      <w:r>
        <w:tab/>
      </w:r>
    </w:p>
    <w:p w14:paraId="28D46A35" w14:textId="77777777" w:rsidR="00D21A9A" w:rsidRDefault="005C1D54">
      <w:pPr>
        <w:widowControl w:val="0"/>
        <w:autoSpaceDE w:val="0"/>
        <w:autoSpaceDN w:val="0"/>
        <w:adjustRightInd w:val="0"/>
        <w:spacing w:line="319" w:lineRule="auto"/>
        <w:ind w:firstLine="709"/>
      </w:pPr>
      <w:r>
        <w:t>3.6.</w:t>
      </w:r>
      <w:r>
        <w:tab/>
        <w:t>Счет-фактура выставляется Арендодателем в соответствии с требованиями законодательства Российской Федерации.</w:t>
      </w:r>
    </w:p>
    <w:p w14:paraId="77FB369D" w14:textId="77777777" w:rsidR="00D21A9A" w:rsidRDefault="005C1D54">
      <w:pPr>
        <w:widowControl w:val="0"/>
        <w:autoSpaceDE w:val="0"/>
        <w:autoSpaceDN w:val="0"/>
        <w:adjustRightInd w:val="0"/>
        <w:spacing w:line="319" w:lineRule="auto"/>
        <w:ind w:firstLine="709"/>
      </w:pPr>
      <w:r>
        <w:t>3.7.</w:t>
      </w:r>
      <w: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p>
    <w:p w14:paraId="7B6B0A2F" w14:textId="77777777" w:rsidR="00D21A9A" w:rsidRDefault="005C1D54">
      <w:pPr>
        <w:widowControl w:val="0"/>
        <w:autoSpaceDE w:val="0"/>
        <w:autoSpaceDN w:val="0"/>
        <w:adjustRightInd w:val="0"/>
        <w:spacing w:line="319" w:lineRule="auto"/>
        <w:ind w:firstLine="709"/>
      </w:pPr>
      <w: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Pr>
          <w:i/>
        </w:rPr>
        <w:t>.</w:t>
      </w:r>
    </w:p>
    <w:p w14:paraId="5472B5AB" w14:textId="77777777" w:rsidR="00D21A9A" w:rsidRDefault="005C1D54">
      <w:pPr>
        <w:widowControl w:val="0"/>
        <w:autoSpaceDE w:val="0"/>
        <w:autoSpaceDN w:val="0"/>
        <w:adjustRightInd w:val="0"/>
        <w:spacing w:line="319" w:lineRule="auto"/>
        <w:ind w:firstLine="709"/>
      </w:pPr>
      <w:r>
        <w:t>3.8.</w:t>
      </w:r>
      <w:r>
        <w:tab/>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iCs/>
        </w:rPr>
        <w:t>_______________________________________________</w:t>
      </w:r>
      <w:r>
        <w:t xml:space="preserve">. 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 Сумма гарантийного взноса подлежит зачету при расчетах за последний месяц аренды. </w:t>
      </w:r>
    </w:p>
    <w:p w14:paraId="4FB0400E" w14:textId="77777777" w:rsidR="00D21A9A" w:rsidRDefault="005C1D54">
      <w:pPr>
        <w:widowControl w:val="0"/>
        <w:autoSpaceDE w:val="0"/>
        <w:autoSpaceDN w:val="0"/>
        <w:adjustRightInd w:val="0"/>
        <w:spacing w:line="319" w:lineRule="auto"/>
        <w:ind w:firstLine="709"/>
      </w:pPr>
      <w:r>
        <w:t>3.9.</w:t>
      </w:r>
      <w:r>
        <w:tab/>
        <w:t xml:space="preserve">Уплаченный в ходе проведения конкурентных процедур Арендатором задаток в </w:t>
      </w:r>
      <w:proofErr w:type="gramStart"/>
      <w:r>
        <w:t>сумме  370</w:t>
      </w:r>
      <w:proofErr w:type="gramEnd"/>
      <w:r>
        <w:t xml:space="preserve"> 720  (триста семьдесят тысяч семьсот двадцать рублей 00 коп.)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3796383F" w14:textId="77777777" w:rsidR="00D21A9A" w:rsidRDefault="00D21A9A">
      <w:pPr>
        <w:widowControl w:val="0"/>
        <w:autoSpaceDE w:val="0"/>
        <w:autoSpaceDN w:val="0"/>
        <w:adjustRightInd w:val="0"/>
        <w:spacing w:line="319" w:lineRule="auto"/>
        <w:ind w:firstLine="709"/>
      </w:pPr>
    </w:p>
    <w:p w14:paraId="18F89697" w14:textId="77777777" w:rsidR="00D21A9A" w:rsidRDefault="00D21A9A">
      <w:pPr>
        <w:widowControl w:val="0"/>
        <w:autoSpaceDE w:val="0"/>
        <w:autoSpaceDN w:val="0"/>
        <w:adjustRightInd w:val="0"/>
        <w:spacing w:line="319" w:lineRule="auto"/>
        <w:ind w:firstLine="709"/>
      </w:pPr>
    </w:p>
    <w:p w14:paraId="13B5E032" w14:textId="77777777" w:rsidR="00D21A9A" w:rsidRDefault="00D21A9A">
      <w:pPr>
        <w:widowControl w:val="0"/>
        <w:autoSpaceDE w:val="0"/>
        <w:autoSpaceDN w:val="0"/>
        <w:adjustRightInd w:val="0"/>
        <w:spacing w:line="319" w:lineRule="auto"/>
        <w:ind w:firstLine="709"/>
      </w:pPr>
    </w:p>
    <w:p w14:paraId="4366A0A0" w14:textId="77777777" w:rsidR="00D21A9A" w:rsidRDefault="005C1D54">
      <w:pPr>
        <w:widowControl w:val="0"/>
        <w:autoSpaceDE w:val="0"/>
        <w:autoSpaceDN w:val="0"/>
        <w:adjustRightInd w:val="0"/>
        <w:spacing w:line="319" w:lineRule="auto"/>
        <w:jc w:val="center"/>
        <w:outlineLvl w:val="2"/>
      </w:pPr>
      <w:bookmarkStart w:id="32" w:name="Par266"/>
      <w:bookmarkEnd w:id="32"/>
      <w:r>
        <w:lastRenderedPageBreak/>
        <w:t>4. Ответственность Сторон</w:t>
      </w:r>
    </w:p>
    <w:p w14:paraId="532CF862" w14:textId="77777777" w:rsidR="00D21A9A" w:rsidRDefault="00D21A9A">
      <w:pPr>
        <w:widowControl w:val="0"/>
        <w:autoSpaceDE w:val="0"/>
        <w:autoSpaceDN w:val="0"/>
        <w:adjustRightInd w:val="0"/>
        <w:spacing w:line="319" w:lineRule="auto"/>
        <w:ind w:firstLine="709"/>
      </w:pPr>
    </w:p>
    <w:p w14:paraId="7F41B4C5" w14:textId="77777777" w:rsidR="00D21A9A" w:rsidRDefault="005C1D54">
      <w:pPr>
        <w:widowControl w:val="0"/>
        <w:autoSpaceDE w:val="0"/>
        <w:autoSpaceDN w:val="0"/>
        <w:adjustRightInd w:val="0"/>
        <w:spacing w:line="319" w:lineRule="auto"/>
        <w:ind w:firstLine="709"/>
      </w:pPr>
      <w:r>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16C0DC5C" w14:textId="77777777" w:rsidR="00D21A9A" w:rsidRDefault="005C1D54">
      <w:pPr>
        <w:widowControl w:val="0"/>
        <w:autoSpaceDE w:val="0"/>
        <w:autoSpaceDN w:val="0"/>
        <w:adjustRightInd w:val="0"/>
        <w:spacing w:line="319" w:lineRule="auto"/>
        <w:ind w:firstLine="709"/>
      </w:pPr>
      <w:r>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7FD27362" w14:textId="77777777" w:rsidR="00D21A9A" w:rsidRDefault="005C1D54">
      <w:pPr>
        <w:widowControl w:val="0"/>
        <w:autoSpaceDE w:val="0"/>
        <w:autoSpaceDN w:val="0"/>
        <w:adjustRightInd w:val="0"/>
        <w:spacing w:line="319" w:lineRule="auto"/>
        <w:ind w:firstLine="709"/>
      </w:pPr>
      <w:r>
        <w:t>4.3. При просрочке оплаты в соответствии с разделом 3 настоящего Договора Арендодатель вправе ограничить доступ Арендатора на Объект.</w:t>
      </w:r>
    </w:p>
    <w:p w14:paraId="47A17F1F" w14:textId="77777777" w:rsidR="00D21A9A" w:rsidRDefault="005C1D54">
      <w:pPr>
        <w:widowControl w:val="0"/>
        <w:autoSpaceDE w:val="0"/>
        <w:autoSpaceDN w:val="0"/>
        <w:adjustRightInd w:val="0"/>
        <w:spacing w:line="319" w:lineRule="auto"/>
        <w:ind w:firstLine="709"/>
      </w:pPr>
      <w:r>
        <w:t>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100 000 руб. за нарушение каждого из вышеназванных условий.</w:t>
      </w:r>
    </w:p>
    <w:p w14:paraId="1996A04E" w14:textId="77777777" w:rsidR="00D21A9A" w:rsidRDefault="005C1D54">
      <w:pPr>
        <w:widowControl w:val="0"/>
        <w:autoSpaceDE w:val="0"/>
        <w:autoSpaceDN w:val="0"/>
        <w:adjustRightInd w:val="0"/>
        <w:spacing w:line="319" w:lineRule="auto"/>
        <w:ind w:firstLine="709"/>
      </w:pPr>
      <w:r>
        <w:t>4.5.</w:t>
      </w:r>
      <w: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42909439" w14:textId="77777777" w:rsidR="00D21A9A" w:rsidRDefault="005C1D54">
      <w:pPr>
        <w:widowControl w:val="0"/>
        <w:autoSpaceDE w:val="0"/>
        <w:autoSpaceDN w:val="0"/>
        <w:adjustRightInd w:val="0"/>
        <w:spacing w:line="319" w:lineRule="auto"/>
        <w:ind w:firstLine="709"/>
      </w:pPr>
      <w:r>
        <w:t>4.6.</w:t>
      </w:r>
      <w:r>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3F9317EA" w14:textId="77777777" w:rsidR="00D21A9A" w:rsidRDefault="00D21A9A">
      <w:pPr>
        <w:widowControl w:val="0"/>
        <w:autoSpaceDE w:val="0"/>
        <w:autoSpaceDN w:val="0"/>
        <w:adjustRightInd w:val="0"/>
        <w:spacing w:line="319" w:lineRule="auto"/>
        <w:ind w:firstLine="709"/>
      </w:pPr>
    </w:p>
    <w:p w14:paraId="0909313F" w14:textId="77777777" w:rsidR="00D21A9A" w:rsidRDefault="005C1D54">
      <w:pPr>
        <w:widowControl w:val="0"/>
        <w:autoSpaceDE w:val="0"/>
        <w:autoSpaceDN w:val="0"/>
        <w:adjustRightInd w:val="0"/>
        <w:spacing w:line="319" w:lineRule="auto"/>
        <w:jc w:val="center"/>
        <w:outlineLvl w:val="2"/>
      </w:pPr>
      <w:bookmarkStart w:id="33" w:name="Par272"/>
      <w:bookmarkEnd w:id="33"/>
      <w:r>
        <w:t>5. Обстоятельства непреодолимой силы</w:t>
      </w:r>
    </w:p>
    <w:p w14:paraId="40B2EB12" w14:textId="77777777" w:rsidR="00D21A9A" w:rsidRDefault="005C1D54">
      <w:pPr>
        <w:widowControl w:val="0"/>
        <w:autoSpaceDE w:val="0"/>
        <w:autoSpaceDN w:val="0"/>
        <w:adjustRightInd w:val="0"/>
        <w:spacing w:line="319" w:lineRule="auto"/>
        <w:ind w:firstLine="709"/>
      </w:pPr>
      <w:r>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2AF0D952" w14:textId="77777777" w:rsidR="00D21A9A" w:rsidRDefault="005C1D54">
      <w:pPr>
        <w:widowControl w:val="0"/>
        <w:autoSpaceDE w:val="0"/>
        <w:autoSpaceDN w:val="0"/>
        <w:adjustRightInd w:val="0"/>
        <w:spacing w:line="319" w:lineRule="auto"/>
        <w:ind w:firstLine="709"/>
      </w:pPr>
      <w:r>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74CDF913" w14:textId="77777777" w:rsidR="00D21A9A" w:rsidRDefault="00D21A9A">
      <w:pPr>
        <w:widowControl w:val="0"/>
        <w:autoSpaceDE w:val="0"/>
        <w:autoSpaceDN w:val="0"/>
        <w:adjustRightInd w:val="0"/>
        <w:spacing w:line="319" w:lineRule="auto"/>
        <w:ind w:firstLine="709"/>
      </w:pPr>
    </w:p>
    <w:p w14:paraId="1CD94963" w14:textId="77777777" w:rsidR="00D21A9A" w:rsidRDefault="00D21A9A">
      <w:pPr>
        <w:widowControl w:val="0"/>
        <w:autoSpaceDE w:val="0"/>
        <w:autoSpaceDN w:val="0"/>
        <w:adjustRightInd w:val="0"/>
        <w:spacing w:line="319" w:lineRule="auto"/>
        <w:ind w:firstLine="709"/>
      </w:pPr>
    </w:p>
    <w:p w14:paraId="56E11BA0" w14:textId="77777777" w:rsidR="00D21A9A" w:rsidRDefault="005C1D54">
      <w:pPr>
        <w:widowControl w:val="0"/>
        <w:autoSpaceDE w:val="0"/>
        <w:autoSpaceDN w:val="0"/>
        <w:adjustRightInd w:val="0"/>
        <w:spacing w:line="319" w:lineRule="auto"/>
        <w:ind w:firstLine="709"/>
      </w:pPr>
      <w:r>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14EDBFF7" w14:textId="77777777" w:rsidR="00D21A9A" w:rsidRDefault="00D21A9A">
      <w:pPr>
        <w:widowControl w:val="0"/>
        <w:autoSpaceDE w:val="0"/>
        <w:autoSpaceDN w:val="0"/>
        <w:adjustRightInd w:val="0"/>
        <w:spacing w:line="319" w:lineRule="auto"/>
        <w:ind w:firstLine="709"/>
      </w:pPr>
    </w:p>
    <w:p w14:paraId="7FEA1D5A" w14:textId="77777777" w:rsidR="00D21A9A" w:rsidRDefault="005C1D54">
      <w:pPr>
        <w:widowControl w:val="0"/>
        <w:autoSpaceDE w:val="0"/>
        <w:autoSpaceDN w:val="0"/>
        <w:adjustRightInd w:val="0"/>
        <w:spacing w:line="319" w:lineRule="auto"/>
        <w:jc w:val="center"/>
        <w:outlineLvl w:val="2"/>
      </w:pPr>
      <w:bookmarkStart w:id="34" w:name="Par278"/>
      <w:bookmarkEnd w:id="34"/>
      <w:r>
        <w:t>6. Конфиденциальность</w:t>
      </w:r>
    </w:p>
    <w:p w14:paraId="5374EF7E" w14:textId="77777777" w:rsidR="00D21A9A" w:rsidRDefault="00D21A9A">
      <w:pPr>
        <w:widowControl w:val="0"/>
        <w:autoSpaceDE w:val="0"/>
        <w:autoSpaceDN w:val="0"/>
        <w:adjustRightInd w:val="0"/>
        <w:spacing w:line="319" w:lineRule="auto"/>
        <w:ind w:firstLine="709"/>
      </w:pPr>
    </w:p>
    <w:p w14:paraId="4814A0E5" w14:textId="77777777" w:rsidR="00D21A9A" w:rsidRDefault="005C1D54">
      <w:pPr>
        <w:widowControl w:val="0"/>
        <w:autoSpaceDE w:val="0"/>
        <w:autoSpaceDN w:val="0"/>
        <w:adjustRightInd w:val="0"/>
        <w:spacing w:line="319" w:lineRule="auto"/>
        <w:ind w:firstLine="709"/>
      </w:pPr>
      <w: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5A6D4F26" w14:textId="77777777" w:rsidR="00D21A9A" w:rsidRDefault="00D21A9A">
      <w:pPr>
        <w:widowControl w:val="0"/>
        <w:autoSpaceDE w:val="0"/>
        <w:autoSpaceDN w:val="0"/>
        <w:adjustRightInd w:val="0"/>
        <w:spacing w:line="319" w:lineRule="auto"/>
        <w:ind w:firstLine="709"/>
      </w:pPr>
    </w:p>
    <w:p w14:paraId="2E825C77" w14:textId="77777777" w:rsidR="00D21A9A" w:rsidRDefault="005C1D54">
      <w:pPr>
        <w:widowControl w:val="0"/>
        <w:autoSpaceDE w:val="0"/>
        <w:autoSpaceDN w:val="0"/>
        <w:adjustRightInd w:val="0"/>
        <w:spacing w:line="319" w:lineRule="auto"/>
        <w:jc w:val="center"/>
        <w:outlineLvl w:val="2"/>
      </w:pPr>
      <w:bookmarkStart w:id="35" w:name="Par282"/>
      <w:bookmarkEnd w:id="35"/>
      <w:r>
        <w:t>7. Порядок разрешения споров</w:t>
      </w:r>
    </w:p>
    <w:p w14:paraId="5A221E24" w14:textId="77777777" w:rsidR="00D21A9A" w:rsidRDefault="00D21A9A">
      <w:pPr>
        <w:widowControl w:val="0"/>
        <w:autoSpaceDE w:val="0"/>
        <w:autoSpaceDN w:val="0"/>
        <w:adjustRightInd w:val="0"/>
        <w:spacing w:line="319" w:lineRule="auto"/>
        <w:ind w:firstLine="709"/>
      </w:pPr>
    </w:p>
    <w:p w14:paraId="69EB2DE8" w14:textId="77777777" w:rsidR="00D21A9A" w:rsidRDefault="005C1D54">
      <w:pPr>
        <w:widowControl w:val="0"/>
        <w:autoSpaceDE w:val="0"/>
        <w:autoSpaceDN w:val="0"/>
        <w:adjustRightInd w:val="0"/>
        <w:spacing w:line="319" w:lineRule="auto"/>
        <w:ind w:firstLine="709"/>
      </w:pPr>
      <w:r>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t>Ростех</w:t>
      </w:r>
      <w:proofErr w:type="spellEnd"/>
      <w:r>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t>Ростех</w:t>
      </w:r>
      <w:proofErr w:type="spellEnd"/>
      <w:r>
        <w:t>» признаются Сторонами обязательными для исполнения, являются окончательными и не подлежат оспариванию.</w:t>
      </w:r>
    </w:p>
    <w:p w14:paraId="7E4D0D85" w14:textId="77777777" w:rsidR="00D21A9A" w:rsidRDefault="005C1D54">
      <w:pPr>
        <w:widowControl w:val="0"/>
        <w:autoSpaceDE w:val="0"/>
        <w:autoSpaceDN w:val="0"/>
        <w:adjustRightInd w:val="0"/>
        <w:spacing w:line="319" w:lineRule="auto"/>
        <w:jc w:val="center"/>
        <w:outlineLvl w:val="2"/>
      </w:pPr>
      <w:bookmarkStart w:id="36" w:name="Par287"/>
      <w:bookmarkEnd w:id="36"/>
      <w:r>
        <w:t>8. Одностороннее расторжение Договора</w:t>
      </w:r>
    </w:p>
    <w:p w14:paraId="6D0CAB43" w14:textId="77777777" w:rsidR="00D21A9A" w:rsidRDefault="00D21A9A">
      <w:pPr>
        <w:widowControl w:val="0"/>
        <w:autoSpaceDE w:val="0"/>
        <w:autoSpaceDN w:val="0"/>
        <w:adjustRightInd w:val="0"/>
        <w:spacing w:line="319" w:lineRule="auto"/>
        <w:ind w:firstLine="709"/>
        <w:outlineLvl w:val="2"/>
      </w:pPr>
    </w:p>
    <w:p w14:paraId="1A132499" w14:textId="77777777" w:rsidR="00D21A9A" w:rsidRDefault="005C1D54">
      <w:pPr>
        <w:widowControl w:val="0"/>
        <w:autoSpaceDE w:val="0"/>
        <w:autoSpaceDN w:val="0"/>
        <w:adjustRightInd w:val="0"/>
        <w:spacing w:line="319" w:lineRule="auto"/>
        <w:ind w:firstLine="709"/>
        <w:outlineLvl w:val="2"/>
      </w:pPr>
      <w:r>
        <w:t>8.1.</w:t>
      </w:r>
      <w: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6B6FD3C7" w14:textId="77777777" w:rsidR="00D21A9A" w:rsidRDefault="005C1D54">
      <w:pPr>
        <w:widowControl w:val="0"/>
        <w:autoSpaceDE w:val="0"/>
        <w:autoSpaceDN w:val="0"/>
        <w:adjustRightInd w:val="0"/>
        <w:spacing w:line="319" w:lineRule="auto"/>
        <w:ind w:firstLine="709"/>
        <w:outlineLvl w:val="2"/>
      </w:pPr>
      <w:r>
        <w:t>8.1.1.</w:t>
      </w:r>
      <w:r>
        <w:tab/>
        <w:t>при использовании Объекта Арендатором не в соответствии с условиями настоящего Договора;</w:t>
      </w:r>
    </w:p>
    <w:p w14:paraId="3C1C5D19" w14:textId="77777777" w:rsidR="00D21A9A" w:rsidRDefault="005C1D54">
      <w:pPr>
        <w:widowControl w:val="0"/>
        <w:autoSpaceDE w:val="0"/>
        <w:autoSpaceDN w:val="0"/>
        <w:adjustRightInd w:val="0"/>
        <w:spacing w:line="319" w:lineRule="auto"/>
        <w:ind w:firstLine="709"/>
        <w:outlineLvl w:val="2"/>
      </w:pPr>
      <w:r>
        <w:t>8.1.2.</w:t>
      </w:r>
      <w:r>
        <w:tab/>
        <w:t>при существенном ухудшении состояния Объекта вне зависимости от вины Арендатора;</w:t>
      </w:r>
    </w:p>
    <w:p w14:paraId="272C5FD3" w14:textId="77777777" w:rsidR="00D21A9A" w:rsidRDefault="005C1D54">
      <w:pPr>
        <w:widowControl w:val="0"/>
        <w:autoSpaceDE w:val="0"/>
        <w:autoSpaceDN w:val="0"/>
        <w:adjustRightInd w:val="0"/>
        <w:spacing w:line="319" w:lineRule="auto"/>
        <w:ind w:firstLine="709"/>
        <w:outlineLvl w:val="2"/>
      </w:pPr>
      <w:r>
        <w:t>8.1.3.</w:t>
      </w:r>
      <w: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6C64F006" w14:textId="77777777" w:rsidR="00D21A9A" w:rsidRDefault="005C1D54">
      <w:pPr>
        <w:widowControl w:val="0"/>
        <w:autoSpaceDE w:val="0"/>
        <w:autoSpaceDN w:val="0"/>
        <w:adjustRightInd w:val="0"/>
        <w:spacing w:line="319" w:lineRule="auto"/>
        <w:ind w:firstLine="709"/>
        <w:outlineLvl w:val="2"/>
      </w:pPr>
      <w:r>
        <w:t>8.1.4.</w:t>
      </w:r>
      <w:r>
        <w:tab/>
        <w:t>при нарушении Арендатором любого из условий, установленных пунктами 2.2.2, 2.2.6 настоящего Договора;</w:t>
      </w:r>
    </w:p>
    <w:p w14:paraId="7759163B" w14:textId="77777777" w:rsidR="00D21A9A" w:rsidRDefault="005C1D54">
      <w:pPr>
        <w:widowControl w:val="0"/>
        <w:autoSpaceDE w:val="0"/>
        <w:autoSpaceDN w:val="0"/>
        <w:adjustRightInd w:val="0"/>
        <w:spacing w:line="319" w:lineRule="auto"/>
        <w:ind w:firstLine="709"/>
        <w:outlineLvl w:val="2"/>
      </w:pPr>
      <w:r>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2FB6BF9C" w14:textId="77777777" w:rsidR="00D21A9A" w:rsidRDefault="005C1D54">
      <w:pPr>
        <w:widowControl w:val="0"/>
        <w:autoSpaceDE w:val="0"/>
        <w:autoSpaceDN w:val="0"/>
        <w:adjustRightInd w:val="0"/>
        <w:spacing w:line="319" w:lineRule="auto"/>
        <w:ind w:firstLine="709"/>
        <w:outlineLvl w:val="2"/>
      </w:pPr>
      <w:r>
        <w:t>8.3.</w:t>
      </w:r>
      <w:r>
        <w:tab/>
        <w:t xml:space="preserve">Арендодатель вправе по своему желанию расторгнуть настоящий Договор в </w:t>
      </w:r>
      <w:r>
        <w:lastRenderedPageBreak/>
        <w:t>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14:paraId="10E185FD" w14:textId="77777777" w:rsidR="00D21A9A" w:rsidRDefault="00D21A9A">
      <w:pPr>
        <w:widowControl w:val="0"/>
        <w:autoSpaceDE w:val="0"/>
        <w:autoSpaceDN w:val="0"/>
        <w:adjustRightInd w:val="0"/>
        <w:spacing w:line="319" w:lineRule="auto"/>
        <w:ind w:firstLine="709"/>
        <w:outlineLvl w:val="2"/>
      </w:pPr>
    </w:p>
    <w:p w14:paraId="36DDE4DF" w14:textId="77777777" w:rsidR="00D21A9A" w:rsidRDefault="00D21A9A">
      <w:pPr>
        <w:widowControl w:val="0"/>
        <w:autoSpaceDE w:val="0"/>
        <w:autoSpaceDN w:val="0"/>
        <w:adjustRightInd w:val="0"/>
        <w:spacing w:line="319" w:lineRule="auto"/>
        <w:ind w:firstLine="709"/>
        <w:outlineLvl w:val="2"/>
      </w:pPr>
    </w:p>
    <w:p w14:paraId="79A20E0F" w14:textId="77777777" w:rsidR="00D21A9A" w:rsidRDefault="005C1D54">
      <w:pPr>
        <w:widowControl w:val="0"/>
        <w:autoSpaceDE w:val="0"/>
        <w:autoSpaceDN w:val="0"/>
        <w:adjustRightInd w:val="0"/>
        <w:spacing w:line="319" w:lineRule="auto"/>
        <w:ind w:firstLine="709"/>
        <w:outlineLvl w:val="2"/>
      </w:pPr>
      <w:r>
        <w:t>8.4.</w:t>
      </w:r>
      <w: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до даты расторжения.</w:t>
      </w:r>
    </w:p>
    <w:p w14:paraId="5902477D" w14:textId="77777777" w:rsidR="00D21A9A" w:rsidRDefault="005C1D54">
      <w:pPr>
        <w:widowControl w:val="0"/>
        <w:autoSpaceDE w:val="0"/>
        <w:autoSpaceDN w:val="0"/>
        <w:adjustRightInd w:val="0"/>
        <w:spacing w:line="319" w:lineRule="auto"/>
        <w:ind w:firstLine="709"/>
        <w:outlineLvl w:val="2"/>
      </w:pPr>
      <w:r>
        <w:t>8.5.</w:t>
      </w:r>
      <w: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477D71EF" w14:textId="77777777" w:rsidR="00D21A9A" w:rsidRDefault="005C1D54">
      <w:pPr>
        <w:widowControl w:val="0"/>
        <w:autoSpaceDE w:val="0"/>
        <w:autoSpaceDN w:val="0"/>
        <w:adjustRightInd w:val="0"/>
        <w:spacing w:line="319" w:lineRule="auto"/>
        <w:ind w:firstLine="709"/>
        <w:outlineLvl w:val="2"/>
      </w:pPr>
      <w:r>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3288AA67" w14:textId="77777777" w:rsidR="00D21A9A" w:rsidRDefault="005C1D54">
      <w:pPr>
        <w:widowControl w:val="0"/>
        <w:autoSpaceDE w:val="0"/>
        <w:autoSpaceDN w:val="0"/>
        <w:adjustRightInd w:val="0"/>
        <w:spacing w:line="319" w:lineRule="auto"/>
        <w:ind w:firstLine="709"/>
        <w:outlineLvl w:val="2"/>
      </w:pPr>
      <w:r>
        <w:t>8.7. В случае досрочного расторжения настоящего Договора Стороны должны произвести сверку взаиморасчетов.</w:t>
      </w:r>
    </w:p>
    <w:p w14:paraId="3FFDFD52" w14:textId="77777777" w:rsidR="00D21A9A" w:rsidRDefault="00D21A9A">
      <w:pPr>
        <w:widowControl w:val="0"/>
        <w:autoSpaceDE w:val="0"/>
        <w:autoSpaceDN w:val="0"/>
        <w:adjustRightInd w:val="0"/>
        <w:spacing w:line="319" w:lineRule="auto"/>
        <w:ind w:firstLine="709"/>
        <w:outlineLvl w:val="2"/>
      </w:pPr>
    </w:p>
    <w:p w14:paraId="0DEC0CB5" w14:textId="77777777" w:rsidR="00D21A9A" w:rsidRDefault="005C1D54">
      <w:pPr>
        <w:widowControl w:val="0"/>
        <w:autoSpaceDE w:val="0"/>
        <w:autoSpaceDN w:val="0"/>
        <w:adjustRightInd w:val="0"/>
        <w:spacing w:line="319" w:lineRule="auto"/>
        <w:jc w:val="center"/>
        <w:outlineLvl w:val="2"/>
      </w:pPr>
      <w:r>
        <w:t>9. Прочие условия</w:t>
      </w:r>
    </w:p>
    <w:p w14:paraId="33B02E08" w14:textId="77777777" w:rsidR="00D21A9A" w:rsidRDefault="00D21A9A">
      <w:pPr>
        <w:widowControl w:val="0"/>
        <w:autoSpaceDE w:val="0"/>
        <w:autoSpaceDN w:val="0"/>
        <w:adjustRightInd w:val="0"/>
        <w:spacing w:line="319" w:lineRule="auto"/>
        <w:jc w:val="center"/>
        <w:outlineLvl w:val="2"/>
      </w:pPr>
    </w:p>
    <w:tbl>
      <w:tblPr>
        <w:tblW w:w="9316" w:type="dxa"/>
        <w:tblCellSpacing w:w="0" w:type="dxa"/>
        <w:tblInd w:w="40" w:type="dxa"/>
        <w:tblLayout w:type="fixed"/>
        <w:tblCellMar>
          <w:top w:w="75" w:type="dxa"/>
          <w:left w:w="40" w:type="dxa"/>
          <w:bottom w:w="75" w:type="dxa"/>
          <w:right w:w="40" w:type="dxa"/>
        </w:tblCellMar>
        <w:tblLook w:val="04A0" w:firstRow="1" w:lastRow="0" w:firstColumn="1" w:lastColumn="0" w:noHBand="0" w:noVBand="1"/>
      </w:tblPr>
      <w:tblGrid>
        <w:gridCol w:w="9316"/>
      </w:tblGrid>
      <w:tr w:rsidR="00D21A9A" w14:paraId="3AC57268" w14:textId="77777777">
        <w:trPr>
          <w:trHeight w:val="1600"/>
          <w:tblCellSpacing w:w="0" w:type="dxa"/>
        </w:trPr>
        <w:tc>
          <w:tcPr>
            <w:tcW w:w="9316" w:type="dxa"/>
          </w:tcPr>
          <w:p w14:paraId="08E2BE2E" w14:textId="77777777" w:rsidR="00D21A9A" w:rsidRDefault="005C1D54">
            <w:pPr>
              <w:widowControl w:val="0"/>
              <w:autoSpaceDE w:val="0"/>
              <w:autoSpaceDN w:val="0"/>
              <w:adjustRightInd w:val="0"/>
              <w:spacing w:line="319" w:lineRule="auto"/>
              <w:ind w:right="-40" w:firstLine="709"/>
            </w:pPr>
            <w:r>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7DA692F2" w14:textId="77777777" w:rsidR="00D21A9A" w:rsidRDefault="005C1D54">
            <w:pPr>
              <w:widowControl w:val="0"/>
              <w:autoSpaceDE w:val="0"/>
              <w:autoSpaceDN w:val="0"/>
              <w:adjustRightInd w:val="0"/>
              <w:spacing w:line="319" w:lineRule="auto"/>
              <w:ind w:right="-40" w:firstLine="709"/>
            </w:pPr>
            <w:r>
              <w:t xml:space="preserve">В случае невозможности свободного доступа в помещения Арендодатель вправе привлекать специализированные предприятия и службы. </w:t>
            </w:r>
          </w:p>
          <w:p w14:paraId="7A603C81" w14:textId="77777777" w:rsidR="00D21A9A" w:rsidRDefault="005C1D54">
            <w:pPr>
              <w:widowControl w:val="0"/>
              <w:autoSpaceDE w:val="0"/>
              <w:autoSpaceDN w:val="0"/>
              <w:adjustRightInd w:val="0"/>
              <w:spacing w:line="319" w:lineRule="auto"/>
              <w:ind w:right="-40" w:firstLine="709"/>
            </w:pPr>
            <w:r>
              <w:t>Доступ на Объект, осуществляемый без присутствия Арендатора, может фиксироваться с помощью видеозаписи.</w:t>
            </w:r>
          </w:p>
          <w:p w14:paraId="58FE24F6" w14:textId="77777777" w:rsidR="00D21A9A" w:rsidRDefault="005C1D54">
            <w:pPr>
              <w:widowControl w:val="0"/>
              <w:autoSpaceDE w:val="0"/>
              <w:autoSpaceDN w:val="0"/>
              <w:adjustRightInd w:val="0"/>
              <w:spacing w:line="319" w:lineRule="auto"/>
              <w:ind w:right="-40" w:firstLine="709"/>
            </w:pPr>
            <w:r>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 </w:t>
            </w:r>
            <w:proofErr w:type="gramStart"/>
            <w:r>
              <w:t>тел.(</w:t>
            </w:r>
            <w:proofErr w:type="gramEnd"/>
            <w:r>
              <w:t xml:space="preserve">496) 46-46-215. </w:t>
            </w:r>
          </w:p>
          <w:p w14:paraId="28DCD433" w14:textId="77777777" w:rsidR="00D21A9A" w:rsidRDefault="005C1D54">
            <w:pPr>
              <w:widowControl w:val="0"/>
              <w:autoSpaceDE w:val="0"/>
              <w:autoSpaceDN w:val="0"/>
              <w:adjustRightInd w:val="0"/>
              <w:spacing w:line="319" w:lineRule="auto"/>
              <w:ind w:right="-40" w:firstLine="669"/>
            </w:pPr>
            <w:r>
              <w:t xml:space="preserve">9.3. Представителем Арендатора для обеспечения оперативного взаимодействия Сторон по настоящему Договору </w:t>
            </w:r>
            <w:proofErr w:type="gramStart"/>
            <w:r>
              <w:t>является  _</w:t>
            </w:r>
            <w:proofErr w:type="gramEnd"/>
            <w:r>
              <w:t>__________________________(указывается должность, Ф.И.О.), тел. ____________________, электронная почта __________________.</w:t>
            </w:r>
          </w:p>
        </w:tc>
      </w:tr>
    </w:tbl>
    <w:p w14:paraId="43C2DD5E" w14:textId="77777777" w:rsidR="00D21A9A" w:rsidRDefault="005C1D54">
      <w:pPr>
        <w:widowControl w:val="0"/>
        <w:autoSpaceDE w:val="0"/>
        <w:autoSpaceDN w:val="0"/>
        <w:adjustRightInd w:val="0"/>
        <w:spacing w:line="319" w:lineRule="auto"/>
        <w:ind w:firstLine="709"/>
      </w:pPr>
      <w:r>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25B333F8" w14:textId="77777777" w:rsidR="00D21A9A" w:rsidRDefault="005C1D54">
      <w:pPr>
        <w:widowControl w:val="0"/>
        <w:autoSpaceDE w:val="0"/>
        <w:autoSpaceDN w:val="0"/>
        <w:adjustRightInd w:val="0"/>
        <w:spacing w:line="319" w:lineRule="auto"/>
        <w:ind w:firstLine="709"/>
      </w:pPr>
      <w:r>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lastRenderedPageBreak/>
        <w:t>доказательством, подтверждающим нарушение Арендатором условий настоящего Договора.</w:t>
      </w:r>
    </w:p>
    <w:p w14:paraId="66DD7C3F" w14:textId="77777777" w:rsidR="00D21A9A" w:rsidRDefault="005C1D54">
      <w:pPr>
        <w:widowControl w:val="0"/>
        <w:autoSpaceDE w:val="0"/>
        <w:autoSpaceDN w:val="0"/>
        <w:adjustRightInd w:val="0"/>
        <w:spacing w:line="319" w:lineRule="auto"/>
        <w:ind w:firstLine="709"/>
      </w:pPr>
      <w:r>
        <w:t>9.6. 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действует до 30.04.2023 г. включительно. В части осуществления взаиморасчетов настоящий Договор действует до исполнения Сторонами своих обязательств в полном объеме.</w:t>
      </w:r>
    </w:p>
    <w:p w14:paraId="59F45DD8" w14:textId="77777777" w:rsidR="00D21A9A" w:rsidRDefault="005C1D54">
      <w:pPr>
        <w:widowControl w:val="0"/>
        <w:autoSpaceDE w:val="0"/>
        <w:autoSpaceDN w:val="0"/>
        <w:adjustRightInd w:val="0"/>
        <w:spacing w:line="319" w:lineRule="auto"/>
        <w:ind w:firstLine="709"/>
      </w:pPr>
      <w:r>
        <w:t>9.7. Во всем, что прямо не предусмотрено настоящим Договором, Стороны руководствуются законодательством Российской Федерации.</w:t>
      </w:r>
    </w:p>
    <w:p w14:paraId="0EC102F6" w14:textId="77777777" w:rsidR="00D21A9A" w:rsidRDefault="005C1D54">
      <w:pPr>
        <w:widowControl w:val="0"/>
        <w:autoSpaceDE w:val="0"/>
        <w:autoSpaceDN w:val="0"/>
        <w:adjustRightInd w:val="0"/>
        <w:spacing w:line="319" w:lineRule="auto"/>
        <w:ind w:firstLine="709"/>
      </w:pPr>
      <w:r>
        <w:t xml:space="preserve">9.8. Настоящий Договор составлен в двух подлинных аутентичных экземплярах, по одному экземпляру для каждой из Сторон. </w:t>
      </w:r>
    </w:p>
    <w:p w14:paraId="1D9B4287" w14:textId="77777777" w:rsidR="00D21A9A" w:rsidRDefault="00D21A9A">
      <w:pPr>
        <w:widowControl w:val="0"/>
        <w:autoSpaceDE w:val="0"/>
        <w:autoSpaceDN w:val="0"/>
        <w:adjustRightInd w:val="0"/>
        <w:spacing w:line="319" w:lineRule="auto"/>
        <w:ind w:firstLine="709"/>
      </w:pPr>
    </w:p>
    <w:p w14:paraId="6854007E" w14:textId="77777777" w:rsidR="00D21A9A" w:rsidRDefault="005C1D54">
      <w:pPr>
        <w:widowControl w:val="0"/>
        <w:autoSpaceDE w:val="0"/>
        <w:autoSpaceDN w:val="0"/>
        <w:adjustRightInd w:val="0"/>
        <w:spacing w:line="319" w:lineRule="auto"/>
        <w:jc w:val="center"/>
        <w:outlineLvl w:val="2"/>
      </w:pPr>
      <w:bookmarkStart w:id="37" w:name="Par304"/>
      <w:bookmarkEnd w:id="37"/>
      <w:r>
        <w:t>10. Адреса и реквизиты Сторон</w:t>
      </w:r>
    </w:p>
    <w:p w14:paraId="79A3DE9A" w14:textId="77777777" w:rsidR="00D21A9A" w:rsidRDefault="00D21A9A">
      <w:pPr>
        <w:widowControl w:val="0"/>
        <w:autoSpaceDE w:val="0"/>
        <w:autoSpaceDN w:val="0"/>
        <w:adjustRightInd w:val="0"/>
        <w:spacing w:line="319" w:lineRule="auto"/>
        <w:ind w:firstLine="709"/>
      </w:pPr>
    </w:p>
    <w:p w14:paraId="1E9FAB50"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04C2BA49" w14:textId="77777777">
        <w:tc>
          <w:tcPr>
            <w:tcW w:w="4672" w:type="dxa"/>
          </w:tcPr>
          <w:p w14:paraId="6E7BEF28" w14:textId="77777777" w:rsidR="00D21A9A" w:rsidRDefault="005C1D54">
            <w:pPr>
              <w:widowControl w:val="0"/>
              <w:autoSpaceDE w:val="0"/>
              <w:autoSpaceDN w:val="0"/>
              <w:adjustRightInd w:val="0"/>
              <w:spacing w:line="319" w:lineRule="auto"/>
              <w:ind w:firstLine="709"/>
            </w:pPr>
            <w:r>
              <w:t>Арендодатель:</w:t>
            </w:r>
          </w:p>
          <w:p w14:paraId="2392BC3B" w14:textId="77777777" w:rsidR="00D21A9A" w:rsidRDefault="00D21A9A">
            <w:pPr>
              <w:widowControl w:val="0"/>
              <w:autoSpaceDE w:val="0"/>
              <w:autoSpaceDN w:val="0"/>
              <w:adjustRightInd w:val="0"/>
              <w:spacing w:line="319" w:lineRule="auto"/>
              <w:ind w:firstLine="709"/>
            </w:pPr>
          </w:p>
          <w:p w14:paraId="4F4BF016" w14:textId="77777777" w:rsidR="00D21A9A" w:rsidRDefault="00D21A9A">
            <w:pPr>
              <w:widowControl w:val="0"/>
              <w:autoSpaceDE w:val="0"/>
              <w:autoSpaceDN w:val="0"/>
              <w:adjustRightInd w:val="0"/>
              <w:spacing w:line="319" w:lineRule="auto"/>
              <w:ind w:firstLine="709"/>
            </w:pPr>
          </w:p>
          <w:p w14:paraId="2F464EDD" w14:textId="77777777" w:rsidR="00D21A9A" w:rsidRDefault="00D21A9A">
            <w:pPr>
              <w:widowControl w:val="0"/>
              <w:autoSpaceDE w:val="0"/>
              <w:autoSpaceDN w:val="0"/>
              <w:adjustRightInd w:val="0"/>
              <w:spacing w:line="319" w:lineRule="auto"/>
              <w:ind w:firstLine="709"/>
            </w:pPr>
          </w:p>
        </w:tc>
        <w:tc>
          <w:tcPr>
            <w:tcW w:w="4673" w:type="dxa"/>
          </w:tcPr>
          <w:p w14:paraId="374C4A14" w14:textId="77777777" w:rsidR="00D21A9A" w:rsidRDefault="005C1D54">
            <w:pPr>
              <w:widowControl w:val="0"/>
              <w:autoSpaceDE w:val="0"/>
              <w:autoSpaceDN w:val="0"/>
              <w:adjustRightInd w:val="0"/>
              <w:spacing w:line="319" w:lineRule="auto"/>
              <w:ind w:firstLine="709"/>
            </w:pPr>
            <w:r>
              <w:t>Арендатор:</w:t>
            </w:r>
          </w:p>
        </w:tc>
      </w:tr>
      <w:tr w:rsidR="00D21A9A" w14:paraId="49FFFC2F" w14:textId="77777777">
        <w:tc>
          <w:tcPr>
            <w:tcW w:w="4672" w:type="dxa"/>
          </w:tcPr>
          <w:p w14:paraId="3D712DE7" w14:textId="77777777" w:rsidR="00D21A9A" w:rsidRDefault="005C1D54">
            <w:pPr>
              <w:widowControl w:val="0"/>
              <w:autoSpaceDE w:val="0"/>
              <w:autoSpaceDN w:val="0"/>
              <w:adjustRightInd w:val="0"/>
              <w:spacing w:line="319" w:lineRule="auto"/>
              <w:ind w:firstLine="709"/>
            </w:pPr>
            <w:r>
              <w:t>Генеральный директор</w:t>
            </w:r>
          </w:p>
          <w:p w14:paraId="39FAD747" w14:textId="77777777" w:rsidR="00D21A9A" w:rsidRDefault="005C1D54">
            <w:pPr>
              <w:widowControl w:val="0"/>
              <w:autoSpaceDE w:val="0"/>
              <w:autoSpaceDN w:val="0"/>
              <w:adjustRightInd w:val="0"/>
              <w:spacing w:line="319" w:lineRule="auto"/>
              <w:ind w:firstLine="709"/>
            </w:pPr>
            <w:r>
              <w:t>_____________________</w:t>
            </w:r>
          </w:p>
        </w:tc>
        <w:tc>
          <w:tcPr>
            <w:tcW w:w="4673" w:type="dxa"/>
          </w:tcPr>
          <w:p w14:paraId="672188E5" w14:textId="77777777" w:rsidR="00D21A9A" w:rsidRDefault="005C1D54">
            <w:pPr>
              <w:widowControl w:val="0"/>
              <w:autoSpaceDE w:val="0"/>
              <w:autoSpaceDN w:val="0"/>
              <w:adjustRightInd w:val="0"/>
              <w:spacing w:line="319" w:lineRule="auto"/>
              <w:ind w:firstLine="709"/>
            </w:pPr>
            <w:r>
              <w:t>Генеральный директор</w:t>
            </w:r>
          </w:p>
          <w:p w14:paraId="0C8DABAF" w14:textId="77777777" w:rsidR="00D21A9A" w:rsidRDefault="005C1D54">
            <w:pPr>
              <w:widowControl w:val="0"/>
              <w:autoSpaceDE w:val="0"/>
              <w:autoSpaceDN w:val="0"/>
              <w:adjustRightInd w:val="0"/>
              <w:spacing w:line="319" w:lineRule="auto"/>
              <w:ind w:firstLine="709"/>
            </w:pPr>
            <w:r>
              <w:t>______________________</w:t>
            </w:r>
          </w:p>
          <w:p w14:paraId="32002108" w14:textId="77777777" w:rsidR="00D21A9A" w:rsidRDefault="00D21A9A">
            <w:pPr>
              <w:widowControl w:val="0"/>
              <w:autoSpaceDE w:val="0"/>
              <w:autoSpaceDN w:val="0"/>
              <w:adjustRightInd w:val="0"/>
              <w:spacing w:line="319" w:lineRule="auto"/>
              <w:ind w:firstLine="709"/>
            </w:pPr>
          </w:p>
        </w:tc>
      </w:tr>
    </w:tbl>
    <w:p w14:paraId="7C7A6D77" w14:textId="77777777" w:rsidR="00D21A9A" w:rsidRDefault="00D21A9A">
      <w:pPr>
        <w:widowControl w:val="0"/>
        <w:autoSpaceDE w:val="0"/>
        <w:autoSpaceDN w:val="0"/>
        <w:adjustRightInd w:val="0"/>
        <w:spacing w:line="271" w:lineRule="auto"/>
        <w:ind w:left="4956"/>
        <w:jc w:val="left"/>
      </w:pPr>
      <w:bookmarkStart w:id="38" w:name="Par310"/>
      <w:bookmarkEnd w:id="38"/>
    </w:p>
    <w:p w14:paraId="7FC658A0" w14:textId="77777777" w:rsidR="00D21A9A" w:rsidRDefault="00D21A9A">
      <w:pPr>
        <w:widowControl w:val="0"/>
        <w:autoSpaceDE w:val="0"/>
        <w:autoSpaceDN w:val="0"/>
        <w:adjustRightInd w:val="0"/>
        <w:spacing w:line="271" w:lineRule="auto"/>
        <w:ind w:left="4956"/>
        <w:jc w:val="left"/>
      </w:pPr>
    </w:p>
    <w:p w14:paraId="7742EFA0" w14:textId="77777777" w:rsidR="00D21A9A" w:rsidRDefault="00D21A9A">
      <w:pPr>
        <w:widowControl w:val="0"/>
        <w:autoSpaceDE w:val="0"/>
        <w:autoSpaceDN w:val="0"/>
        <w:adjustRightInd w:val="0"/>
        <w:spacing w:line="271" w:lineRule="auto"/>
        <w:ind w:left="4956"/>
        <w:jc w:val="left"/>
      </w:pPr>
    </w:p>
    <w:p w14:paraId="5DEFD6EB" w14:textId="77777777" w:rsidR="00D21A9A" w:rsidRDefault="00D21A9A">
      <w:pPr>
        <w:widowControl w:val="0"/>
        <w:autoSpaceDE w:val="0"/>
        <w:autoSpaceDN w:val="0"/>
        <w:adjustRightInd w:val="0"/>
        <w:spacing w:line="271" w:lineRule="auto"/>
        <w:ind w:left="4956"/>
        <w:jc w:val="left"/>
      </w:pPr>
    </w:p>
    <w:p w14:paraId="5514D0B5" w14:textId="77777777" w:rsidR="00D21A9A" w:rsidRDefault="00D21A9A">
      <w:pPr>
        <w:widowControl w:val="0"/>
        <w:autoSpaceDE w:val="0"/>
        <w:autoSpaceDN w:val="0"/>
        <w:adjustRightInd w:val="0"/>
        <w:spacing w:line="271" w:lineRule="auto"/>
        <w:ind w:left="4956"/>
        <w:jc w:val="left"/>
      </w:pPr>
    </w:p>
    <w:p w14:paraId="1A9799B5" w14:textId="77777777" w:rsidR="00D21A9A" w:rsidRDefault="00D21A9A">
      <w:pPr>
        <w:widowControl w:val="0"/>
        <w:autoSpaceDE w:val="0"/>
        <w:autoSpaceDN w:val="0"/>
        <w:adjustRightInd w:val="0"/>
        <w:spacing w:line="271" w:lineRule="auto"/>
        <w:ind w:left="4956"/>
        <w:jc w:val="left"/>
      </w:pPr>
    </w:p>
    <w:p w14:paraId="44F06216" w14:textId="77777777" w:rsidR="00D21A9A" w:rsidRDefault="00D21A9A">
      <w:pPr>
        <w:widowControl w:val="0"/>
        <w:autoSpaceDE w:val="0"/>
        <w:autoSpaceDN w:val="0"/>
        <w:adjustRightInd w:val="0"/>
        <w:spacing w:line="271" w:lineRule="auto"/>
        <w:ind w:left="4956"/>
        <w:jc w:val="left"/>
      </w:pPr>
    </w:p>
    <w:p w14:paraId="54EFBBB6" w14:textId="77777777" w:rsidR="00D21A9A" w:rsidRDefault="00D21A9A">
      <w:pPr>
        <w:widowControl w:val="0"/>
        <w:autoSpaceDE w:val="0"/>
        <w:autoSpaceDN w:val="0"/>
        <w:adjustRightInd w:val="0"/>
        <w:spacing w:line="271" w:lineRule="auto"/>
        <w:ind w:left="4956"/>
        <w:jc w:val="left"/>
      </w:pPr>
    </w:p>
    <w:p w14:paraId="0C01072B" w14:textId="77777777" w:rsidR="00D21A9A" w:rsidRDefault="00D21A9A">
      <w:pPr>
        <w:widowControl w:val="0"/>
        <w:autoSpaceDE w:val="0"/>
        <w:autoSpaceDN w:val="0"/>
        <w:adjustRightInd w:val="0"/>
        <w:spacing w:line="271" w:lineRule="auto"/>
        <w:ind w:left="4956"/>
        <w:jc w:val="left"/>
      </w:pPr>
    </w:p>
    <w:p w14:paraId="1E7CAC21" w14:textId="77777777" w:rsidR="00D21A9A" w:rsidRDefault="00D21A9A">
      <w:pPr>
        <w:widowControl w:val="0"/>
        <w:autoSpaceDE w:val="0"/>
        <w:autoSpaceDN w:val="0"/>
        <w:adjustRightInd w:val="0"/>
        <w:spacing w:line="271" w:lineRule="auto"/>
        <w:ind w:left="4956"/>
        <w:jc w:val="left"/>
      </w:pPr>
    </w:p>
    <w:p w14:paraId="2FE4279C" w14:textId="77777777" w:rsidR="00D21A9A" w:rsidRDefault="00D21A9A">
      <w:pPr>
        <w:widowControl w:val="0"/>
        <w:autoSpaceDE w:val="0"/>
        <w:autoSpaceDN w:val="0"/>
        <w:adjustRightInd w:val="0"/>
        <w:spacing w:line="271" w:lineRule="auto"/>
        <w:ind w:left="4956"/>
        <w:jc w:val="left"/>
      </w:pPr>
    </w:p>
    <w:p w14:paraId="5ED0594C" w14:textId="77777777" w:rsidR="00D21A9A" w:rsidRDefault="00D21A9A">
      <w:pPr>
        <w:widowControl w:val="0"/>
        <w:autoSpaceDE w:val="0"/>
        <w:autoSpaceDN w:val="0"/>
        <w:adjustRightInd w:val="0"/>
        <w:spacing w:line="271" w:lineRule="auto"/>
        <w:ind w:left="4956"/>
        <w:jc w:val="left"/>
      </w:pPr>
    </w:p>
    <w:p w14:paraId="79FE9957" w14:textId="77777777" w:rsidR="00D21A9A" w:rsidRDefault="00D21A9A">
      <w:pPr>
        <w:widowControl w:val="0"/>
        <w:autoSpaceDE w:val="0"/>
        <w:autoSpaceDN w:val="0"/>
        <w:adjustRightInd w:val="0"/>
        <w:spacing w:line="271" w:lineRule="auto"/>
        <w:ind w:left="4956"/>
        <w:jc w:val="left"/>
      </w:pPr>
    </w:p>
    <w:p w14:paraId="374D8B8D" w14:textId="77777777" w:rsidR="00D21A9A" w:rsidRDefault="00D21A9A">
      <w:pPr>
        <w:widowControl w:val="0"/>
        <w:autoSpaceDE w:val="0"/>
        <w:autoSpaceDN w:val="0"/>
        <w:adjustRightInd w:val="0"/>
        <w:spacing w:line="271" w:lineRule="auto"/>
        <w:ind w:left="4956"/>
        <w:jc w:val="left"/>
      </w:pPr>
    </w:p>
    <w:p w14:paraId="34EF7E42" w14:textId="77777777" w:rsidR="00D21A9A" w:rsidRDefault="00D21A9A">
      <w:pPr>
        <w:widowControl w:val="0"/>
        <w:autoSpaceDE w:val="0"/>
        <w:autoSpaceDN w:val="0"/>
        <w:adjustRightInd w:val="0"/>
        <w:spacing w:line="271" w:lineRule="auto"/>
        <w:ind w:left="4956"/>
        <w:jc w:val="left"/>
      </w:pPr>
    </w:p>
    <w:p w14:paraId="62CB823E" w14:textId="77777777" w:rsidR="00D21A9A" w:rsidRDefault="00D21A9A">
      <w:pPr>
        <w:widowControl w:val="0"/>
        <w:autoSpaceDE w:val="0"/>
        <w:autoSpaceDN w:val="0"/>
        <w:adjustRightInd w:val="0"/>
        <w:spacing w:line="271" w:lineRule="auto"/>
        <w:ind w:left="4956"/>
        <w:jc w:val="left"/>
      </w:pPr>
    </w:p>
    <w:p w14:paraId="34505D51" w14:textId="77777777" w:rsidR="00D21A9A" w:rsidRDefault="00D21A9A">
      <w:pPr>
        <w:widowControl w:val="0"/>
        <w:autoSpaceDE w:val="0"/>
        <w:autoSpaceDN w:val="0"/>
        <w:adjustRightInd w:val="0"/>
        <w:spacing w:line="271" w:lineRule="auto"/>
        <w:ind w:left="4956"/>
        <w:jc w:val="left"/>
      </w:pPr>
    </w:p>
    <w:p w14:paraId="0A18A945" w14:textId="77777777" w:rsidR="00D21A9A" w:rsidRDefault="00D21A9A">
      <w:pPr>
        <w:widowControl w:val="0"/>
        <w:autoSpaceDE w:val="0"/>
        <w:autoSpaceDN w:val="0"/>
        <w:adjustRightInd w:val="0"/>
        <w:spacing w:line="271" w:lineRule="auto"/>
        <w:ind w:left="4956"/>
        <w:jc w:val="left"/>
      </w:pPr>
    </w:p>
    <w:p w14:paraId="6F22826C" w14:textId="77777777" w:rsidR="00D21A9A" w:rsidRDefault="00D21A9A">
      <w:pPr>
        <w:widowControl w:val="0"/>
        <w:autoSpaceDE w:val="0"/>
        <w:autoSpaceDN w:val="0"/>
        <w:adjustRightInd w:val="0"/>
        <w:spacing w:line="271" w:lineRule="auto"/>
        <w:ind w:left="4956"/>
        <w:jc w:val="left"/>
      </w:pPr>
    </w:p>
    <w:p w14:paraId="19F25895" w14:textId="77777777" w:rsidR="00D21A9A" w:rsidRDefault="00D21A9A">
      <w:pPr>
        <w:widowControl w:val="0"/>
        <w:autoSpaceDE w:val="0"/>
        <w:autoSpaceDN w:val="0"/>
        <w:adjustRightInd w:val="0"/>
        <w:spacing w:line="271" w:lineRule="auto"/>
        <w:ind w:left="4956"/>
        <w:jc w:val="left"/>
      </w:pPr>
    </w:p>
    <w:p w14:paraId="013CFC9D" w14:textId="77777777" w:rsidR="00D21A9A" w:rsidRDefault="00D21A9A">
      <w:pPr>
        <w:widowControl w:val="0"/>
        <w:autoSpaceDE w:val="0"/>
        <w:autoSpaceDN w:val="0"/>
        <w:adjustRightInd w:val="0"/>
        <w:spacing w:line="271" w:lineRule="auto"/>
        <w:ind w:left="4956"/>
        <w:jc w:val="left"/>
      </w:pPr>
    </w:p>
    <w:p w14:paraId="1BB3B428" w14:textId="77777777" w:rsidR="00D21A9A" w:rsidRDefault="00D21A9A">
      <w:pPr>
        <w:widowControl w:val="0"/>
        <w:autoSpaceDE w:val="0"/>
        <w:autoSpaceDN w:val="0"/>
        <w:adjustRightInd w:val="0"/>
        <w:spacing w:line="271" w:lineRule="auto"/>
        <w:ind w:left="4956"/>
        <w:jc w:val="left"/>
      </w:pPr>
    </w:p>
    <w:p w14:paraId="581320F2" w14:textId="77777777" w:rsidR="00D21A9A" w:rsidRDefault="005C1D54">
      <w:pPr>
        <w:widowControl w:val="0"/>
        <w:autoSpaceDE w:val="0"/>
        <w:autoSpaceDN w:val="0"/>
        <w:adjustRightInd w:val="0"/>
        <w:spacing w:line="271" w:lineRule="auto"/>
        <w:ind w:left="4956"/>
        <w:jc w:val="left"/>
      </w:pPr>
      <w:r>
        <w:t>Приложение № 1</w:t>
      </w:r>
    </w:p>
    <w:p w14:paraId="70E3D504" w14:textId="77777777" w:rsidR="00D21A9A" w:rsidRDefault="005C1D54">
      <w:pPr>
        <w:widowControl w:val="0"/>
        <w:autoSpaceDE w:val="0"/>
        <w:autoSpaceDN w:val="0"/>
        <w:adjustRightInd w:val="0"/>
        <w:spacing w:line="271" w:lineRule="auto"/>
        <w:ind w:left="4956"/>
        <w:jc w:val="left"/>
      </w:pPr>
      <w:r>
        <w:t>к договору аренды объектов</w:t>
      </w:r>
    </w:p>
    <w:p w14:paraId="6F6FEE97" w14:textId="77777777" w:rsidR="00D21A9A" w:rsidRDefault="005C1D54">
      <w:pPr>
        <w:widowControl w:val="0"/>
        <w:autoSpaceDE w:val="0"/>
        <w:autoSpaceDN w:val="0"/>
        <w:adjustRightInd w:val="0"/>
        <w:spacing w:line="271" w:lineRule="auto"/>
        <w:ind w:left="4956"/>
        <w:jc w:val="left"/>
      </w:pPr>
      <w:r>
        <w:t>недвижимого имущества</w:t>
      </w:r>
    </w:p>
    <w:p w14:paraId="342105AD" w14:textId="77777777" w:rsidR="00D21A9A" w:rsidRDefault="005C1D54">
      <w:pPr>
        <w:widowControl w:val="0"/>
        <w:autoSpaceDE w:val="0"/>
        <w:autoSpaceDN w:val="0"/>
        <w:adjustRightInd w:val="0"/>
        <w:spacing w:line="271" w:lineRule="auto"/>
        <w:ind w:left="4956"/>
        <w:jc w:val="left"/>
      </w:pPr>
      <w:r>
        <w:t>от «____» ______________ 20__ г. № ____</w:t>
      </w:r>
    </w:p>
    <w:p w14:paraId="71E38A32" w14:textId="77777777" w:rsidR="00D21A9A" w:rsidRDefault="00D21A9A">
      <w:pPr>
        <w:widowControl w:val="0"/>
        <w:autoSpaceDE w:val="0"/>
        <w:autoSpaceDN w:val="0"/>
        <w:adjustRightInd w:val="0"/>
        <w:spacing w:line="319" w:lineRule="auto"/>
        <w:ind w:firstLine="709"/>
      </w:pPr>
    </w:p>
    <w:p w14:paraId="4139A3E3" w14:textId="77777777" w:rsidR="00D21A9A" w:rsidRDefault="005C1D54">
      <w:pPr>
        <w:widowControl w:val="0"/>
        <w:autoSpaceDE w:val="0"/>
        <w:autoSpaceDN w:val="0"/>
        <w:adjustRightInd w:val="0"/>
        <w:spacing w:line="319" w:lineRule="auto"/>
        <w:jc w:val="center"/>
        <w:rPr>
          <w:i/>
        </w:rPr>
      </w:pPr>
      <w:r>
        <w:rPr>
          <w:b/>
        </w:rPr>
        <w:t>Характеристики и экспликация помещений</w:t>
      </w:r>
      <w:r>
        <w:t xml:space="preserve"> </w:t>
      </w:r>
      <w:r>
        <w:rPr>
          <w:i/>
        </w:rPr>
        <w:t>(если применимо)</w:t>
      </w:r>
    </w:p>
    <w:p w14:paraId="5B5121E4" w14:textId="77777777" w:rsidR="00D21A9A" w:rsidRDefault="00D21A9A">
      <w:pPr>
        <w:widowControl w:val="0"/>
        <w:autoSpaceDE w:val="0"/>
        <w:autoSpaceDN w:val="0"/>
        <w:adjustRightInd w:val="0"/>
        <w:spacing w:line="319" w:lineRule="auto"/>
        <w:ind w:firstLine="709"/>
        <w:rPr>
          <w:i/>
        </w:rPr>
      </w:pPr>
    </w:p>
    <w:p w14:paraId="528E0D48" w14:textId="77777777" w:rsidR="00D21A9A" w:rsidRDefault="00D21A9A">
      <w:pPr>
        <w:widowControl w:val="0"/>
        <w:autoSpaceDE w:val="0"/>
        <w:autoSpaceDN w:val="0"/>
        <w:adjustRightInd w:val="0"/>
        <w:spacing w:line="319" w:lineRule="auto"/>
        <w:ind w:firstLine="709"/>
      </w:pPr>
    </w:p>
    <w:p w14:paraId="2EA05AC0" w14:textId="77777777" w:rsidR="00D21A9A" w:rsidRDefault="005C1D54">
      <w:pPr>
        <w:widowControl w:val="0"/>
        <w:autoSpaceDE w:val="0"/>
        <w:autoSpaceDN w:val="0"/>
        <w:adjustRightInd w:val="0"/>
        <w:spacing w:line="319" w:lineRule="auto"/>
        <w:jc w:val="center"/>
        <w:rPr>
          <w:b/>
        </w:rPr>
      </w:pPr>
      <w:r>
        <w:rPr>
          <w:b/>
        </w:rPr>
        <w:t>План размещения</w:t>
      </w:r>
    </w:p>
    <w:p w14:paraId="58C63830" w14:textId="77777777" w:rsidR="00D21A9A" w:rsidRDefault="00D21A9A">
      <w:pPr>
        <w:widowControl w:val="0"/>
        <w:autoSpaceDE w:val="0"/>
        <w:autoSpaceDN w:val="0"/>
        <w:adjustRightInd w:val="0"/>
        <w:spacing w:line="319" w:lineRule="auto"/>
        <w:ind w:firstLine="709"/>
      </w:pPr>
    </w:p>
    <w:p w14:paraId="47666B5E"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12B2D47F" w14:textId="77777777">
        <w:tc>
          <w:tcPr>
            <w:tcW w:w="4672" w:type="dxa"/>
          </w:tcPr>
          <w:p w14:paraId="3F31DE7F" w14:textId="77777777" w:rsidR="00D21A9A" w:rsidRDefault="005C1D54">
            <w:pPr>
              <w:widowControl w:val="0"/>
              <w:autoSpaceDE w:val="0"/>
              <w:autoSpaceDN w:val="0"/>
              <w:adjustRightInd w:val="0"/>
              <w:spacing w:line="319" w:lineRule="auto"/>
              <w:ind w:firstLine="709"/>
            </w:pPr>
            <w:r>
              <w:t>Арендодатель:</w:t>
            </w:r>
          </w:p>
          <w:p w14:paraId="773196CF" w14:textId="77777777" w:rsidR="00D21A9A" w:rsidRDefault="00D21A9A">
            <w:pPr>
              <w:widowControl w:val="0"/>
              <w:autoSpaceDE w:val="0"/>
              <w:autoSpaceDN w:val="0"/>
              <w:adjustRightInd w:val="0"/>
              <w:spacing w:line="319" w:lineRule="auto"/>
              <w:ind w:firstLine="709"/>
            </w:pPr>
          </w:p>
          <w:p w14:paraId="447379E3" w14:textId="77777777" w:rsidR="00D21A9A" w:rsidRDefault="00D21A9A">
            <w:pPr>
              <w:widowControl w:val="0"/>
              <w:autoSpaceDE w:val="0"/>
              <w:autoSpaceDN w:val="0"/>
              <w:adjustRightInd w:val="0"/>
              <w:spacing w:line="319" w:lineRule="auto"/>
              <w:ind w:firstLine="709"/>
            </w:pPr>
          </w:p>
          <w:p w14:paraId="1D17C884" w14:textId="77777777" w:rsidR="00D21A9A" w:rsidRDefault="00D21A9A">
            <w:pPr>
              <w:widowControl w:val="0"/>
              <w:autoSpaceDE w:val="0"/>
              <w:autoSpaceDN w:val="0"/>
              <w:adjustRightInd w:val="0"/>
              <w:spacing w:line="319" w:lineRule="auto"/>
              <w:ind w:firstLine="709"/>
            </w:pPr>
          </w:p>
          <w:p w14:paraId="34743BA2" w14:textId="77777777" w:rsidR="00D21A9A" w:rsidRDefault="00D21A9A">
            <w:pPr>
              <w:widowControl w:val="0"/>
              <w:autoSpaceDE w:val="0"/>
              <w:autoSpaceDN w:val="0"/>
              <w:adjustRightInd w:val="0"/>
              <w:spacing w:line="319" w:lineRule="auto"/>
              <w:ind w:firstLine="709"/>
            </w:pPr>
          </w:p>
          <w:p w14:paraId="6A207ADC" w14:textId="77777777" w:rsidR="00D21A9A" w:rsidRDefault="00D21A9A">
            <w:pPr>
              <w:widowControl w:val="0"/>
              <w:autoSpaceDE w:val="0"/>
              <w:autoSpaceDN w:val="0"/>
              <w:adjustRightInd w:val="0"/>
              <w:spacing w:line="319" w:lineRule="auto"/>
              <w:ind w:firstLine="709"/>
            </w:pPr>
          </w:p>
          <w:p w14:paraId="7B162EEC" w14:textId="77777777" w:rsidR="00D21A9A" w:rsidRDefault="00D21A9A">
            <w:pPr>
              <w:widowControl w:val="0"/>
              <w:autoSpaceDE w:val="0"/>
              <w:autoSpaceDN w:val="0"/>
              <w:adjustRightInd w:val="0"/>
              <w:spacing w:line="319" w:lineRule="auto"/>
              <w:ind w:firstLine="709"/>
            </w:pPr>
          </w:p>
          <w:p w14:paraId="1D130E3F" w14:textId="77777777" w:rsidR="00D21A9A" w:rsidRDefault="00D21A9A">
            <w:pPr>
              <w:widowControl w:val="0"/>
              <w:autoSpaceDE w:val="0"/>
              <w:autoSpaceDN w:val="0"/>
              <w:adjustRightInd w:val="0"/>
              <w:spacing w:line="319" w:lineRule="auto"/>
              <w:ind w:firstLine="709"/>
            </w:pPr>
          </w:p>
        </w:tc>
        <w:tc>
          <w:tcPr>
            <w:tcW w:w="4673" w:type="dxa"/>
          </w:tcPr>
          <w:p w14:paraId="7F1639C2" w14:textId="77777777" w:rsidR="00D21A9A" w:rsidRDefault="005C1D54">
            <w:pPr>
              <w:widowControl w:val="0"/>
              <w:autoSpaceDE w:val="0"/>
              <w:autoSpaceDN w:val="0"/>
              <w:adjustRightInd w:val="0"/>
              <w:spacing w:line="319" w:lineRule="auto"/>
              <w:ind w:firstLine="709"/>
            </w:pPr>
            <w:r>
              <w:t>Арендатор:</w:t>
            </w:r>
          </w:p>
        </w:tc>
      </w:tr>
      <w:tr w:rsidR="00D21A9A" w14:paraId="55DA14A0" w14:textId="77777777">
        <w:tc>
          <w:tcPr>
            <w:tcW w:w="4672" w:type="dxa"/>
          </w:tcPr>
          <w:p w14:paraId="718EB9EA" w14:textId="77777777" w:rsidR="00D21A9A" w:rsidRDefault="005C1D54">
            <w:pPr>
              <w:widowControl w:val="0"/>
              <w:autoSpaceDE w:val="0"/>
              <w:autoSpaceDN w:val="0"/>
              <w:adjustRightInd w:val="0"/>
              <w:spacing w:line="319" w:lineRule="auto"/>
              <w:ind w:firstLine="709"/>
            </w:pPr>
            <w:r>
              <w:t>Генеральный директор</w:t>
            </w:r>
          </w:p>
          <w:p w14:paraId="0B7F458A" w14:textId="77777777" w:rsidR="00D21A9A" w:rsidRDefault="00D21A9A">
            <w:pPr>
              <w:widowControl w:val="0"/>
              <w:autoSpaceDE w:val="0"/>
              <w:autoSpaceDN w:val="0"/>
              <w:adjustRightInd w:val="0"/>
              <w:spacing w:line="319" w:lineRule="auto"/>
              <w:ind w:firstLine="709"/>
            </w:pPr>
          </w:p>
          <w:p w14:paraId="2C9B789B" w14:textId="77777777" w:rsidR="00D21A9A" w:rsidRDefault="00D21A9A">
            <w:pPr>
              <w:widowControl w:val="0"/>
              <w:autoSpaceDE w:val="0"/>
              <w:autoSpaceDN w:val="0"/>
              <w:adjustRightInd w:val="0"/>
              <w:spacing w:line="319" w:lineRule="auto"/>
              <w:ind w:firstLine="709"/>
            </w:pPr>
          </w:p>
          <w:p w14:paraId="636E91FF" w14:textId="77777777" w:rsidR="00D21A9A" w:rsidRDefault="00D21A9A">
            <w:pPr>
              <w:widowControl w:val="0"/>
              <w:autoSpaceDE w:val="0"/>
              <w:autoSpaceDN w:val="0"/>
              <w:adjustRightInd w:val="0"/>
              <w:spacing w:line="319" w:lineRule="auto"/>
              <w:ind w:firstLine="709"/>
            </w:pPr>
          </w:p>
          <w:p w14:paraId="23E3CC9D" w14:textId="77777777" w:rsidR="00D21A9A" w:rsidRDefault="005C1D54">
            <w:pPr>
              <w:widowControl w:val="0"/>
              <w:autoSpaceDE w:val="0"/>
              <w:autoSpaceDN w:val="0"/>
              <w:adjustRightInd w:val="0"/>
              <w:spacing w:line="319" w:lineRule="auto"/>
              <w:ind w:firstLine="709"/>
            </w:pPr>
            <w:r>
              <w:t>_____________________</w:t>
            </w:r>
          </w:p>
        </w:tc>
        <w:tc>
          <w:tcPr>
            <w:tcW w:w="4673" w:type="dxa"/>
          </w:tcPr>
          <w:p w14:paraId="752D68DE" w14:textId="77777777" w:rsidR="00D21A9A" w:rsidRDefault="005C1D54">
            <w:pPr>
              <w:widowControl w:val="0"/>
              <w:autoSpaceDE w:val="0"/>
              <w:autoSpaceDN w:val="0"/>
              <w:adjustRightInd w:val="0"/>
              <w:spacing w:line="319" w:lineRule="auto"/>
              <w:ind w:firstLine="709"/>
            </w:pPr>
            <w:r>
              <w:t>Генеральный директор</w:t>
            </w:r>
          </w:p>
          <w:p w14:paraId="6A1CF193" w14:textId="77777777" w:rsidR="00D21A9A" w:rsidRDefault="00D21A9A">
            <w:pPr>
              <w:widowControl w:val="0"/>
              <w:autoSpaceDE w:val="0"/>
              <w:autoSpaceDN w:val="0"/>
              <w:adjustRightInd w:val="0"/>
              <w:spacing w:line="319" w:lineRule="auto"/>
              <w:ind w:firstLine="709"/>
            </w:pPr>
          </w:p>
          <w:p w14:paraId="736C8804" w14:textId="77777777" w:rsidR="00D21A9A" w:rsidRDefault="00D21A9A">
            <w:pPr>
              <w:widowControl w:val="0"/>
              <w:autoSpaceDE w:val="0"/>
              <w:autoSpaceDN w:val="0"/>
              <w:adjustRightInd w:val="0"/>
              <w:spacing w:line="319" w:lineRule="auto"/>
              <w:ind w:firstLine="709"/>
            </w:pPr>
          </w:p>
          <w:p w14:paraId="25AAE5B6" w14:textId="77777777" w:rsidR="00D21A9A" w:rsidRDefault="00D21A9A">
            <w:pPr>
              <w:widowControl w:val="0"/>
              <w:autoSpaceDE w:val="0"/>
              <w:autoSpaceDN w:val="0"/>
              <w:adjustRightInd w:val="0"/>
              <w:spacing w:line="319" w:lineRule="auto"/>
              <w:ind w:firstLine="709"/>
            </w:pPr>
          </w:p>
          <w:p w14:paraId="283B2C18" w14:textId="77777777" w:rsidR="00D21A9A" w:rsidRDefault="005C1D54">
            <w:pPr>
              <w:widowControl w:val="0"/>
              <w:autoSpaceDE w:val="0"/>
              <w:autoSpaceDN w:val="0"/>
              <w:adjustRightInd w:val="0"/>
              <w:spacing w:line="319" w:lineRule="auto"/>
              <w:ind w:firstLine="709"/>
            </w:pPr>
            <w:r>
              <w:t>______________________</w:t>
            </w:r>
          </w:p>
          <w:p w14:paraId="0117584F" w14:textId="77777777" w:rsidR="00D21A9A" w:rsidRDefault="00D21A9A">
            <w:pPr>
              <w:widowControl w:val="0"/>
              <w:autoSpaceDE w:val="0"/>
              <w:autoSpaceDN w:val="0"/>
              <w:adjustRightInd w:val="0"/>
              <w:spacing w:line="319" w:lineRule="auto"/>
              <w:ind w:firstLine="709"/>
            </w:pPr>
          </w:p>
          <w:p w14:paraId="77A37C07" w14:textId="77777777" w:rsidR="00D21A9A" w:rsidRDefault="00D21A9A">
            <w:pPr>
              <w:widowControl w:val="0"/>
              <w:autoSpaceDE w:val="0"/>
              <w:autoSpaceDN w:val="0"/>
              <w:adjustRightInd w:val="0"/>
              <w:spacing w:line="319" w:lineRule="auto"/>
            </w:pPr>
          </w:p>
        </w:tc>
      </w:tr>
    </w:tbl>
    <w:p w14:paraId="2A561BB6" w14:textId="77777777" w:rsidR="00D21A9A" w:rsidRDefault="00D21A9A">
      <w:pPr>
        <w:widowControl w:val="0"/>
        <w:shd w:val="clear" w:color="auto" w:fill="FFFFFF"/>
        <w:tabs>
          <w:tab w:val="left" w:pos="1418"/>
        </w:tabs>
        <w:spacing w:line="271" w:lineRule="auto"/>
        <w:ind w:left="6372"/>
        <w:jc w:val="left"/>
      </w:pPr>
    </w:p>
    <w:p w14:paraId="4471E9F0" w14:textId="77777777" w:rsidR="00D21A9A" w:rsidRDefault="00D21A9A">
      <w:pPr>
        <w:widowControl w:val="0"/>
        <w:shd w:val="clear" w:color="auto" w:fill="FFFFFF"/>
        <w:tabs>
          <w:tab w:val="left" w:pos="1418"/>
        </w:tabs>
        <w:spacing w:line="271" w:lineRule="auto"/>
        <w:ind w:left="6372"/>
        <w:jc w:val="left"/>
      </w:pPr>
    </w:p>
    <w:p w14:paraId="61286757" w14:textId="77777777" w:rsidR="00D21A9A" w:rsidRDefault="00D21A9A">
      <w:pPr>
        <w:widowControl w:val="0"/>
        <w:shd w:val="clear" w:color="auto" w:fill="FFFFFF"/>
        <w:tabs>
          <w:tab w:val="left" w:pos="1418"/>
        </w:tabs>
        <w:spacing w:line="271" w:lineRule="auto"/>
        <w:ind w:left="6372"/>
        <w:jc w:val="left"/>
      </w:pPr>
    </w:p>
    <w:p w14:paraId="66115590" w14:textId="77777777" w:rsidR="00D21A9A" w:rsidRDefault="00D21A9A">
      <w:pPr>
        <w:widowControl w:val="0"/>
        <w:shd w:val="clear" w:color="auto" w:fill="FFFFFF"/>
        <w:tabs>
          <w:tab w:val="left" w:pos="1418"/>
        </w:tabs>
        <w:spacing w:line="271" w:lineRule="auto"/>
        <w:ind w:left="6372"/>
        <w:jc w:val="left"/>
      </w:pPr>
    </w:p>
    <w:p w14:paraId="420C50CD" w14:textId="77777777" w:rsidR="00D21A9A" w:rsidRDefault="00D21A9A">
      <w:pPr>
        <w:widowControl w:val="0"/>
        <w:shd w:val="clear" w:color="auto" w:fill="FFFFFF"/>
        <w:tabs>
          <w:tab w:val="left" w:pos="1418"/>
        </w:tabs>
        <w:spacing w:line="271" w:lineRule="auto"/>
        <w:ind w:left="6372"/>
        <w:jc w:val="left"/>
      </w:pPr>
    </w:p>
    <w:p w14:paraId="6D8499FE" w14:textId="77777777" w:rsidR="00D21A9A" w:rsidRDefault="00D21A9A">
      <w:pPr>
        <w:widowControl w:val="0"/>
        <w:shd w:val="clear" w:color="auto" w:fill="FFFFFF"/>
        <w:tabs>
          <w:tab w:val="left" w:pos="1418"/>
        </w:tabs>
        <w:spacing w:line="271" w:lineRule="auto"/>
        <w:ind w:left="6372"/>
        <w:jc w:val="left"/>
      </w:pPr>
    </w:p>
    <w:p w14:paraId="13149718" w14:textId="77777777" w:rsidR="00D21A9A" w:rsidRDefault="00D21A9A">
      <w:pPr>
        <w:widowControl w:val="0"/>
        <w:shd w:val="clear" w:color="auto" w:fill="FFFFFF"/>
        <w:tabs>
          <w:tab w:val="left" w:pos="1418"/>
        </w:tabs>
        <w:spacing w:line="271" w:lineRule="auto"/>
        <w:ind w:left="6372"/>
        <w:jc w:val="left"/>
      </w:pPr>
    </w:p>
    <w:p w14:paraId="17F523E7" w14:textId="77777777" w:rsidR="00D21A9A" w:rsidRDefault="005C1D54">
      <w:pPr>
        <w:widowControl w:val="0"/>
        <w:shd w:val="clear" w:color="auto" w:fill="FFFFFF"/>
        <w:tabs>
          <w:tab w:val="left" w:pos="1418"/>
        </w:tabs>
        <w:spacing w:line="271" w:lineRule="auto"/>
        <w:ind w:left="6372"/>
        <w:jc w:val="left"/>
      </w:pPr>
      <w:r>
        <w:lastRenderedPageBreak/>
        <w:t>Приложение № 2</w:t>
      </w:r>
    </w:p>
    <w:p w14:paraId="326F0087" w14:textId="77777777" w:rsidR="00D21A9A" w:rsidRDefault="005C1D54">
      <w:pPr>
        <w:widowControl w:val="0"/>
        <w:shd w:val="clear" w:color="auto" w:fill="FFFFFF"/>
        <w:tabs>
          <w:tab w:val="left" w:pos="1418"/>
        </w:tabs>
        <w:spacing w:line="271" w:lineRule="auto"/>
        <w:ind w:left="6372"/>
        <w:jc w:val="left"/>
      </w:pPr>
      <w:r>
        <w:t>к договору аренды объектов</w:t>
      </w:r>
    </w:p>
    <w:p w14:paraId="677409F1" w14:textId="77777777" w:rsidR="00D21A9A" w:rsidRDefault="005C1D54">
      <w:pPr>
        <w:widowControl w:val="0"/>
        <w:shd w:val="clear" w:color="auto" w:fill="FFFFFF"/>
        <w:tabs>
          <w:tab w:val="left" w:pos="1418"/>
        </w:tabs>
        <w:spacing w:line="271" w:lineRule="auto"/>
        <w:ind w:left="6372"/>
        <w:jc w:val="left"/>
      </w:pPr>
      <w:r>
        <w:t>недвижимого имущества</w:t>
      </w:r>
    </w:p>
    <w:p w14:paraId="69AE46A7" w14:textId="77777777" w:rsidR="00D21A9A" w:rsidRDefault="00D21A9A">
      <w:pPr>
        <w:widowControl w:val="0"/>
        <w:shd w:val="clear" w:color="auto" w:fill="FFFFFF"/>
        <w:tabs>
          <w:tab w:val="left" w:pos="1418"/>
        </w:tabs>
        <w:spacing w:line="319" w:lineRule="auto"/>
        <w:ind w:firstLine="709"/>
        <w:rPr>
          <w:rFonts w:eastAsia="Calibri"/>
        </w:rPr>
      </w:pPr>
    </w:p>
    <w:p w14:paraId="5DD96848" w14:textId="77777777" w:rsidR="00D21A9A" w:rsidRDefault="00D21A9A">
      <w:pPr>
        <w:widowControl w:val="0"/>
        <w:shd w:val="clear" w:color="auto" w:fill="FFFFFF"/>
        <w:tabs>
          <w:tab w:val="left" w:pos="1418"/>
        </w:tabs>
        <w:spacing w:line="319" w:lineRule="auto"/>
        <w:ind w:firstLine="709"/>
        <w:rPr>
          <w:rFonts w:eastAsia="Calibri"/>
        </w:rPr>
      </w:pPr>
    </w:p>
    <w:p w14:paraId="78827668" w14:textId="77777777" w:rsidR="00D21A9A" w:rsidRDefault="005C1D54">
      <w:pPr>
        <w:widowControl w:val="0"/>
        <w:shd w:val="clear" w:color="auto" w:fill="FFFFFF"/>
        <w:tabs>
          <w:tab w:val="left" w:pos="1418"/>
        </w:tabs>
        <w:spacing w:line="319" w:lineRule="auto"/>
        <w:jc w:val="center"/>
        <w:rPr>
          <w:i/>
        </w:rPr>
      </w:pPr>
      <w:r>
        <w:rPr>
          <w:i/>
        </w:rPr>
        <w:t>(Правоустанавливающие документы на недвижимое имущество)</w:t>
      </w:r>
    </w:p>
    <w:p w14:paraId="40057555" w14:textId="77777777" w:rsidR="00D21A9A" w:rsidRDefault="00D21A9A">
      <w:pPr>
        <w:widowControl w:val="0"/>
        <w:shd w:val="clear" w:color="auto" w:fill="FFFFFF"/>
        <w:tabs>
          <w:tab w:val="left" w:pos="1418"/>
        </w:tabs>
        <w:spacing w:line="319" w:lineRule="auto"/>
        <w:ind w:firstLine="709"/>
        <w:rPr>
          <w:rFonts w:eastAsia="Calibri"/>
          <w:i/>
        </w:rPr>
      </w:pPr>
    </w:p>
    <w:p w14:paraId="2C7319F8" w14:textId="77777777" w:rsidR="00D21A9A" w:rsidRDefault="005C1D54">
      <w:pPr>
        <w:spacing w:after="200" w:line="319" w:lineRule="auto"/>
        <w:ind w:firstLine="709"/>
        <w:rPr>
          <w:rFonts w:eastAsia="Calibri"/>
          <w:i/>
        </w:rPr>
      </w:pPr>
      <w:r>
        <w:rPr>
          <w:rFonts w:eastAsia="Calibri"/>
          <w:i/>
        </w:rPr>
        <w:br w:type="page"/>
      </w:r>
    </w:p>
    <w:p w14:paraId="56B7FBA2" w14:textId="77777777" w:rsidR="00D21A9A" w:rsidRDefault="005C1D54">
      <w:pPr>
        <w:widowControl w:val="0"/>
        <w:shd w:val="clear" w:color="auto" w:fill="FFFFFF"/>
        <w:tabs>
          <w:tab w:val="left" w:pos="1418"/>
        </w:tabs>
        <w:spacing w:line="271" w:lineRule="auto"/>
        <w:ind w:left="6372"/>
        <w:jc w:val="left"/>
      </w:pPr>
      <w:r>
        <w:lastRenderedPageBreak/>
        <w:t>Приложение № 3</w:t>
      </w:r>
    </w:p>
    <w:p w14:paraId="6B3D6D0F" w14:textId="77777777" w:rsidR="00D21A9A" w:rsidRDefault="005C1D54">
      <w:pPr>
        <w:widowControl w:val="0"/>
        <w:shd w:val="clear" w:color="auto" w:fill="FFFFFF"/>
        <w:tabs>
          <w:tab w:val="left" w:pos="1418"/>
        </w:tabs>
        <w:spacing w:line="271" w:lineRule="auto"/>
        <w:ind w:left="6372"/>
        <w:jc w:val="left"/>
      </w:pPr>
      <w:r>
        <w:t>к договору аренды объектов</w:t>
      </w:r>
    </w:p>
    <w:p w14:paraId="2E8DD847" w14:textId="77777777" w:rsidR="00D21A9A" w:rsidRDefault="005C1D54">
      <w:pPr>
        <w:widowControl w:val="0"/>
        <w:shd w:val="clear" w:color="auto" w:fill="FFFFFF"/>
        <w:tabs>
          <w:tab w:val="left" w:pos="1418"/>
        </w:tabs>
        <w:spacing w:line="271" w:lineRule="auto"/>
        <w:ind w:left="6372"/>
        <w:jc w:val="left"/>
      </w:pPr>
      <w:r>
        <w:t>недвижимого имущества</w:t>
      </w:r>
    </w:p>
    <w:p w14:paraId="12AEF124" w14:textId="77777777" w:rsidR="00D21A9A" w:rsidRDefault="00D21A9A">
      <w:pPr>
        <w:widowControl w:val="0"/>
        <w:autoSpaceDE w:val="0"/>
        <w:autoSpaceDN w:val="0"/>
        <w:adjustRightInd w:val="0"/>
        <w:spacing w:line="319" w:lineRule="auto"/>
        <w:ind w:firstLine="709"/>
        <w:jc w:val="right"/>
      </w:pPr>
    </w:p>
    <w:p w14:paraId="5C65A148" w14:textId="77777777" w:rsidR="00D21A9A" w:rsidRDefault="005C1D54">
      <w:pPr>
        <w:widowControl w:val="0"/>
        <w:autoSpaceDE w:val="0"/>
        <w:autoSpaceDN w:val="0"/>
        <w:adjustRightInd w:val="0"/>
        <w:spacing w:line="271" w:lineRule="auto"/>
        <w:jc w:val="center"/>
        <w:outlineLvl w:val="2"/>
        <w:rPr>
          <w:b/>
          <w:bCs/>
        </w:rPr>
      </w:pPr>
      <w:bookmarkStart w:id="39" w:name="Par316"/>
      <w:bookmarkEnd w:id="39"/>
      <w:r>
        <w:rPr>
          <w:b/>
          <w:bCs/>
        </w:rPr>
        <w:t>АКТ</w:t>
      </w:r>
    </w:p>
    <w:p w14:paraId="41E931A1" w14:textId="77777777" w:rsidR="00D21A9A" w:rsidRDefault="005C1D54">
      <w:pPr>
        <w:widowControl w:val="0"/>
        <w:autoSpaceDE w:val="0"/>
        <w:autoSpaceDN w:val="0"/>
        <w:adjustRightInd w:val="0"/>
        <w:spacing w:line="271" w:lineRule="auto"/>
        <w:jc w:val="center"/>
        <w:rPr>
          <w:b/>
          <w:bCs/>
        </w:rPr>
      </w:pPr>
      <w:r>
        <w:rPr>
          <w:b/>
          <w:bCs/>
        </w:rPr>
        <w:t>приема-передачи</w:t>
      </w:r>
    </w:p>
    <w:p w14:paraId="2A21CB9A" w14:textId="77777777" w:rsidR="00D21A9A" w:rsidRDefault="00D21A9A">
      <w:pPr>
        <w:widowControl w:val="0"/>
        <w:autoSpaceDE w:val="0"/>
        <w:autoSpaceDN w:val="0"/>
        <w:adjustRightInd w:val="0"/>
        <w:spacing w:line="319" w:lineRule="auto"/>
        <w:ind w:firstLine="709"/>
      </w:pPr>
    </w:p>
    <w:p w14:paraId="6D8C8BD0" w14:textId="77777777"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_________________                                                                                  ________________ 20___ г.</w:t>
      </w:r>
    </w:p>
    <w:p w14:paraId="43DCA598" w14:textId="77777777" w:rsidR="00D21A9A" w:rsidRDefault="00D21A9A">
      <w:pPr>
        <w:widowControl w:val="0"/>
        <w:autoSpaceDE w:val="0"/>
        <w:autoSpaceDN w:val="0"/>
        <w:adjustRightInd w:val="0"/>
        <w:spacing w:line="319" w:lineRule="auto"/>
        <w:ind w:firstLine="709"/>
      </w:pPr>
    </w:p>
    <w:p w14:paraId="02C99BF4" w14:textId="77777777" w:rsidR="00D21A9A" w:rsidRDefault="005C1D54">
      <w:pPr>
        <w:widowControl w:val="0"/>
        <w:autoSpaceDE w:val="0"/>
        <w:autoSpaceDN w:val="0"/>
        <w:adjustRightInd w:val="0"/>
        <w:spacing w:line="319" w:lineRule="auto"/>
        <w:ind w:firstLine="709"/>
      </w:pPr>
      <w:r>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0B708A0E" w14:textId="77777777" w:rsidR="00D21A9A" w:rsidRDefault="005C1D54">
      <w:pPr>
        <w:widowControl w:val="0"/>
        <w:autoSpaceDE w:val="0"/>
        <w:autoSpaceDN w:val="0"/>
        <w:adjustRightInd w:val="0"/>
        <w:spacing w:line="319" w:lineRule="auto"/>
        <w:ind w:firstLine="709"/>
      </w:pPr>
      <w:r>
        <w:t xml:space="preserve">Арендодатель передает, а Арендатор принимает во временное владение и пользование 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14:paraId="776CE738" w14:textId="77777777"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Арендатором.</w:t>
      </w:r>
    </w:p>
    <w:p w14:paraId="27EF3FA7" w14:textId="77777777" w:rsidR="00D21A9A" w:rsidRDefault="00D21A9A">
      <w:pPr>
        <w:widowControl w:val="0"/>
        <w:autoSpaceDE w:val="0"/>
        <w:autoSpaceDN w:val="0"/>
        <w:adjustRightInd w:val="0"/>
        <w:spacing w:line="319" w:lineRule="auto"/>
        <w:ind w:firstLine="709"/>
      </w:pPr>
    </w:p>
    <w:p w14:paraId="2069BF03"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16ADB6D3" w14:textId="77777777">
        <w:tc>
          <w:tcPr>
            <w:tcW w:w="4672" w:type="dxa"/>
          </w:tcPr>
          <w:p w14:paraId="13D1ABA9" w14:textId="77777777" w:rsidR="00D21A9A" w:rsidRDefault="005C1D54">
            <w:pPr>
              <w:widowControl w:val="0"/>
              <w:autoSpaceDE w:val="0"/>
              <w:autoSpaceDN w:val="0"/>
              <w:adjustRightInd w:val="0"/>
              <w:spacing w:line="319" w:lineRule="auto"/>
              <w:ind w:firstLine="709"/>
            </w:pPr>
            <w:r>
              <w:t>Арендодатель:</w:t>
            </w:r>
          </w:p>
          <w:p w14:paraId="6DB33680" w14:textId="77777777" w:rsidR="00D21A9A" w:rsidRDefault="00D21A9A">
            <w:pPr>
              <w:widowControl w:val="0"/>
              <w:autoSpaceDE w:val="0"/>
              <w:autoSpaceDN w:val="0"/>
              <w:adjustRightInd w:val="0"/>
              <w:spacing w:line="319" w:lineRule="auto"/>
              <w:ind w:firstLine="709"/>
            </w:pPr>
          </w:p>
          <w:p w14:paraId="0F3ED0FA" w14:textId="77777777" w:rsidR="00D21A9A" w:rsidRDefault="00D21A9A">
            <w:pPr>
              <w:widowControl w:val="0"/>
              <w:autoSpaceDE w:val="0"/>
              <w:autoSpaceDN w:val="0"/>
              <w:adjustRightInd w:val="0"/>
              <w:spacing w:line="319" w:lineRule="auto"/>
              <w:ind w:firstLine="709"/>
            </w:pPr>
          </w:p>
          <w:p w14:paraId="77E3BFB0" w14:textId="77777777" w:rsidR="00D21A9A" w:rsidRDefault="00D21A9A">
            <w:pPr>
              <w:widowControl w:val="0"/>
              <w:autoSpaceDE w:val="0"/>
              <w:autoSpaceDN w:val="0"/>
              <w:adjustRightInd w:val="0"/>
              <w:spacing w:line="319" w:lineRule="auto"/>
              <w:ind w:firstLine="709"/>
            </w:pPr>
          </w:p>
        </w:tc>
        <w:tc>
          <w:tcPr>
            <w:tcW w:w="4673" w:type="dxa"/>
          </w:tcPr>
          <w:p w14:paraId="773DBDF7" w14:textId="77777777" w:rsidR="00D21A9A" w:rsidRDefault="005C1D54">
            <w:pPr>
              <w:widowControl w:val="0"/>
              <w:autoSpaceDE w:val="0"/>
              <w:autoSpaceDN w:val="0"/>
              <w:adjustRightInd w:val="0"/>
              <w:spacing w:line="319" w:lineRule="auto"/>
              <w:ind w:firstLine="709"/>
            </w:pPr>
            <w:r>
              <w:t>Арендатор:</w:t>
            </w:r>
          </w:p>
        </w:tc>
      </w:tr>
      <w:tr w:rsidR="00D21A9A" w14:paraId="3F63BC05" w14:textId="77777777">
        <w:tc>
          <w:tcPr>
            <w:tcW w:w="4672" w:type="dxa"/>
          </w:tcPr>
          <w:p w14:paraId="214B8D81" w14:textId="77777777" w:rsidR="00D21A9A" w:rsidRDefault="005C1D54">
            <w:pPr>
              <w:widowControl w:val="0"/>
              <w:autoSpaceDE w:val="0"/>
              <w:autoSpaceDN w:val="0"/>
              <w:adjustRightInd w:val="0"/>
              <w:spacing w:line="319" w:lineRule="auto"/>
              <w:ind w:firstLine="709"/>
            </w:pPr>
            <w:r>
              <w:t>Генеральный директор</w:t>
            </w:r>
          </w:p>
          <w:p w14:paraId="6A8040F6" w14:textId="77777777" w:rsidR="00D21A9A" w:rsidRDefault="00D21A9A">
            <w:pPr>
              <w:widowControl w:val="0"/>
              <w:autoSpaceDE w:val="0"/>
              <w:autoSpaceDN w:val="0"/>
              <w:adjustRightInd w:val="0"/>
              <w:spacing w:line="319" w:lineRule="auto"/>
              <w:ind w:firstLine="709"/>
            </w:pPr>
          </w:p>
          <w:p w14:paraId="554918EC" w14:textId="77777777" w:rsidR="00D21A9A" w:rsidRDefault="00D21A9A">
            <w:pPr>
              <w:widowControl w:val="0"/>
              <w:autoSpaceDE w:val="0"/>
              <w:autoSpaceDN w:val="0"/>
              <w:adjustRightInd w:val="0"/>
              <w:spacing w:line="319" w:lineRule="auto"/>
              <w:ind w:firstLine="709"/>
            </w:pPr>
          </w:p>
          <w:p w14:paraId="704E03BA" w14:textId="77777777" w:rsidR="00D21A9A" w:rsidRDefault="005C1D54">
            <w:pPr>
              <w:widowControl w:val="0"/>
              <w:autoSpaceDE w:val="0"/>
              <w:autoSpaceDN w:val="0"/>
              <w:adjustRightInd w:val="0"/>
              <w:spacing w:line="319" w:lineRule="auto"/>
              <w:ind w:firstLine="709"/>
            </w:pPr>
            <w:r>
              <w:t>____________________</w:t>
            </w:r>
          </w:p>
        </w:tc>
        <w:tc>
          <w:tcPr>
            <w:tcW w:w="4673" w:type="dxa"/>
          </w:tcPr>
          <w:p w14:paraId="7BF1E948" w14:textId="77777777" w:rsidR="00D21A9A" w:rsidRDefault="005C1D54">
            <w:pPr>
              <w:widowControl w:val="0"/>
              <w:autoSpaceDE w:val="0"/>
              <w:autoSpaceDN w:val="0"/>
              <w:adjustRightInd w:val="0"/>
              <w:spacing w:line="319" w:lineRule="auto"/>
              <w:ind w:firstLine="709"/>
            </w:pPr>
            <w:r>
              <w:t>Генеральный директор</w:t>
            </w:r>
          </w:p>
          <w:p w14:paraId="0A8F72F5" w14:textId="77777777" w:rsidR="00D21A9A" w:rsidRDefault="00D21A9A">
            <w:pPr>
              <w:widowControl w:val="0"/>
              <w:autoSpaceDE w:val="0"/>
              <w:autoSpaceDN w:val="0"/>
              <w:adjustRightInd w:val="0"/>
              <w:spacing w:line="319" w:lineRule="auto"/>
              <w:ind w:firstLine="709"/>
            </w:pPr>
          </w:p>
          <w:p w14:paraId="3C39E7F6" w14:textId="77777777" w:rsidR="00D21A9A" w:rsidRDefault="00D21A9A">
            <w:pPr>
              <w:widowControl w:val="0"/>
              <w:autoSpaceDE w:val="0"/>
              <w:autoSpaceDN w:val="0"/>
              <w:adjustRightInd w:val="0"/>
              <w:spacing w:line="319" w:lineRule="auto"/>
              <w:ind w:firstLine="709"/>
            </w:pPr>
          </w:p>
          <w:p w14:paraId="1484A2BC" w14:textId="77777777" w:rsidR="00D21A9A" w:rsidRDefault="005C1D54">
            <w:pPr>
              <w:widowControl w:val="0"/>
              <w:autoSpaceDE w:val="0"/>
              <w:autoSpaceDN w:val="0"/>
              <w:adjustRightInd w:val="0"/>
              <w:spacing w:line="319" w:lineRule="auto"/>
              <w:ind w:firstLine="709"/>
            </w:pPr>
            <w:r>
              <w:t>_____________________</w:t>
            </w:r>
          </w:p>
        </w:tc>
      </w:tr>
    </w:tbl>
    <w:p w14:paraId="7030EEB8" w14:textId="77777777" w:rsidR="00D21A9A" w:rsidRDefault="00D21A9A">
      <w:pPr>
        <w:pStyle w:val="ConsPlusNonformat"/>
        <w:spacing w:line="319" w:lineRule="auto"/>
        <w:ind w:firstLine="709"/>
        <w:jc w:val="both"/>
        <w:rPr>
          <w:rFonts w:ascii="Times New Roman" w:hAnsi="Times New Roman" w:cs="Times New Roman"/>
          <w:sz w:val="24"/>
          <w:szCs w:val="24"/>
        </w:rPr>
      </w:pPr>
    </w:p>
    <w:p w14:paraId="2043000F" w14:textId="77777777" w:rsidR="00D21A9A" w:rsidRDefault="00D21A9A">
      <w:pPr>
        <w:spacing w:line="271" w:lineRule="auto"/>
        <w:ind w:left="6372"/>
        <w:jc w:val="left"/>
        <w:rPr>
          <w:bCs/>
        </w:rPr>
      </w:pPr>
    </w:p>
    <w:p w14:paraId="4565F2A0" w14:textId="77777777" w:rsidR="00D21A9A" w:rsidRDefault="00D21A9A">
      <w:pPr>
        <w:spacing w:line="271" w:lineRule="auto"/>
        <w:ind w:left="6372"/>
        <w:jc w:val="left"/>
        <w:rPr>
          <w:bCs/>
        </w:rPr>
      </w:pPr>
    </w:p>
    <w:p w14:paraId="7319C049" w14:textId="77777777" w:rsidR="00D21A9A" w:rsidRDefault="00D21A9A">
      <w:pPr>
        <w:spacing w:line="271" w:lineRule="auto"/>
        <w:ind w:left="6372"/>
        <w:jc w:val="left"/>
        <w:rPr>
          <w:bCs/>
        </w:rPr>
      </w:pPr>
    </w:p>
    <w:p w14:paraId="3DF29A65" w14:textId="77777777" w:rsidR="00D21A9A" w:rsidRDefault="00D21A9A">
      <w:pPr>
        <w:spacing w:line="271" w:lineRule="auto"/>
        <w:ind w:left="6372"/>
        <w:jc w:val="left"/>
        <w:rPr>
          <w:bCs/>
        </w:rPr>
      </w:pPr>
    </w:p>
    <w:p w14:paraId="1F19E17F" w14:textId="77777777" w:rsidR="00D21A9A" w:rsidRDefault="00D21A9A">
      <w:pPr>
        <w:spacing w:line="271" w:lineRule="auto"/>
        <w:ind w:left="6372"/>
        <w:jc w:val="left"/>
        <w:rPr>
          <w:bCs/>
        </w:rPr>
      </w:pPr>
    </w:p>
    <w:p w14:paraId="3EEC7F95" w14:textId="77777777" w:rsidR="00D21A9A" w:rsidRDefault="00D21A9A">
      <w:pPr>
        <w:spacing w:line="271" w:lineRule="auto"/>
        <w:ind w:left="6372"/>
        <w:jc w:val="left"/>
        <w:rPr>
          <w:bCs/>
        </w:rPr>
      </w:pPr>
    </w:p>
    <w:p w14:paraId="11E744AF" w14:textId="77777777" w:rsidR="00D21A9A" w:rsidRDefault="00D21A9A">
      <w:pPr>
        <w:spacing w:line="271" w:lineRule="auto"/>
        <w:ind w:left="6372"/>
        <w:jc w:val="left"/>
        <w:rPr>
          <w:bCs/>
        </w:rPr>
      </w:pPr>
    </w:p>
    <w:p w14:paraId="7042A0F9" w14:textId="77777777" w:rsidR="00D21A9A" w:rsidRDefault="00D21A9A">
      <w:pPr>
        <w:spacing w:line="271" w:lineRule="auto"/>
        <w:ind w:left="6372"/>
        <w:jc w:val="left"/>
        <w:rPr>
          <w:bCs/>
        </w:rPr>
      </w:pPr>
    </w:p>
    <w:p w14:paraId="47266186" w14:textId="77777777" w:rsidR="00D21A9A" w:rsidRDefault="00D21A9A">
      <w:pPr>
        <w:spacing w:line="271" w:lineRule="auto"/>
        <w:ind w:left="6372"/>
        <w:jc w:val="left"/>
        <w:rPr>
          <w:bCs/>
        </w:rPr>
      </w:pPr>
    </w:p>
    <w:p w14:paraId="26782F44" w14:textId="77777777" w:rsidR="00D21A9A" w:rsidRDefault="005C1D54">
      <w:pPr>
        <w:spacing w:line="271" w:lineRule="auto"/>
        <w:ind w:left="6372"/>
        <w:jc w:val="left"/>
        <w:rPr>
          <w:bCs/>
        </w:rPr>
      </w:pPr>
      <w:r>
        <w:rPr>
          <w:bCs/>
        </w:rPr>
        <w:t>Приложение № 4</w:t>
      </w:r>
    </w:p>
    <w:p w14:paraId="6BBA1885" w14:textId="77777777" w:rsidR="00D21A9A" w:rsidRDefault="005C1D54">
      <w:pPr>
        <w:spacing w:line="271" w:lineRule="auto"/>
        <w:ind w:left="6372"/>
        <w:jc w:val="left"/>
        <w:rPr>
          <w:bCs/>
        </w:rPr>
      </w:pPr>
      <w:r>
        <w:rPr>
          <w:bCs/>
        </w:rPr>
        <w:t>к договору аренды объектов</w:t>
      </w:r>
    </w:p>
    <w:p w14:paraId="5D4B97D5" w14:textId="77777777" w:rsidR="00D21A9A" w:rsidRDefault="005C1D54">
      <w:pPr>
        <w:widowControl w:val="0"/>
        <w:autoSpaceDE w:val="0"/>
        <w:autoSpaceDN w:val="0"/>
        <w:adjustRightInd w:val="0"/>
        <w:spacing w:line="271" w:lineRule="auto"/>
        <w:ind w:left="6372"/>
        <w:jc w:val="left"/>
        <w:outlineLvl w:val="2"/>
        <w:rPr>
          <w:bCs/>
        </w:rPr>
      </w:pPr>
      <w:r>
        <w:rPr>
          <w:bCs/>
        </w:rPr>
        <w:t>недвижимого имущества</w:t>
      </w:r>
    </w:p>
    <w:p w14:paraId="380CA769" w14:textId="77777777" w:rsidR="00D21A9A" w:rsidRDefault="00D21A9A">
      <w:pPr>
        <w:widowControl w:val="0"/>
        <w:autoSpaceDE w:val="0"/>
        <w:autoSpaceDN w:val="0"/>
        <w:adjustRightInd w:val="0"/>
        <w:spacing w:line="271" w:lineRule="auto"/>
        <w:jc w:val="center"/>
        <w:outlineLvl w:val="2"/>
        <w:rPr>
          <w:b/>
          <w:bCs/>
        </w:rPr>
      </w:pPr>
    </w:p>
    <w:p w14:paraId="587F4999" w14:textId="77777777" w:rsidR="00D21A9A" w:rsidRDefault="005C1D54">
      <w:pPr>
        <w:widowControl w:val="0"/>
        <w:autoSpaceDE w:val="0"/>
        <w:autoSpaceDN w:val="0"/>
        <w:adjustRightInd w:val="0"/>
        <w:spacing w:line="271" w:lineRule="auto"/>
        <w:jc w:val="center"/>
        <w:outlineLvl w:val="2"/>
        <w:rPr>
          <w:b/>
          <w:bCs/>
        </w:rPr>
      </w:pPr>
      <w:r>
        <w:rPr>
          <w:b/>
          <w:bCs/>
        </w:rPr>
        <w:t>АКТ</w:t>
      </w:r>
    </w:p>
    <w:p w14:paraId="26376659" w14:textId="77777777" w:rsidR="00D21A9A" w:rsidRDefault="005C1D54">
      <w:pPr>
        <w:widowControl w:val="0"/>
        <w:autoSpaceDE w:val="0"/>
        <w:autoSpaceDN w:val="0"/>
        <w:adjustRightInd w:val="0"/>
        <w:spacing w:line="271" w:lineRule="auto"/>
        <w:jc w:val="center"/>
        <w:rPr>
          <w:b/>
          <w:bCs/>
        </w:rPr>
      </w:pPr>
      <w:r>
        <w:rPr>
          <w:b/>
          <w:bCs/>
        </w:rPr>
        <w:t>приема-передачи</w:t>
      </w:r>
    </w:p>
    <w:p w14:paraId="365E3029" w14:textId="77777777" w:rsidR="00D21A9A" w:rsidRDefault="005C1D54">
      <w:pPr>
        <w:widowControl w:val="0"/>
        <w:autoSpaceDE w:val="0"/>
        <w:autoSpaceDN w:val="0"/>
        <w:adjustRightInd w:val="0"/>
        <w:spacing w:line="271" w:lineRule="auto"/>
        <w:jc w:val="center"/>
        <w:rPr>
          <w:b/>
          <w:bCs/>
          <w:i/>
        </w:rPr>
      </w:pPr>
      <w:r>
        <w:rPr>
          <w:b/>
          <w:bCs/>
          <w:i/>
        </w:rPr>
        <w:t>(возврата объекта недвижимого имущества)</w:t>
      </w:r>
    </w:p>
    <w:p w14:paraId="566A67D7" w14:textId="77777777" w:rsidR="00D21A9A" w:rsidRDefault="00D21A9A">
      <w:pPr>
        <w:pStyle w:val="ConsPlusNonformat"/>
        <w:spacing w:line="319" w:lineRule="auto"/>
        <w:jc w:val="both"/>
        <w:rPr>
          <w:rFonts w:ascii="Times New Roman" w:eastAsia="Calibri" w:hAnsi="Times New Roman" w:cs="Times New Roman"/>
          <w:sz w:val="24"/>
          <w:szCs w:val="24"/>
          <w:lang w:eastAsia="en-US"/>
        </w:rPr>
      </w:pPr>
    </w:p>
    <w:p w14:paraId="4B1E7FDE" w14:textId="77777777"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                                                                                                  ________________ 20___ г.</w:t>
      </w:r>
    </w:p>
    <w:p w14:paraId="6C1C3C8A" w14:textId="77777777" w:rsidR="00D21A9A" w:rsidRDefault="00D21A9A">
      <w:pPr>
        <w:widowControl w:val="0"/>
        <w:autoSpaceDE w:val="0"/>
        <w:autoSpaceDN w:val="0"/>
        <w:adjustRightInd w:val="0"/>
        <w:spacing w:line="319" w:lineRule="auto"/>
        <w:ind w:firstLine="709"/>
      </w:pPr>
    </w:p>
    <w:p w14:paraId="124B729F" w14:textId="77777777" w:rsidR="00D21A9A" w:rsidRDefault="00D21A9A">
      <w:pPr>
        <w:widowControl w:val="0"/>
        <w:autoSpaceDE w:val="0"/>
        <w:autoSpaceDN w:val="0"/>
        <w:adjustRightInd w:val="0"/>
        <w:spacing w:line="319" w:lineRule="auto"/>
        <w:ind w:firstLine="709"/>
      </w:pPr>
    </w:p>
    <w:p w14:paraId="7378F43B" w14:textId="77777777" w:rsidR="00D21A9A" w:rsidRDefault="005C1D54">
      <w:pPr>
        <w:widowControl w:val="0"/>
        <w:autoSpaceDE w:val="0"/>
        <w:autoSpaceDN w:val="0"/>
        <w:adjustRightInd w:val="0"/>
        <w:spacing w:line="319" w:lineRule="auto"/>
        <w:ind w:firstLine="709"/>
      </w:pPr>
      <w:r>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023E7DAA" w14:textId="77777777" w:rsidR="00D21A9A" w:rsidRDefault="005C1D54">
      <w:pPr>
        <w:widowControl w:val="0"/>
        <w:autoSpaceDE w:val="0"/>
        <w:autoSpaceDN w:val="0"/>
        <w:adjustRightInd w:val="0"/>
        <w:spacing w:line="319" w:lineRule="auto"/>
        <w:ind w:firstLine="709"/>
      </w:pPr>
      <w:r>
        <w:t xml:space="preserve">Арендатор передает, а Арендодатель принимает из временного владения и пользования __________________,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14:paraId="32678A8C" w14:textId="77777777"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по назначению с учетом нормального (естественного) износа.</w:t>
      </w:r>
    </w:p>
    <w:p w14:paraId="493AE1A5"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7FB10C2E" w14:textId="77777777">
        <w:tc>
          <w:tcPr>
            <w:tcW w:w="4672" w:type="dxa"/>
          </w:tcPr>
          <w:p w14:paraId="72EF5E0A" w14:textId="77777777" w:rsidR="00D21A9A" w:rsidRDefault="005C1D54">
            <w:pPr>
              <w:widowControl w:val="0"/>
              <w:autoSpaceDE w:val="0"/>
              <w:autoSpaceDN w:val="0"/>
              <w:adjustRightInd w:val="0"/>
              <w:spacing w:before="60" w:line="319" w:lineRule="auto"/>
              <w:ind w:firstLine="709"/>
            </w:pPr>
            <w:r>
              <w:t>Арендодатель:</w:t>
            </w:r>
          </w:p>
          <w:p w14:paraId="63F7A370" w14:textId="77777777" w:rsidR="00D21A9A" w:rsidRDefault="00D21A9A">
            <w:pPr>
              <w:widowControl w:val="0"/>
              <w:autoSpaceDE w:val="0"/>
              <w:autoSpaceDN w:val="0"/>
              <w:adjustRightInd w:val="0"/>
              <w:spacing w:before="60" w:line="319" w:lineRule="auto"/>
              <w:ind w:firstLine="709"/>
            </w:pPr>
          </w:p>
          <w:p w14:paraId="2E45D8A1" w14:textId="77777777" w:rsidR="00D21A9A" w:rsidRDefault="00D21A9A">
            <w:pPr>
              <w:widowControl w:val="0"/>
              <w:autoSpaceDE w:val="0"/>
              <w:autoSpaceDN w:val="0"/>
              <w:adjustRightInd w:val="0"/>
              <w:spacing w:before="60" w:line="319" w:lineRule="auto"/>
              <w:ind w:firstLine="709"/>
            </w:pPr>
          </w:p>
        </w:tc>
        <w:tc>
          <w:tcPr>
            <w:tcW w:w="4673" w:type="dxa"/>
          </w:tcPr>
          <w:p w14:paraId="48946344" w14:textId="77777777" w:rsidR="00D21A9A" w:rsidRDefault="005C1D54">
            <w:pPr>
              <w:widowControl w:val="0"/>
              <w:autoSpaceDE w:val="0"/>
              <w:autoSpaceDN w:val="0"/>
              <w:adjustRightInd w:val="0"/>
              <w:spacing w:before="60" w:line="319" w:lineRule="auto"/>
              <w:ind w:firstLine="709"/>
            </w:pPr>
            <w:r>
              <w:t>Арендатор:</w:t>
            </w:r>
          </w:p>
        </w:tc>
      </w:tr>
      <w:tr w:rsidR="00D21A9A" w14:paraId="1E211DE4" w14:textId="77777777">
        <w:tc>
          <w:tcPr>
            <w:tcW w:w="4672" w:type="dxa"/>
          </w:tcPr>
          <w:p w14:paraId="462D30CE" w14:textId="77777777" w:rsidR="00D21A9A" w:rsidRDefault="005C1D54">
            <w:pPr>
              <w:widowControl w:val="0"/>
              <w:autoSpaceDE w:val="0"/>
              <w:autoSpaceDN w:val="0"/>
              <w:adjustRightInd w:val="0"/>
              <w:spacing w:line="319" w:lineRule="auto"/>
              <w:ind w:firstLine="709"/>
            </w:pPr>
            <w:r>
              <w:t>Генеральный директор</w:t>
            </w:r>
          </w:p>
          <w:p w14:paraId="4EB61E7C" w14:textId="77777777" w:rsidR="00D21A9A" w:rsidRDefault="00D21A9A">
            <w:pPr>
              <w:widowControl w:val="0"/>
              <w:autoSpaceDE w:val="0"/>
              <w:autoSpaceDN w:val="0"/>
              <w:adjustRightInd w:val="0"/>
              <w:spacing w:line="319" w:lineRule="auto"/>
              <w:ind w:firstLine="709"/>
            </w:pPr>
          </w:p>
          <w:p w14:paraId="3BBC581C" w14:textId="77777777" w:rsidR="00D21A9A" w:rsidRDefault="005C1D54">
            <w:pPr>
              <w:widowControl w:val="0"/>
              <w:autoSpaceDE w:val="0"/>
              <w:autoSpaceDN w:val="0"/>
              <w:adjustRightInd w:val="0"/>
              <w:spacing w:line="319" w:lineRule="auto"/>
              <w:ind w:firstLine="709"/>
            </w:pPr>
            <w:r>
              <w:t>____________________</w:t>
            </w:r>
          </w:p>
        </w:tc>
        <w:tc>
          <w:tcPr>
            <w:tcW w:w="4673" w:type="dxa"/>
          </w:tcPr>
          <w:p w14:paraId="438CF493" w14:textId="77777777" w:rsidR="00D21A9A" w:rsidRDefault="005C1D54">
            <w:pPr>
              <w:widowControl w:val="0"/>
              <w:autoSpaceDE w:val="0"/>
              <w:autoSpaceDN w:val="0"/>
              <w:adjustRightInd w:val="0"/>
              <w:spacing w:line="319" w:lineRule="auto"/>
              <w:ind w:firstLine="709"/>
            </w:pPr>
            <w:r>
              <w:t>Генеральный директор</w:t>
            </w:r>
          </w:p>
          <w:p w14:paraId="118F9368" w14:textId="77777777" w:rsidR="00D21A9A" w:rsidRDefault="00D21A9A">
            <w:pPr>
              <w:widowControl w:val="0"/>
              <w:autoSpaceDE w:val="0"/>
              <w:autoSpaceDN w:val="0"/>
              <w:adjustRightInd w:val="0"/>
              <w:spacing w:line="319" w:lineRule="auto"/>
              <w:ind w:firstLine="709"/>
            </w:pPr>
          </w:p>
          <w:p w14:paraId="4C16B4C1" w14:textId="77777777" w:rsidR="00D21A9A" w:rsidRDefault="005C1D54">
            <w:pPr>
              <w:widowControl w:val="0"/>
              <w:autoSpaceDE w:val="0"/>
              <w:autoSpaceDN w:val="0"/>
              <w:adjustRightInd w:val="0"/>
              <w:spacing w:line="319" w:lineRule="auto"/>
              <w:ind w:firstLine="709"/>
            </w:pPr>
            <w:r>
              <w:t>_____________________</w:t>
            </w:r>
          </w:p>
        </w:tc>
      </w:tr>
    </w:tbl>
    <w:p w14:paraId="77847C22" w14:textId="77777777" w:rsidR="00D21A9A" w:rsidRDefault="00D21A9A">
      <w:pPr>
        <w:tabs>
          <w:tab w:val="left" w:pos="851"/>
        </w:tabs>
        <w:spacing w:after="0"/>
        <w:ind w:firstLine="567"/>
        <w:jc w:val="right"/>
        <w:outlineLvl w:val="0"/>
        <w:rPr>
          <w:b/>
          <w:bCs/>
          <w:sz w:val="22"/>
          <w:szCs w:val="22"/>
          <w:lang w:eastAsia="ar-SA"/>
        </w:rPr>
      </w:pPr>
    </w:p>
    <w:p w14:paraId="309B090E" w14:textId="77777777" w:rsidR="00D21A9A" w:rsidRDefault="00D21A9A">
      <w:pPr>
        <w:tabs>
          <w:tab w:val="left" w:pos="851"/>
        </w:tabs>
        <w:spacing w:after="0"/>
        <w:ind w:firstLine="567"/>
        <w:jc w:val="right"/>
        <w:outlineLvl w:val="0"/>
        <w:rPr>
          <w:b/>
          <w:bCs/>
          <w:sz w:val="22"/>
          <w:szCs w:val="22"/>
          <w:lang w:eastAsia="ar-SA"/>
        </w:rPr>
      </w:pPr>
    </w:p>
    <w:p w14:paraId="46B73CB8" w14:textId="77777777" w:rsidR="00D21A9A" w:rsidRDefault="00D21A9A">
      <w:pPr>
        <w:keepNext/>
        <w:keepLines/>
        <w:spacing w:after="0"/>
        <w:jc w:val="center"/>
        <w:rPr>
          <w:b/>
          <w:bCs/>
        </w:rPr>
      </w:pPr>
    </w:p>
    <w:p w14:paraId="7EA1487D" w14:textId="77777777" w:rsidR="00D21A9A" w:rsidRDefault="00D21A9A">
      <w:pPr>
        <w:keepNext/>
        <w:keepLines/>
        <w:spacing w:after="0"/>
        <w:jc w:val="center"/>
        <w:rPr>
          <w:b/>
          <w:bCs/>
        </w:rPr>
      </w:pPr>
    </w:p>
    <w:p w14:paraId="0C66E7F6" w14:textId="77777777" w:rsidR="00D21A9A" w:rsidRDefault="00D21A9A">
      <w:pPr>
        <w:keepNext/>
        <w:keepLines/>
        <w:spacing w:after="0"/>
        <w:jc w:val="center"/>
        <w:rPr>
          <w:b/>
          <w:bCs/>
        </w:rPr>
      </w:pPr>
    </w:p>
    <w:p w14:paraId="62DD8847" w14:textId="77777777" w:rsidR="00D21A9A" w:rsidRDefault="00D21A9A">
      <w:pPr>
        <w:keepNext/>
        <w:keepLines/>
        <w:spacing w:after="0"/>
        <w:jc w:val="center"/>
        <w:rPr>
          <w:b/>
          <w:bCs/>
        </w:rPr>
      </w:pPr>
    </w:p>
    <w:p w14:paraId="67C209AC" w14:textId="77777777" w:rsidR="00D21A9A" w:rsidRDefault="00D21A9A">
      <w:pPr>
        <w:keepNext/>
        <w:keepLines/>
        <w:spacing w:after="0"/>
        <w:jc w:val="center"/>
        <w:rPr>
          <w:b/>
          <w:bCs/>
        </w:rPr>
      </w:pPr>
    </w:p>
    <w:p w14:paraId="19F9EB52" w14:textId="77777777" w:rsidR="00D21A9A" w:rsidRDefault="00D21A9A">
      <w:pPr>
        <w:keepNext/>
        <w:keepLines/>
        <w:spacing w:after="0"/>
        <w:jc w:val="center"/>
        <w:rPr>
          <w:b/>
          <w:bCs/>
        </w:rPr>
      </w:pPr>
    </w:p>
    <w:p w14:paraId="23C5687B" w14:textId="77777777" w:rsidR="00D21A9A" w:rsidRDefault="00D21A9A">
      <w:pPr>
        <w:keepNext/>
        <w:keepLines/>
        <w:spacing w:after="0"/>
        <w:jc w:val="center"/>
        <w:rPr>
          <w:b/>
          <w:bCs/>
        </w:rPr>
      </w:pPr>
    </w:p>
    <w:p w14:paraId="6745F94B" w14:textId="77777777" w:rsidR="00D21A9A" w:rsidRDefault="005C1D54">
      <w:pPr>
        <w:keepNext/>
        <w:keepLines/>
        <w:spacing w:after="0"/>
        <w:jc w:val="center"/>
        <w:rPr>
          <w:b/>
          <w:bCs/>
        </w:rPr>
      </w:pPr>
      <w:r>
        <w:rPr>
          <w:b/>
          <w:bCs/>
          <w:lang w:val="en-US"/>
        </w:rPr>
        <w:t>VI</w:t>
      </w:r>
      <w:r>
        <w:rPr>
          <w:b/>
          <w:bCs/>
        </w:rPr>
        <w:t>. «Техническая часть»</w:t>
      </w:r>
    </w:p>
    <w:p w14:paraId="02799E72" w14:textId="77777777" w:rsidR="00D21A9A" w:rsidRDefault="00D21A9A">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D21A9A" w14:paraId="7E2900B5" w14:textId="77777777">
        <w:tc>
          <w:tcPr>
            <w:tcW w:w="2830" w:type="dxa"/>
          </w:tcPr>
          <w:p w14:paraId="0EC039FC" w14:textId="77777777" w:rsidR="00D21A9A" w:rsidRDefault="005C1D54">
            <w:pPr>
              <w:tabs>
                <w:tab w:val="left" w:pos="709"/>
              </w:tabs>
              <w:autoSpaceDE w:val="0"/>
              <w:autoSpaceDN w:val="0"/>
              <w:adjustRightInd w:val="0"/>
              <w:rPr>
                <w:iCs/>
              </w:rPr>
            </w:pPr>
            <w:r>
              <w:rPr>
                <w:iCs/>
              </w:rPr>
              <w:t>Наименование объекта недвижимости</w:t>
            </w:r>
          </w:p>
        </w:tc>
        <w:tc>
          <w:tcPr>
            <w:tcW w:w="7222" w:type="dxa"/>
          </w:tcPr>
          <w:p w14:paraId="7F7D1F5C" w14:textId="77777777" w:rsidR="00D21A9A" w:rsidRDefault="005C1D54">
            <w:pPr>
              <w:tabs>
                <w:tab w:val="left" w:pos="709"/>
              </w:tabs>
              <w:autoSpaceDE w:val="0"/>
              <w:autoSpaceDN w:val="0"/>
              <w:adjustRightInd w:val="0"/>
              <w:rPr>
                <w:iCs/>
                <w:highlight w:val="yellow"/>
              </w:rPr>
            </w:pPr>
            <w:r>
              <w:rPr>
                <w:iCs/>
              </w:rPr>
              <w:t>Нежилые помещения</w:t>
            </w:r>
          </w:p>
        </w:tc>
      </w:tr>
      <w:tr w:rsidR="00D21A9A" w14:paraId="3A548A5B" w14:textId="77777777">
        <w:tc>
          <w:tcPr>
            <w:tcW w:w="2830" w:type="dxa"/>
          </w:tcPr>
          <w:p w14:paraId="060D1C5D" w14:textId="77777777" w:rsidR="00D21A9A" w:rsidRDefault="005C1D54">
            <w:pPr>
              <w:tabs>
                <w:tab w:val="left" w:pos="709"/>
              </w:tabs>
              <w:autoSpaceDE w:val="0"/>
              <w:autoSpaceDN w:val="0"/>
              <w:adjustRightInd w:val="0"/>
              <w:rPr>
                <w:iCs/>
              </w:rPr>
            </w:pPr>
            <w:r>
              <w:rPr>
                <w:iCs/>
              </w:rPr>
              <w:t>Адрес объекта</w:t>
            </w:r>
          </w:p>
        </w:tc>
        <w:tc>
          <w:tcPr>
            <w:tcW w:w="7222" w:type="dxa"/>
          </w:tcPr>
          <w:p w14:paraId="4005D1F5" w14:textId="77777777" w:rsidR="00D21A9A" w:rsidRDefault="005C1D54">
            <w:r>
              <w:t>РФ, Московская область, г. Раменское, Транспортный проезд, д. 2</w:t>
            </w:r>
          </w:p>
        </w:tc>
      </w:tr>
      <w:tr w:rsidR="00D21A9A" w14:paraId="7BF4C2AD" w14:textId="77777777">
        <w:tc>
          <w:tcPr>
            <w:tcW w:w="2830" w:type="dxa"/>
          </w:tcPr>
          <w:p w14:paraId="584CA38B" w14:textId="77777777" w:rsidR="00D21A9A" w:rsidRDefault="005C1D54">
            <w:pPr>
              <w:tabs>
                <w:tab w:val="left" w:pos="709"/>
              </w:tabs>
              <w:autoSpaceDE w:val="0"/>
              <w:autoSpaceDN w:val="0"/>
              <w:adjustRightInd w:val="0"/>
              <w:rPr>
                <w:iCs/>
              </w:rPr>
            </w:pPr>
            <w:r>
              <w:rPr>
                <w:iCs/>
              </w:rPr>
              <w:t>Площадь объекта (</w:t>
            </w:r>
            <w:proofErr w:type="spellStart"/>
            <w:proofErr w:type="gramStart"/>
            <w:r>
              <w:rPr>
                <w:iCs/>
              </w:rPr>
              <w:t>кв.м</w:t>
            </w:r>
            <w:proofErr w:type="spellEnd"/>
            <w:proofErr w:type="gramEnd"/>
            <w:r>
              <w:rPr>
                <w:iCs/>
              </w:rPr>
              <w:t>)</w:t>
            </w:r>
          </w:p>
        </w:tc>
        <w:tc>
          <w:tcPr>
            <w:tcW w:w="7222" w:type="dxa"/>
          </w:tcPr>
          <w:p w14:paraId="0F2AE736" w14:textId="77777777" w:rsidR="00D21A9A" w:rsidRDefault="005C1D54">
            <w:r>
              <w:t>506,4 кв.м.</w:t>
            </w:r>
          </w:p>
        </w:tc>
      </w:tr>
      <w:tr w:rsidR="00D21A9A" w14:paraId="233F5976" w14:textId="77777777">
        <w:tc>
          <w:tcPr>
            <w:tcW w:w="2830" w:type="dxa"/>
          </w:tcPr>
          <w:p w14:paraId="77DD72A9" w14:textId="77777777" w:rsidR="00D21A9A" w:rsidRDefault="005C1D54">
            <w:pPr>
              <w:tabs>
                <w:tab w:val="left" w:pos="709"/>
              </w:tabs>
              <w:autoSpaceDE w:val="0"/>
              <w:autoSpaceDN w:val="0"/>
              <w:adjustRightInd w:val="0"/>
              <w:rPr>
                <w:iCs/>
              </w:rPr>
            </w:pPr>
            <w:r>
              <w:rPr>
                <w:iCs/>
              </w:rPr>
              <w:t>Конструктивы</w:t>
            </w:r>
          </w:p>
        </w:tc>
        <w:tc>
          <w:tcPr>
            <w:tcW w:w="7222" w:type="dxa"/>
          </w:tcPr>
          <w:p w14:paraId="0584BB81" w14:textId="77777777" w:rsidR="00D21A9A" w:rsidRDefault="005C1D54">
            <w:pPr>
              <w:pStyle w:val="Default"/>
              <w:jc w:val="both"/>
              <w:rPr>
                <w:sz w:val="22"/>
                <w:szCs w:val="22"/>
              </w:rPr>
            </w:pPr>
            <w:r>
              <w:rPr>
                <w:sz w:val="22"/>
                <w:szCs w:val="22"/>
              </w:rPr>
              <w:t xml:space="preserve">Фундамент: бетон </w:t>
            </w:r>
          </w:p>
          <w:p w14:paraId="5019EBF3" w14:textId="77777777" w:rsidR="00D21A9A" w:rsidRDefault="005C1D54">
            <w:pPr>
              <w:pStyle w:val="Default"/>
              <w:jc w:val="both"/>
              <w:rPr>
                <w:sz w:val="22"/>
                <w:szCs w:val="22"/>
              </w:rPr>
            </w:pPr>
            <w:r>
              <w:rPr>
                <w:sz w:val="22"/>
                <w:szCs w:val="22"/>
              </w:rPr>
              <w:t xml:space="preserve">Стены: кирпичные </w:t>
            </w:r>
          </w:p>
          <w:p w14:paraId="0D7DA9F0" w14:textId="77777777" w:rsidR="00D21A9A" w:rsidRDefault="005C1D54">
            <w:pPr>
              <w:pStyle w:val="Default"/>
              <w:jc w:val="both"/>
              <w:rPr>
                <w:sz w:val="22"/>
                <w:szCs w:val="22"/>
              </w:rPr>
            </w:pPr>
            <w:r>
              <w:rPr>
                <w:sz w:val="22"/>
                <w:szCs w:val="22"/>
              </w:rPr>
              <w:t xml:space="preserve">Перекрытия: бетонные </w:t>
            </w:r>
          </w:p>
          <w:p w14:paraId="28ED1BCE" w14:textId="77777777" w:rsidR="00D21A9A" w:rsidRDefault="005C1D54">
            <w:pPr>
              <w:pStyle w:val="Default"/>
              <w:jc w:val="both"/>
              <w:rPr>
                <w:sz w:val="22"/>
                <w:szCs w:val="22"/>
              </w:rPr>
            </w:pPr>
            <w:r>
              <w:rPr>
                <w:sz w:val="22"/>
                <w:szCs w:val="22"/>
              </w:rPr>
              <w:t xml:space="preserve">Кровля: рулонная </w:t>
            </w:r>
          </w:p>
          <w:p w14:paraId="2B50697B" w14:textId="77777777" w:rsidR="00D21A9A" w:rsidRDefault="005C1D54">
            <w:pPr>
              <w:pStyle w:val="Default"/>
              <w:jc w:val="both"/>
              <w:rPr>
                <w:sz w:val="22"/>
                <w:szCs w:val="22"/>
              </w:rPr>
            </w:pPr>
            <w:r>
              <w:rPr>
                <w:sz w:val="22"/>
                <w:szCs w:val="22"/>
              </w:rPr>
              <w:t xml:space="preserve">Полы: бетонная стяжка, плитка </w:t>
            </w:r>
          </w:p>
          <w:p w14:paraId="46EB5DA3" w14:textId="77777777" w:rsidR="00D21A9A" w:rsidRDefault="005C1D54">
            <w:pPr>
              <w:pStyle w:val="Default"/>
              <w:jc w:val="both"/>
              <w:rPr>
                <w:sz w:val="22"/>
                <w:szCs w:val="22"/>
              </w:rPr>
            </w:pPr>
            <w:r>
              <w:rPr>
                <w:sz w:val="22"/>
                <w:szCs w:val="22"/>
              </w:rPr>
              <w:t xml:space="preserve">Окна: деревянные, пластиковые стеклопакеты </w:t>
            </w:r>
          </w:p>
          <w:p w14:paraId="4E741AC5" w14:textId="77777777" w:rsidR="00D21A9A" w:rsidRDefault="005C1D54">
            <w:pPr>
              <w:pStyle w:val="Default"/>
              <w:jc w:val="both"/>
              <w:rPr>
                <w:sz w:val="22"/>
                <w:szCs w:val="22"/>
              </w:rPr>
            </w:pPr>
            <w:r>
              <w:rPr>
                <w:sz w:val="22"/>
                <w:szCs w:val="22"/>
              </w:rPr>
              <w:t xml:space="preserve">Проемы: входная металлическая, межкомнатные филенчатые </w:t>
            </w:r>
          </w:p>
          <w:p w14:paraId="5733C843" w14:textId="77777777" w:rsidR="00D21A9A" w:rsidRDefault="005C1D54">
            <w:pPr>
              <w:pStyle w:val="Default"/>
              <w:jc w:val="both"/>
              <w:rPr>
                <w:sz w:val="22"/>
                <w:szCs w:val="22"/>
              </w:rPr>
            </w:pPr>
            <w:r>
              <w:rPr>
                <w:sz w:val="22"/>
                <w:szCs w:val="22"/>
              </w:rPr>
              <w:t xml:space="preserve">Отделка: </w:t>
            </w:r>
          </w:p>
          <w:p w14:paraId="7896A43A" w14:textId="77777777" w:rsidR="00D21A9A" w:rsidRDefault="005C1D54">
            <w:pPr>
              <w:pStyle w:val="Default"/>
              <w:jc w:val="both"/>
              <w:rPr>
                <w:sz w:val="22"/>
                <w:szCs w:val="22"/>
              </w:rPr>
            </w:pPr>
            <w:r>
              <w:rPr>
                <w:sz w:val="22"/>
                <w:szCs w:val="22"/>
              </w:rPr>
              <w:t xml:space="preserve">Полы: ламинат, плитка </w:t>
            </w:r>
          </w:p>
          <w:p w14:paraId="462748DE" w14:textId="77777777" w:rsidR="00D21A9A" w:rsidRDefault="005C1D54">
            <w:pPr>
              <w:pStyle w:val="Default"/>
              <w:jc w:val="both"/>
              <w:rPr>
                <w:sz w:val="22"/>
                <w:szCs w:val="22"/>
              </w:rPr>
            </w:pPr>
            <w:r>
              <w:rPr>
                <w:sz w:val="22"/>
                <w:szCs w:val="22"/>
              </w:rPr>
              <w:t xml:space="preserve">Стены: обои, плитка, пластиковые панели </w:t>
            </w:r>
          </w:p>
          <w:p w14:paraId="6C2359F7" w14:textId="77777777" w:rsidR="00D21A9A" w:rsidRDefault="005C1D54">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D21A9A" w14:paraId="2DD0515A" w14:textId="77777777">
        <w:tc>
          <w:tcPr>
            <w:tcW w:w="2830" w:type="dxa"/>
          </w:tcPr>
          <w:p w14:paraId="5057B9BD" w14:textId="77777777" w:rsidR="00D21A9A" w:rsidRDefault="005C1D54">
            <w:pPr>
              <w:tabs>
                <w:tab w:val="left" w:pos="709"/>
              </w:tabs>
              <w:autoSpaceDE w:val="0"/>
              <w:autoSpaceDN w:val="0"/>
              <w:adjustRightInd w:val="0"/>
              <w:rPr>
                <w:iCs/>
              </w:rPr>
            </w:pPr>
            <w:r>
              <w:rPr>
                <w:iCs/>
              </w:rPr>
              <w:t>Характеристика объекта</w:t>
            </w:r>
          </w:p>
        </w:tc>
        <w:tc>
          <w:tcPr>
            <w:tcW w:w="7222" w:type="dxa"/>
          </w:tcPr>
          <w:p w14:paraId="507D7880" w14:textId="77777777" w:rsidR="00D21A9A" w:rsidRDefault="005C1D54">
            <w:pPr>
              <w:tabs>
                <w:tab w:val="left" w:pos="709"/>
              </w:tabs>
              <w:autoSpaceDE w:val="0"/>
              <w:autoSpaceDN w:val="0"/>
              <w:adjustRightInd w:val="0"/>
              <w:rPr>
                <w:iCs/>
              </w:rPr>
            </w:pPr>
            <w:r>
              <w:rPr>
                <w:iCs/>
              </w:rPr>
              <w:t>Год постройки – н/д</w:t>
            </w:r>
          </w:p>
          <w:p w14:paraId="7884B577" w14:textId="77777777" w:rsidR="00D21A9A" w:rsidRDefault="005C1D54">
            <w:pPr>
              <w:pStyle w:val="Default"/>
              <w:jc w:val="both"/>
              <w:rPr>
                <w:bCs/>
                <w:sz w:val="22"/>
                <w:szCs w:val="22"/>
              </w:rPr>
            </w:pPr>
            <w:r>
              <w:rPr>
                <w:bCs/>
                <w:sz w:val="22"/>
                <w:szCs w:val="22"/>
              </w:rPr>
              <w:t>Техническое состояние здания: удовлетворительное</w:t>
            </w:r>
          </w:p>
          <w:p w14:paraId="163296CF" w14:textId="77777777" w:rsidR="00D21A9A" w:rsidRDefault="005C1D54">
            <w:pPr>
              <w:pStyle w:val="Default"/>
              <w:jc w:val="both"/>
              <w:rPr>
                <w:bCs/>
                <w:sz w:val="22"/>
                <w:szCs w:val="22"/>
              </w:rPr>
            </w:pPr>
            <w:r>
              <w:rPr>
                <w:bCs/>
                <w:sz w:val="22"/>
                <w:szCs w:val="22"/>
              </w:rPr>
              <w:t>Состояние внутренней отделки: требует косметического ремонта</w:t>
            </w:r>
          </w:p>
        </w:tc>
      </w:tr>
      <w:tr w:rsidR="00D21A9A" w14:paraId="691C0C4C" w14:textId="77777777">
        <w:tc>
          <w:tcPr>
            <w:tcW w:w="2830" w:type="dxa"/>
          </w:tcPr>
          <w:p w14:paraId="2BCDAE7B" w14:textId="77777777" w:rsidR="00D21A9A" w:rsidRDefault="005C1D54">
            <w:pPr>
              <w:tabs>
                <w:tab w:val="left" w:pos="709"/>
              </w:tabs>
              <w:autoSpaceDE w:val="0"/>
              <w:autoSpaceDN w:val="0"/>
              <w:adjustRightInd w:val="0"/>
              <w:rPr>
                <w:iCs/>
              </w:rPr>
            </w:pPr>
            <w:r>
              <w:rPr>
                <w:iCs/>
              </w:rPr>
              <w:t>Целевое назначение</w:t>
            </w:r>
          </w:p>
        </w:tc>
        <w:tc>
          <w:tcPr>
            <w:tcW w:w="7222" w:type="dxa"/>
          </w:tcPr>
          <w:p w14:paraId="0CAB74C9" w14:textId="77777777" w:rsidR="00D21A9A" w:rsidRDefault="005C1D54">
            <w:pPr>
              <w:pStyle w:val="Default"/>
              <w:jc w:val="both"/>
              <w:rPr>
                <w:sz w:val="22"/>
                <w:szCs w:val="22"/>
              </w:rPr>
            </w:pPr>
            <w:r>
              <w:rPr>
                <w:sz w:val="22"/>
                <w:szCs w:val="22"/>
              </w:rPr>
              <w:t xml:space="preserve">Помещение свободного назначения </w:t>
            </w:r>
          </w:p>
          <w:p w14:paraId="28ABFD2A" w14:textId="77777777" w:rsidR="00D21A9A" w:rsidRDefault="00D21A9A">
            <w:pPr>
              <w:pStyle w:val="Default"/>
              <w:jc w:val="both"/>
              <w:rPr>
                <w:sz w:val="22"/>
                <w:szCs w:val="22"/>
                <w:highlight w:val="yellow"/>
              </w:rPr>
            </w:pPr>
          </w:p>
        </w:tc>
      </w:tr>
      <w:tr w:rsidR="00D21A9A" w14:paraId="595D8249" w14:textId="77777777">
        <w:tc>
          <w:tcPr>
            <w:tcW w:w="2830" w:type="dxa"/>
          </w:tcPr>
          <w:p w14:paraId="7410A9DB" w14:textId="77777777" w:rsidR="00D21A9A" w:rsidRDefault="005C1D54">
            <w:pPr>
              <w:tabs>
                <w:tab w:val="left" w:pos="709"/>
              </w:tabs>
              <w:autoSpaceDE w:val="0"/>
              <w:autoSpaceDN w:val="0"/>
              <w:adjustRightInd w:val="0"/>
              <w:rPr>
                <w:iCs/>
              </w:rPr>
            </w:pPr>
            <w:r>
              <w:rPr>
                <w:iCs/>
              </w:rPr>
              <w:t>Коммуникации</w:t>
            </w:r>
          </w:p>
        </w:tc>
        <w:tc>
          <w:tcPr>
            <w:tcW w:w="7222" w:type="dxa"/>
          </w:tcPr>
          <w:p w14:paraId="3E512621" w14:textId="77777777" w:rsidR="00D21A9A" w:rsidRDefault="005C1D54">
            <w:pPr>
              <w:pStyle w:val="Default"/>
              <w:rPr>
                <w:sz w:val="22"/>
                <w:szCs w:val="22"/>
              </w:rPr>
            </w:pPr>
            <w:r>
              <w:rPr>
                <w:sz w:val="22"/>
                <w:szCs w:val="22"/>
              </w:rPr>
              <w:t xml:space="preserve"> </w:t>
            </w:r>
          </w:p>
          <w:p w14:paraId="4A30854C" w14:textId="77777777" w:rsidR="00D21A9A" w:rsidRDefault="005C1D54">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42768F1F" w14:textId="77777777" w:rsidR="00D21A9A" w:rsidRDefault="00D21A9A">
            <w:pPr>
              <w:pStyle w:val="Default"/>
              <w:rPr>
                <w:sz w:val="22"/>
                <w:szCs w:val="22"/>
              </w:rPr>
            </w:pPr>
          </w:p>
        </w:tc>
      </w:tr>
    </w:tbl>
    <w:p w14:paraId="735C052E" w14:textId="77777777" w:rsidR="00D21A9A" w:rsidRDefault="00D21A9A">
      <w:pPr>
        <w:keepNext/>
        <w:spacing w:after="0"/>
        <w:ind w:left="360"/>
        <w:jc w:val="center"/>
        <w:outlineLvl w:val="0"/>
        <w:rPr>
          <w:b/>
          <w:bCs/>
          <w:caps/>
          <w:sz w:val="28"/>
          <w:szCs w:val="28"/>
        </w:rPr>
      </w:pPr>
    </w:p>
    <w:p w14:paraId="2C3FADAC" w14:textId="77777777" w:rsidR="00D21A9A" w:rsidRDefault="00D21A9A">
      <w:pPr>
        <w:keepNext/>
        <w:spacing w:after="0"/>
        <w:ind w:left="360"/>
        <w:jc w:val="center"/>
        <w:outlineLvl w:val="0"/>
        <w:rPr>
          <w:b/>
          <w:bCs/>
          <w:caps/>
          <w:sz w:val="28"/>
          <w:szCs w:val="28"/>
        </w:rPr>
      </w:pPr>
    </w:p>
    <w:p w14:paraId="21F671FC" w14:textId="77777777" w:rsidR="00D21A9A" w:rsidRDefault="00D21A9A">
      <w:pPr>
        <w:keepNext/>
        <w:spacing w:after="0"/>
        <w:ind w:left="360"/>
        <w:jc w:val="center"/>
        <w:outlineLvl w:val="0"/>
        <w:rPr>
          <w:b/>
          <w:bCs/>
          <w:caps/>
          <w:sz w:val="28"/>
          <w:szCs w:val="28"/>
        </w:rPr>
      </w:pPr>
    </w:p>
    <w:sectPr w:rsidR="00D21A9A">
      <w:footerReference w:type="default" r:id="rId11"/>
      <w:pgSz w:w="11906" w:h="16838"/>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62170" w14:textId="77777777" w:rsidR="005C1D54" w:rsidRDefault="005C1D54">
      <w:pPr>
        <w:spacing w:after="0"/>
      </w:pPr>
      <w:r>
        <w:separator/>
      </w:r>
    </w:p>
  </w:endnote>
  <w:endnote w:type="continuationSeparator" w:id="0">
    <w:p w14:paraId="1C87A427" w14:textId="77777777" w:rsidR="005C1D54" w:rsidRDefault="005C1D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default"/>
    <w:sig w:usb0="00000000"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choolBookC">
    <w:altName w:val="Courier New"/>
    <w:charset w:val="00"/>
    <w:family w:val="decorative"/>
    <w:pitch w:val="default"/>
    <w:sig w:usb0="00000000" w:usb1="00000000" w:usb2="00000000" w:usb3="00000000" w:csb0="00000001" w:csb1="00000000"/>
  </w:font>
  <w:font w:name="Gelvetsky 12pt">
    <w:altName w:val="Times New Roman"/>
    <w:charset w:val="00"/>
    <w:family w:val="auto"/>
    <w:pitch w:val="default"/>
    <w:sig w:usb0="00000000" w:usb1="00000000" w:usb2="00000000" w:usb3="00000000" w:csb0="00000001" w:csb1="00000000"/>
  </w:font>
  <w:font w:name="Peterburg">
    <w:altName w:val="Times New Roman"/>
    <w:charset w:val="00"/>
    <w:family w:val="auto"/>
    <w:pitch w:val="default"/>
    <w:sig w:usb0="00000000" w:usb1="00000000" w:usb2="00000000" w:usb3="00000000" w:csb0="00000001" w:csb1="00000000"/>
  </w:font>
  <w:font w:name="ヒラギノ角ゴ Pro W3">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decorative"/>
    <w:pitch w:val="default"/>
    <w:sig w:usb0="00000000" w:usb1="00000000" w:usb2="00000000" w:usb3="00000000" w:csb0="00000001" w:csb1="00000000"/>
  </w:font>
  <w:font w:name="Agency FB">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E5134" w14:textId="77777777" w:rsidR="00D21A9A" w:rsidRDefault="005C1D54">
    <w:pPr>
      <w:pStyle w:val="aff4"/>
      <w:framePr w:wrap="auto" w:vAnchor="text" w:hAnchor="margin" w:xAlign="right" w:y="1"/>
      <w:rPr>
        <w:rStyle w:val="afff6"/>
      </w:rPr>
    </w:pPr>
    <w:r>
      <w:rPr>
        <w:rStyle w:val="afff6"/>
      </w:rPr>
      <w:fldChar w:fldCharType="begin"/>
    </w:r>
    <w:r>
      <w:rPr>
        <w:rStyle w:val="afff6"/>
      </w:rPr>
      <w:instrText xml:space="preserve">PAGE  </w:instrText>
    </w:r>
    <w:r>
      <w:rPr>
        <w:rStyle w:val="afff6"/>
      </w:rPr>
      <w:fldChar w:fldCharType="separate"/>
    </w:r>
    <w:r w:rsidR="0006786D">
      <w:rPr>
        <w:rStyle w:val="afff6"/>
        <w:noProof/>
      </w:rPr>
      <w:t>9</w:t>
    </w:r>
    <w:r>
      <w:rPr>
        <w:rStyle w:val="afff6"/>
      </w:rPr>
      <w:fldChar w:fldCharType="end"/>
    </w:r>
  </w:p>
  <w:p w14:paraId="46DDF09C" w14:textId="77777777" w:rsidR="00D21A9A" w:rsidRDefault="00D21A9A">
    <w:pPr>
      <w:pStyle w:val="aff4"/>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B4E4D" w14:textId="77777777" w:rsidR="005C1D54" w:rsidRDefault="005C1D54">
      <w:pPr>
        <w:spacing w:after="0"/>
      </w:pPr>
      <w:r>
        <w:separator/>
      </w:r>
    </w:p>
  </w:footnote>
  <w:footnote w:type="continuationSeparator" w:id="0">
    <w:p w14:paraId="4DA5C237" w14:textId="77777777" w:rsidR="005C1D54" w:rsidRDefault="005C1D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
      <w:lvlText w:val="%1."/>
      <w:lvlJc w:val="left"/>
      <w:pPr>
        <w:tabs>
          <w:tab w:val="left" w:pos="1209"/>
        </w:tabs>
        <w:ind w:left="1209" w:hanging="360"/>
      </w:pPr>
    </w:lvl>
  </w:abstractNum>
  <w:abstractNum w:abstractNumId="1" w15:restartNumberingAfterBreak="0">
    <w:nsid w:val="FFFFFF7D"/>
    <w:multiLevelType w:val="singleLevel"/>
    <w:tmpl w:val="FFFFFF7D"/>
    <w:lvl w:ilvl="0">
      <w:start w:val="1"/>
      <w:numFmt w:val="decimal"/>
      <w:pStyle w:val="40"/>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cs="Symbol" w:hint="default"/>
      </w:rPr>
    </w:lvl>
  </w:abstractNum>
  <w:abstractNum w:abstractNumId="5" w15:restartNumberingAfterBreak="0">
    <w:nsid w:val="FFFFFF81"/>
    <w:multiLevelType w:val="singleLevel"/>
    <w:tmpl w:val="FFFFFF81"/>
    <w:lvl w:ilvl="0">
      <w:start w:val="1"/>
      <w:numFmt w:val="bullet"/>
      <w:pStyle w:val="41"/>
      <w:lvlText w:val=""/>
      <w:lvlJc w:val="left"/>
      <w:pPr>
        <w:tabs>
          <w:tab w:val="left" w:pos="1209"/>
        </w:tabs>
        <w:ind w:left="1209" w:hanging="360"/>
      </w:pPr>
      <w:rPr>
        <w:rFonts w:ascii="Symbol" w:hAnsi="Symbol" w:cs="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cs="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cs="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01ABB49A"/>
    <w:multiLevelType w:val="singleLevel"/>
    <w:tmpl w:val="01ABB49A"/>
    <w:lvl w:ilvl="0">
      <w:start w:val="1"/>
      <w:numFmt w:val="decimal"/>
      <w:lvlText w:val="%1."/>
      <w:lvlJc w:val="left"/>
      <w:pPr>
        <w:tabs>
          <w:tab w:val="left" w:pos="312"/>
        </w:tabs>
      </w:pPr>
    </w:lvl>
  </w:abstractNum>
  <w:abstractNum w:abstractNumId="10" w15:restartNumberingAfterBreak="0">
    <w:nsid w:val="1E0967C9"/>
    <w:multiLevelType w:val="multilevel"/>
    <w:tmpl w:val="1E0967C9"/>
    <w:lvl w:ilvl="0">
      <w:start w:val="1"/>
      <w:numFmt w:val="decimal"/>
      <w:pStyle w:val="a0"/>
      <w:lvlText w:val="%1."/>
      <w:lvlJc w:val="left"/>
      <w:pPr>
        <w:tabs>
          <w:tab w:val="left" w:pos="567"/>
        </w:tabs>
        <w:ind w:left="567" w:hanging="567"/>
      </w:pPr>
    </w:lvl>
    <w:lvl w:ilvl="1">
      <w:start w:val="1"/>
      <w:numFmt w:val="decimal"/>
      <w:pStyle w:val="a1"/>
      <w:lvlText w:val="%1.%2"/>
      <w:lvlJc w:val="left"/>
      <w:pPr>
        <w:tabs>
          <w:tab w:val="left" w:pos="10287"/>
        </w:tabs>
        <w:ind w:left="10287" w:hanging="567"/>
      </w:pPr>
    </w:lvl>
    <w:lvl w:ilvl="2">
      <w:start w:val="1"/>
      <w:numFmt w:val="none"/>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1" w15:restartNumberingAfterBreak="0">
    <w:nsid w:val="1E7E04D5"/>
    <w:multiLevelType w:val="singleLevel"/>
    <w:tmpl w:val="1E7E04D5"/>
    <w:lvl w:ilvl="0">
      <w:start w:val="1"/>
      <w:numFmt w:val="decimal"/>
      <w:pStyle w:val="31"/>
      <w:lvlText w:val="%1."/>
      <w:lvlJc w:val="left"/>
      <w:pPr>
        <w:tabs>
          <w:tab w:val="left" w:pos="360"/>
        </w:tabs>
        <w:ind w:left="360" w:hanging="360"/>
      </w:pPr>
    </w:lvl>
  </w:abstractNum>
  <w:abstractNum w:abstractNumId="12" w15:restartNumberingAfterBreak="0">
    <w:nsid w:val="29142678"/>
    <w:multiLevelType w:val="multilevel"/>
    <w:tmpl w:val="29142678"/>
    <w:lvl w:ilvl="0">
      <w:start w:val="1"/>
      <w:numFmt w:val="bullet"/>
      <w:pStyle w:val="a2"/>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C5E7160"/>
    <w:multiLevelType w:val="multilevel"/>
    <w:tmpl w:val="4C5E7160"/>
    <w:lvl w:ilvl="0">
      <w:start w:val="1"/>
      <w:numFmt w:val="decimal"/>
      <w:lvlText w:val="%1."/>
      <w:lvlJc w:val="left"/>
      <w:pPr>
        <w:tabs>
          <w:tab w:val="left"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left"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left" w:pos="1135"/>
        </w:tabs>
        <w:ind w:left="-283" w:firstLine="567"/>
      </w:pPr>
      <w:rPr>
        <w:rFonts w:hint="default"/>
        <w:b w:val="0"/>
        <w:bCs w:val="0"/>
        <w:i w:val="0"/>
        <w:iCs w:val="0"/>
      </w:rPr>
    </w:lvl>
    <w:lvl w:ilvl="3">
      <w:start w:val="1"/>
      <w:numFmt w:val="decimal"/>
      <w:lvlText w:val="%1.%2.%3.%4"/>
      <w:lvlJc w:val="left"/>
      <w:pPr>
        <w:tabs>
          <w:tab w:val="left"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left" w:pos="1418"/>
        </w:tabs>
        <w:ind w:firstLine="567"/>
      </w:pPr>
      <w:rPr>
        <w:rFonts w:hint="default"/>
        <w:b w:val="0"/>
        <w:bCs w:val="0"/>
        <w:i w:val="0"/>
        <w:iCs w:val="0"/>
      </w:rPr>
    </w:lvl>
    <w:lvl w:ilvl="5">
      <w:start w:val="1"/>
      <w:numFmt w:val="lowerRoman"/>
      <w:lvlText w:val="%6)"/>
      <w:lvlJc w:val="left"/>
      <w:pPr>
        <w:tabs>
          <w:tab w:val="left" w:pos="1985"/>
        </w:tabs>
        <w:ind w:left="1985" w:hanging="567"/>
      </w:pPr>
      <w:rPr>
        <w:rFonts w:hint="default"/>
      </w:rPr>
    </w:lvl>
    <w:lvl w:ilvl="6">
      <w:start w:val="1"/>
      <w:numFmt w:val="decimal"/>
      <w:lvlText w:val="%5.%6.%7)"/>
      <w:lvlJc w:val="left"/>
      <w:pPr>
        <w:tabs>
          <w:tab w:val="left" w:pos="3119"/>
        </w:tabs>
        <w:ind w:left="3119" w:hanging="851"/>
      </w:pPr>
      <w:rPr>
        <w:rFonts w:hint="default"/>
      </w:rPr>
    </w:lvl>
    <w:lvl w:ilvl="7">
      <w:start w:val="1"/>
      <w:numFmt w:val="decimal"/>
      <w:lvlText w:val="%5.%6.%7.%8)"/>
      <w:lvlJc w:val="left"/>
      <w:pPr>
        <w:tabs>
          <w:tab w:val="left" w:pos="3402"/>
        </w:tabs>
        <w:ind w:left="3402" w:hanging="567"/>
      </w:pPr>
      <w:rPr>
        <w:rFonts w:hint="default"/>
      </w:rPr>
    </w:lvl>
    <w:lvl w:ilvl="8">
      <w:start w:val="1"/>
      <w:numFmt w:val="decimal"/>
      <w:lvlText w:val="%1.%2.%3.%4.%5.%6.%7.%8.%9."/>
      <w:lvlJc w:val="left"/>
      <w:pPr>
        <w:tabs>
          <w:tab w:val="left" w:pos="6120"/>
        </w:tabs>
        <w:ind w:left="4320" w:hanging="1440"/>
      </w:pPr>
      <w:rPr>
        <w:rFonts w:hint="default"/>
      </w:rPr>
    </w:lvl>
  </w:abstractNum>
  <w:abstractNum w:abstractNumId="14" w15:restartNumberingAfterBreak="0">
    <w:nsid w:val="50395034"/>
    <w:multiLevelType w:val="multilevel"/>
    <w:tmpl w:val="50395034"/>
    <w:lvl w:ilvl="0">
      <w:start w:val="1"/>
      <w:numFmt w:val="decimal"/>
      <w:lvlText w:val="%1."/>
      <w:lvlJc w:val="left"/>
      <w:pPr>
        <w:tabs>
          <w:tab w:val="left" w:pos="432"/>
        </w:tabs>
        <w:ind w:left="432" w:hanging="432"/>
      </w:pPr>
      <w:rPr>
        <w:rFonts w:ascii="Times New Roman" w:hAnsi="Times New Roman" w:cs="Times New Roman" w:hint="default"/>
        <w:sz w:val="26"/>
        <w:szCs w:val="26"/>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left" w:pos="864"/>
        </w:tabs>
        <w:ind w:left="864" w:hanging="864"/>
      </w:pPr>
      <w:rPr>
        <w:rFonts w:ascii="Times New Roman" w:hAnsi="Times New Roman" w:cs="Times New Roman" w:hint="default"/>
        <w:sz w:val="26"/>
        <w:szCs w:val="26"/>
      </w:rPr>
    </w:lvl>
    <w:lvl w:ilvl="4">
      <w:start w:val="1"/>
      <w:numFmt w:val="russianLower"/>
      <w:lvlText w:val="%5)"/>
      <w:lvlJc w:val="left"/>
      <w:pPr>
        <w:tabs>
          <w:tab w:val="left" w:pos="1800"/>
        </w:tabs>
        <w:ind w:left="1800" w:hanging="360"/>
      </w:pPr>
      <w:rPr>
        <w:rFonts w:hint="default"/>
        <w:sz w:val="26"/>
        <w:szCs w:val="26"/>
      </w:rPr>
    </w:lvl>
    <w:lvl w:ilvl="5">
      <w:start w:val="1"/>
      <w:numFmt w:val="decimal"/>
      <w:lvlText w:val="%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6300"/>
        </w:tabs>
        <w:ind w:left="630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6CF70BC1"/>
    <w:multiLevelType w:val="multilevel"/>
    <w:tmpl w:val="6CF70BC1"/>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1836"/>
        </w:tabs>
        <w:ind w:left="1836" w:hanging="576"/>
      </w:pPr>
      <w:rPr>
        <w:rFonts w:hint="default"/>
      </w:rPr>
    </w:lvl>
    <w:lvl w:ilvl="2">
      <w:start w:val="1"/>
      <w:numFmt w:val="decimal"/>
      <w:pStyle w:val="32"/>
      <w:lvlText w:val="%1.%2.%3"/>
      <w:lvlJc w:val="left"/>
      <w:pPr>
        <w:tabs>
          <w:tab w:val="left" w:pos="1307"/>
        </w:tabs>
        <w:ind w:left="108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6DD56139"/>
    <w:multiLevelType w:val="multilevel"/>
    <w:tmpl w:val="6DD56139"/>
    <w:lvl w:ilvl="0">
      <w:start w:val="1"/>
      <w:numFmt w:val="decimal"/>
      <w:pStyle w:val="10"/>
      <w:lvlText w:val="Раздел %1."/>
      <w:lvlJc w:val="left"/>
      <w:pPr>
        <w:tabs>
          <w:tab w:val="left" w:pos="390"/>
        </w:tabs>
        <w:ind w:left="390" w:hanging="930"/>
      </w:pPr>
      <w:rPr>
        <w:rFonts w:ascii="Times New Roman" w:hAnsi="Times New Roman" w:cs="Times New Roman" w:hint="default"/>
        <w:b/>
        <w:bCs/>
        <w:i w:val="0"/>
        <w:iCs w:val="0"/>
        <w:sz w:val="24"/>
        <w:szCs w:val="24"/>
      </w:rPr>
    </w:lvl>
    <w:lvl w:ilvl="1">
      <w:start w:val="1"/>
      <w:numFmt w:val="decimal"/>
      <w:pStyle w:val="22"/>
      <w:lvlText w:val="%1.%2."/>
      <w:lvlJc w:val="left"/>
      <w:pPr>
        <w:tabs>
          <w:tab w:val="left" w:pos="1923"/>
        </w:tabs>
        <w:ind w:left="1277" w:hanging="284"/>
      </w:pPr>
      <w:rPr>
        <w:rFonts w:ascii="Times New Roman" w:eastAsia="Times New Roman" w:hAnsi="Times New Roman" w:hint="default"/>
      </w:rPr>
    </w:lvl>
    <w:lvl w:ilvl="2">
      <w:start w:val="1"/>
      <w:numFmt w:val="decimal"/>
      <w:pStyle w:val="33"/>
      <w:lvlText w:val="%1.%2.%3."/>
      <w:lvlJc w:val="left"/>
      <w:pPr>
        <w:tabs>
          <w:tab w:val="left"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left" w:pos="2010"/>
        </w:tabs>
        <w:ind w:left="2010" w:hanging="930"/>
      </w:pPr>
      <w:rPr>
        <w:rFonts w:hint="default"/>
      </w:rPr>
    </w:lvl>
    <w:lvl w:ilvl="4">
      <w:start w:val="1"/>
      <w:numFmt w:val="decimal"/>
      <w:lvlText w:val="%1.%2.%3.%4.%5."/>
      <w:lvlJc w:val="left"/>
      <w:pPr>
        <w:tabs>
          <w:tab w:val="left" w:pos="2700"/>
        </w:tabs>
        <w:ind w:left="2700" w:hanging="1080"/>
      </w:pPr>
      <w:rPr>
        <w:rFonts w:hint="default"/>
      </w:rPr>
    </w:lvl>
    <w:lvl w:ilvl="5">
      <w:start w:val="1"/>
      <w:numFmt w:val="decimal"/>
      <w:lvlText w:val="%1.%2.%3.%4.%5.%6."/>
      <w:lvlJc w:val="left"/>
      <w:pPr>
        <w:tabs>
          <w:tab w:val="left" w:pos="3240"/>
        </w:tabs>
        <w:ind w:left="3240" w:hanging="1080"/>
      </w:pPr>
      <w:rPr>
        <w:rFonts w:hint="default"/>
      </w:rPr>
    </w:lvl>
    <w:lvl w:ilvl="6">
      <w:start w:val="1"/>
      <w:numFmt w:val="decimal"/>
      <w:lvlText w:val="%1.%2.%3.%4.%5.%6.%7."/>
      <w:lvlJc w:val="left"/>
      <w:pPr>
        <w:tabs>
          <w:tab w:val="left" w:pos="4140"/>
        </w:tabs>
        <w:ind w:left="4140" w:hanging="1440"/>
      </w:pPr>
      <w:rPr>
        <w:rFonts w:hint="default"/>
      </w:rPr>
    </w:lvl>
    <w:lvl w:ilvl="7">
      <w:start w:val="1"/>
      <w:numFmt w:val="decimal"/>
      <w:lvlText w:val="%1.%2.%3.%4.%5.%6.%7.%8."/>
      <w:lvlJc w:val="left"/>
      <w:pPr>
        <w:tabs>
          <w:tab w:val="left" w:pos="4680"/>
        </w:tabs>
        <w:ind w:left="4680" w:hanging="1440"/>
      </w:pPr>
      <w:rPr>
        <w:rFonts w:hint="default"/>
      </w:rPr>
    </w:lvl>
    <w:lvl w:ilvl="8">
      <w:start w:val="1"/>
      <w:numFmt w:val="decimal"/>
      <w:lvlText w:val="%1.%2.%3.%4.%5.%6.%7.%8.%9."/>
      <w:lvlJc w:val="left"/>
      <w:pPr>
        <w:tabs>
          <w:tab w:val="left" w:pos="5580"/>
        </w:tabs>
        <w:ind w:left="5580" w:hanging="1800"/>
      </w:pPr>
      <w:rPr>
        <w:rFonts w:hint="default"/>
      </w:rPr>
    </w:lvl>
  </w:abstractNum>
  <w:abstractNum w:abstractNumId="17" w15:restartNumberingAfterBreak="0">
    <w:nsid w:val="6E3C34A2"/>
    <w:multiLevelType w:val="multilevel"/>
    <w:tmpl w:val="6E3C34A2"/>
    <w:lvl w:ilvl="0">
      <w:start w:val="2"/>
      <w:numFmt w:val="upperRoman"/>
      <w:lvlText w:val="%1."/>
      <w:lvlJc w:val="right"/>
      <w:pPr>
        <w:tabs>
          <w:tab w:val="left" w:pos="180"/>
        </w:tabs>
        <w:ind w:left="180" w:hanging="180"/>
      </w:pPr>
      <w:rPr>
        <w:rFonts w:hint="default"/>
        <w:sz w:val="24"/>
        <w:szCs w:val="24"/>
      </w:rPr>
    </w:lvl>
    <w:lvl w:ilvl="1">
      <w:start w:val="1"/>
      <w:numFmt w:val="decimal"/>
      <w:lvlText w:val="Форма %2."/>
      <w:lvlJc w:val="left"/>
      <w:pPr>
        <w:tabs>
          <w:tab w:val="left" w:pos="1931"/>
        </w:tabs>
        <w:ind w:left="1211" w:hanging="360"/>
      </w:pPr>
      <w:rPr>
        <w:rFonts w:ascii="Times New Roman" w:hAnsi="Times New Roman" w:cs="Times New Roman" w:hint="default"/>
        <w:b/>
        <w:bCs/>
        <w:i w:val="0"/>
        <w:iCs w:val="0"/>
        <w:sz w:val="26"/>
        <w:szCs w:val="26"/>
      </w:rPr>
    </w:lvl>
    <w:lvl w:ilvl="2">
      <w:start w:val="1"/>
      <w:numFmt w:val="lowerRoman"/>
      <w:lvlText w:val="%3."/>
      <w:lvlJc w:val="right"/>
      <w:pPr>
        <w:tabs>
          <w:tab w:val="left" w:pos="2160"/>
        </w:tabs>
        <w:ind w:left="2160" w:hanging="180"/>
      </w:pPr>
    </w:lvl>
    <w:lvl w:ilvl="3">
      <w:start w:val="1"/>
      <w:numFmt w:val="decimal"/>
      <w:lvlText w:val="%4."/>
      <w:lvlJc w:val="left"/>
      <w:pPr>
        <w:tabs>
          <w:tab w:val="left" w:pos="643"/>
        </w:tabs>
        <w:ind w:left="643"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1B7194"/>
    <w:multiLevelType w:val="multilevel"/>
    <w:tmpl w:val="741B7194"/>
    <w:lvl w:ilvl="0">
      <w:start w:val="1"/>
      <w:numFmt w:val="upperRoman"/>
      <w:lvlText w:val="ЧАСТЬ %1."/>
      <w:lvlJc w:val="left"/>
      <w:pPr>
        <w:tabs>
          <w:tab w:val="left" w:pos="2160"/>
        </w:tabs>
        <w:ind w:left="720" w:hanging="720"/>
      </w:pPr>
      <w:rPr>
        <w:rFonts w:hint="default"/>
        <w:sz w:val="40"/>
        <w:szCs w:val="40"/>
      </w:rPr>
    </w:lvl>
    <w:lvl w:ilvl="1">
      <w:start w:val="1"/>
      <w:numFmt w:val="decimal"/>
      <w:pStyle w:val="a4"/>
      <w:lvlText w:val="РАЗДЕЛ %1.%2"/>
      <w:lvlJc w:val="left"/>
      <w:pPr>
        <w:tabs>
          <w:tab w:val="left" w:pos="144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7C7B600C"/>
    <w:multiLevelType w:val="multilevel"/>
    <w:tmpl w:val="7C7B600C"/>
    <w:lvl w:ilvl="0">
      <w:start w:val="1"/>
      <w:numFmt w:val="bullet"/>
      <w:pStyle w:val="New4E"/>
      <w:lvlText w:val=""/>
      <w:lvlJc w:val="left"/>
      <w:pPr>
        <w:tabs>
          <w:tab w:val="left" w:pos="1134"/>
        </w:tabs>
        <w:ind w:left="1134" w:hanging="567"/>
      </w:pPr>
      <w:rPr>
        <w:rFonts w:ascii="Symbol" w:hAnsi="Symbol" w:cs="Symbol" w:hint="default"/>
      </w:rPr>
    </w:lvl>
    <w:lvl w:ilvl="1">
      <w:start w:val="1"/>
      <w:numFmt w:val="bullet"/>
      <w:lvlText w:val=""/>
      <w:lvlJc w:val="left"/>
      <w:pPr>
        <w:tabs>
          <w:tab w:val="left" w:pos="720"/>
        </w:tabs>
        <w:ind w:left="720" w:hanging="360"/>
      </w:pPr>
      <w:rPr>
        <w:rFonts w:ascii="Wingdings" w:hAnsi="Wingdings" w:cs="Wingdings" w:hint="default"/>
      </w:rPr>
    </w:lvl>
    <w:lvl w:ilvl="2">
      <w:start w:val="1"/>
      <w:numFmt w:val="bullet"/>
      <w:lvlText w:val=""/>
      <w:lvlJc w:val="left"/>
      <w:pPr>
        <w:tabs>
          <w:tab w:val="left" w:pos="1080"/>
        </w:tabs>
        <w:ind w:left="1080" w:hanging="360"/>
      </w:pPr>
      <w:rPr>
        <w:rFonts w:ascii="Wingdings" w:hAnsi="Wingdings" w:cs="Wingdings" w:hint="default"/>
      </w:rPr>
    </w:lvl>
    <w:lvl w:ilvl="3">
      <w:start w:val="1"/>
      <w:numFmt w:val="decimal"/>
      <w:lvlText w:val="(%4)"/>
      <w:lvlJc w:val="left"/>
      <w:pPr>
        <w:tabs>
          <w:tab w:val="left" w:pos="1440"/>
        </w:tabs>
        <w:ind w:left="1440" w:hanging="360"/>
      </w:pPr>
      <w:rPr>
        <w:rFonts w:hint="default"/>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num w:numId="1" w16cid:durableId="228266980">
    <w:abstractNumId w:val="0"/>
  </w:num>
  <w:num w:numId="2" w16cid:durableId="1649095491">
    <w:abstractNumId w:val="10"/>
  </w:num>
  <w:num w:numId="3" w16cid:durableId="587350197">
    <w:abstractNumId w:val="7"/>
  </w:num>
  <w:num w:numId="4" w16cid:durableId="711081180">
    <w:abstractNumId w:val="6"/>
  </w:num>
  <w:num w:numId="5" w16cid:durableId="257953435">
    <w:abstractNumId w:val="5"/>
  </w:num>
  <w:num w:numId="6" w16cid:durableId="785924358">
    <w:abstractNumId w:val="4"/>
  </w:num>
  <w:num w:numId="7" w16cid:durableId="1235160161">
    <w:abstractNumId w:val="8"/>
  </w:num>
  <w:num w:numId="8" w16cid:durableId="179666371">
    <w:abstractNumId w:val="3"/>
  </w:num>
  <w:num w:numId="9" w16cid:durableId="1743867351">
    <w:abstractNumId w:val="2"/>
  </w:num>
  <w:num w:numId="10" w16cid:durableId="1197615904">
    <w:abstractNumId w:val="1"/>
  </w:num>
  <w:num w:numId="11" w16cid:durableId="1050543569">
    <w:abstractNumId w:val="18"/>
  </w:num>
  <w:num w:numId="12" w16cid:durableId="526215332">
    <w:abstractNumId w:val="11"/>
  </w:num>
  <w:num w:numId="13" w16cid:durableId="31078859">
    <w:abstractNumId w:val="15"/>
  </w:num>
  <w:num w:numId="14" w16cid:durableId="1900941712">
    <w:abstractNumId w:val="13"/>
  </w:num>
  <w:num w:numId="15" w16cid:durableId="1509752845">
    <w:abstractNumId w:val="16"/>
  </w:num>
  <w:num w:numId="16" w16cid:durableId="951933505">
    <w:abstractNumId w:val="19"/>
  </w:num>
  <w:num w:numId="17" w16cid:durableId="1690059670">
    <w:abstractNumId w:val="12"/>
  </w:num>
  <w:num w:numId="18" w16cid:durableId="2006858411">
    <w:abstractNumId w:val="9"/>
  </w:num>
  <w:num w:numId="19" w16cid:durableId="609162011">
    <w:abstractNumId w:val="17"/>
  </w:num>
  <w:num w:numId="20" w16cid:durableId="797580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doNotHyphenateCaps/>
  <w:drawingGridHorizontalSpacing w:val="120"/>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133"/>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6786D"/>
    <w:rsid w:val="000705A8"/>
    <w:rsid w:val="000709B9"/>
    <w:rsid w:val="00070AB6"/>
    <w:rsid w:val="00071F53"/>
    <w:rsid w:val="00071FAB"/>
    <w:rsid w:val="00072633"/>
    <w:rsid w:val="00073DB7"/>
    <w:rsid w:val="00074330"/>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0CD"/>
    <w:rsid w:val="00347FE4"/>
    <w:rsid w:val="00352C3C"/>
    <w:rsid w:val="00353918"/>
    <w:rsid w:val="00353C93"/>
    <w:rsid w:val="00353D19"/>
    <w:rsid w:val="00354151"/>
    <w:rsid w:val="0035432B"/>
    <w:rsid w:val="003559BB"/>
    <w:rsid w:val="00356532"/>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1A19"/>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1D54"/>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12B"/>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65C"/>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DC9"/>
    <w:rsid w:val="007A4E5A"/>
    <w:rsid w:val="007A5534"/>
    <w:rsid w:val="007A585D"/>
    <w:rsid w:val="007A5C36"/>
    <w:rsid w:val="007A5CD6"/>
    <w:rsid w:val="007A712A"/>
    <w:rsid w:val="007A71C2"/>
    <w:rsid w:val="007B02DA"/>
    <w:rsid w:val="007B106E"/>
    <w:rsid w:val="007B1229"/>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1A6"/>
    <w:rsid w:val="007D7294"/>
    <w:rsid w:val="007D72E3"/>
    <w:rsid w:val="007D791A"/>
    <w:rsid w:val="007E0014"/>
    <w:rsid w:val="007E0869"/>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85D"/>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1D3B"/>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338A"/>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9B5"/>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5BEE"/>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A9A"/>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87A08"/>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8FC"/>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28A"/>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2B4E"/>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2CD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 w:val="12BB5489"/>
    <w:rsid w:val="14502D6B"/>
    <w:rsid w:val="55C07E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EF2C44"/>
  <w15:docId w15:val="{ABDD6B97-7587-453E-AEB3-04BB3DE7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unhideWhenUsed="1"/>
    <w:lsdException w:name="caption" w:locked="1" w:semiHidden="1" w:uiPriority="0" w:unhideWhenUsed="1" w:qFormat="1"/>
    <w:lsdException w:name="table of figures" w:semiHidden="1" w:unhideWhenUsed="1"/>
    <w:lsdException w:name="footnote reference" w:semiHidden="1" w:qFormat="1"/>
    <w:lsdException w:name="annotation reference"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Bullet 3" w:qFormat="1"/>
    <w:lsdException w:name="Title" w:qFormat="1"/>
    <w:lsdException w:name="Default Paragraph Font" w:semiHidden="1" w:uiPriority="1" w:unhideWhenUsed="1"/>
    <w:lsdException w:name="Subtitle" w:qFormat="1"/>
    <w:lsdException w:name="Note Heading" w:qFormat="1"/>
    <w:lsdException w:name="FollowedHyperlink" w:semiHidden="1"/>
    <w:lsdException w:name="Strong" w:uiPriority="22" w:qFormat="1"/>
    <w:lsdException w:name="Emphasis" w:qFormat="1"/>
    <w:lsdException w:name="Document Map" w:semiHidden="1"/>
    <w:lsdException w:name="HTML Top of Form" w:semiHidden="1" w:unhideWhenUsed="1"/>
    <w:lsdException w:name="HTML Bottom of Form" w:semiHidden="1" w:unhideWhenUsed="1"/>
    <w:lsdException w:name="Normal (Web)" w:qFormat="1"/>
    <w:lsdException w:name="HTML Acronym"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spacing w:after="60"/>
      <w:jc w:val="both"/>
    </w:pPr>
    <w:rPr>
      <w:rFonts w:eastAsia="Times New Roman"/>
      <w:sz w:val="24"/>
      <w:szCs w:val="24"/>
    </w:rPr>
  </w:style>
  <w:style w:type="paragraph" w:styleId="11">
    <w:name w:val="heading 1"/>
    <w:basedOn w:val="a5"/>
    <w:next w:val="a5"/>
    <w:link w:val="110"/>
    <w:uiPriority w:val="99"/>
    <w:qFormat/>
    <w:pPr>
      <w:keepNext/>
      <w:tabs>
        <w:tab w:val="left" w:pos="432"/>
      </w:tabs>
      <w:spacing w:before="240"/>
      <w:ind w:left="432" w:hanging="432"/>
      <w:jc w:val="center"/>
      <w:outlineLvl w:val="0"/>
    </w:pPr>
    <w:rPr>
      <w:b/>
      <w:bCs/>
      <w:kern w:val="28"/>
      <w:sz w:val="36"/>
      <w:szCs w:val="36"/>
    </w:rPr>
  </w:style>
  <w:style w:type="paragraph" w:styleId="23">
    <w:name w:val="heading 2"/>
    <w:basedOn w:val="a5"/>
    <w:next w:val="a5"/>
    <w:link w:val="24"/>
    <w:uiPriority w:val="99"/>
    <w:qFormat/>
    <w:pPr>
      <w:keepNext/>
      <w:numPr>
        <w:ilvl w:val="1"/>
        <w:numId w:val="1"/>
      </w:numPr>
      <w:tabs>
        <w:tab w:val="left" w:pos="576"/>
      </w:tabs>
      <w:ind w:left="576" w:hanging="576"/>
      <w:jc w:val="center"/>
      <w:outlineLvl w:val="1"/>
    </w:pPr>
    <w:rPr>
      <w:b/>
      <w:bCs/>
      <w:sz w:val="30"/>
      <w:szCs w:val="30"/>
    </w:rPr>
  </w:style>
  <w:style w:type="paragraph" w:styleId="34">
    <w:name w:val="heading 3"/>
    <w:basedOn w:val="a5"/>
    <w:next w:val="a5"/>
    <w:link w:val="35"/>
    <w:uiPriority w:val="99"/>
    <w:qFormat/>
    <w:pPr>
      <w:keepNext/>
      <w:numPr>
        <w:ilvl w:val="2"/>
        <w:numId w:val="1"/>
      </w:numPr>
      <w:tabs>
        <w:tab w:val="left" w:pos="170"/>
      </w:tabs>
      <w:spacing w:before="240"/>
      <w:ind w:left="720" w:hanging="720"/>
      <w:outlineLvl w:val="2"/>
    </w:pPr>
    <w:rPr>
      <w:rFonts w:ascii="Arial" w:hAnsi="Arial" w:cs="Arial"/>
      <w:b/>
      <w:bCs/>
    </w:rPr>
  </w:style>
  <w:style w:type="paragraph" w:styleId="42">
    <w:name w:val="heading 4"/>
    <w:basedOn w:val="a5"/>
    <w:next w:val="a5"/>
    <w:link w:val="43"/>
    <w:uiPriority w:val="99"/>
    <w:qFormat/>
    <w:pPr>
      <w:keepNext/>
      <w:numPr>
        <w:ilvl w:val="3"/>
        <w:numId w:val="1"/>
      </w:numPr>
      <w:tabs>
        <w:tab w:val="left" w:pos="864"/>
      </w:tabs>
      <w:spacing w:before="240"/>
      <w:ind w:left="864" w:hanging="864"/>
      <w:outlineLvl w:val="3"/>
    </w:pPr>
    <w:rPr>
      <w:rFonts w:ascii="Arial" w:hAnsi="Arial" w:cs="Arial"/>
    </w:rPr>
  </w:style>
  <w:style w:type="paragraph" w:styleId="50">
    <w:name w:val="heading 5"/>
    <w:basedOn w:val="a5"/>
    <w:next w:val="a5"/>
    <w:link w:val="51"/>
    <w:uiPriority w:val="99"/>
    <w:qFormat/>
    <w:pPr>
      <w:spacing w:before="240"/>
      <w:outlineLvl w:val="4"/>
    </w:pPr>
    <w:rPr>
      <w:sz w:val="22"/>
      <w:szCs w:val="22"/>
    </w:rPr>
  </w:style>
  <w:style w:type="paragraph" w:styleId="6">
    <w:name w:val="heading 6"/>
    <w:basedOn w:val="a5"/>
    <w:next w:val="a5"/>
    <w:link w:val="60"/>
    <w:uiPriority w:val="99"/>
    <w:qFormat/>
    <w:pPr>
      <w:numPr>
        <w:ilvl w:val="5"/>
        <w:numId w:val="1"/>
      </w:numPr>
      <w:tabs>
        <w:tab w:val="left" w:pos="1152"/>
      </w:tabs>
      <w:spacing w:before="240"/>
      <w:ind w:left="1152" w:hanging="1152"/>
      <w:outlineLvl w:val="5"/>
    </w:pPr>
    <w:rPr>
      <w:i/>
      <w:iCs/>
      <w:sz w:val="22"/>
      <w:szCs w:val="22"/>
    </w:rPr>
  </w:style>
  <w:style w:type="paragraph" w:styleId="7">
    <w:name w:val="heading 7"/>
    <w:basedOn w:val="a5"/>
    <w:next w:val="a5"/>
    <w:link w:val="70"/>
    <w:uiPriority w:val="99"/>
    <w:qFormat/>
    <w:pPr>
      <w:numPr>
        <w:ilvl w:val="6"/>
        <w:numId w:val="1"/>
      </w:numPr>
      <w:tabs>
        <w:tab w:val="left"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numPr>
        <w:ilvl w:val="7"/>
        <w:numId w:val="1"/>
      </w:numPr>
      <w:tabs>
        <w:tab w:val="left"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pPr>
      <w:numPr>
        <w:ilvl w:val="8"/>
        <w:numId w:val="1"/>
      </w:numPr>
      <w:tabs>
        <w:tab w:val="left"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alloon Text"/>
    <w:basedOn w:val="a5"/>
    <w:link w:val="aa"/>
    <w:uiPriority w:val="99"/>
    <w:semiHidden/>
    <w:rPr>
      <w:rFonts w:ascii="Tahoma" w:hAnsi="Tahoma" w:cs="Tahoma"/>
      <w:sz w:val="16"/>
      <w:szCs w:val="16"/>
    </w:rPr>
  </w:style>
  <w:style w:type="paragraph" w:styleId="ab">
    <w:name w:val="Block Text"/>
    <w:basedOn w:val="a5"/>
    <w:uiPriority w:val="99"/>
    <w:pPr>
      <w:spacing w:after="120"/>
      <w:ind w:left="1440" w:right="1440"/>
    </w:pPr>
  </w:style>
  <w:style w:type="paragraph" w:styleId="ac">
    <w:name w:val="Body Text"/>
    <w:basedOn w:val="a5"/>
    <w:link w:val="ad"/>
    <w:uiPriority w:val="99"/>
    <w:pPr>
      <w:spacing w:after="120"/>
    </w:pPr>
  </w:style>
  <w:style w:type="paragraph" w:styleId="25">
    <w:name w:val="Body Text 2"/>
    <w:basedOn w:val="a5"/>
    <w:link w:val="26"/>
    <w:uiPriority w:val="99"/>
    <w:pPr>
      <w:spacing w:after="120" w:line="480" w:lineRule="auto"/>
    </w:pPr>
  </w:style>
  <w:style w:type="paragraph" w:styleId="36">
    <w:name w:val="Body Text 3"/>
    <w:basedOn w:val="a5"/>
    <w:link w:val="37"/>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paragraph" w:styleId="ae">
    <w:name w:val="Body Text First Indent"/>
    <w:basedOn w:val="ac"/>
    <w:link w:val="af"/>
    <w:uiPriority w:val="99"/>
    <w:pPr>
      <w:ind w:firstLine="210"/>
    </w:pPr>
  </w:style>
  <w:style w:type="paragraph" w:styleId="a1">
    <w:name w:val="Body Text Indent"/>
    <w:basedOn w:val="a5"/>
    <w:link w:val="af0"/>
    <w:uiPriority w:val="99"/>
    <w:pPr>
      <w:numPr>
        <w:ilvl w:val="1"/>
        <w:numId w:val="2"/>
      </w:numPr>
    </w:pPr>
  </w:style>
  <w:style w:type="paragraph" w:styleId="27">
    <w:name w:val="Body Text First Indent 2"/>
    <w:basedOn w:val="12"/>
    <w:link w:val="28"/>
    <w:uiPriority w:val="99"/>
    <w:pPr>
      <w:spacing w:before="0" w:after="120"/>
      <w:ind w:left="283" w:firstLine="210"/>
    </w:pPr>
  </w:style>
  <w:style w:type="paragraph" w:customStyle="1" w:styleId="12">
    <w:name w:val="Основной текст с отступом1"/>
    <w:basedOn w:val="a5"/>
    <w:uiPriority w:val="99"/>
    <w:pPr>
      <w:spacing w:before="60" w:after="0"/>
      <w:ind w:firstLine="851"/>
    </w:pPr>
  </w:style>
  <w:style w:type="paragraph" w:styleId="29">
    <w:name w:val="Body Text Indent 2"/>
    <w:basedOn w:val="a5"/>
    <w:link w:val="2a"/>
    <w:uiPriority w:val="99"/>
    <w:pPr>
      <w:widowControl w:val="0"/>
      <w:adjustRightInd w:val="0"/>
      <w:spacing w:after="160" w:line="240" w:lineRule="exact"/>
      <w:jc w:val="right"/>
    </w:pPr>
    <w:rPr>
      <w:sz w:val="20"/>
      <w:szCs w:val="20"/>
      <w:lang w:val="en-GB" w:eastAsia="en-US"/>
    </w:rPr>
  </w:style>
  <w:style w:type="paragraph" w:styleId="38">
    <w:name w:val="Body Text Indent 3"/>
    <w:basedOn w:val="a5"/>
    <w:link w:val="39"/>
    <w:uiPriority w:val="99"/>
    <w:pPr>
      <w:spacing w:after="120"/>
      <w:ind w:left="283"/>
    </w:pPr>
    <w:rPr>
      <w:sz w:val="16"/>
      <w:szCs w:val="16"/>
    </w:rPr>
  </w:style>
  <w:style w:type="paragraph" w:styleId="af1">
    <w:name w:val="Closing"/>
    <w:basedOn w:val="a5"/>
    <w:link w:val="af2"/>
    <w:uiPriority w:val="99"/>
    <w:pPr>
      <w:ind w:left="4252"/>
    </w:pPr>
  </w:style>
  <w:style w:type="character" w:styleId="af3">
    <w:name w:val="annotation reference"/>
    <w:basedOn w:val="a6"/>
    <w:uiPriority w:val="99"/>
    <w:semiHidden/>
    <w:rPr>
      <w:sz w:val="16"/>
      <w:szCs w:val="16"/>
    </w:rPr>
  </w:style>
  <w:style w:type="paragraph" w:styleId="af4">
    <w:name w:val="annotation text"/>
    <w:basedOn w:val="a5"/>
    <w:link w:val="af5"/>
    <w:uiPriority w:val="99"/>
    <w:semiHidden/>
    <w:rPr>
      <w:sz w:val="20"/>
      <w:szCs w:val="20"/>
    </w:rPr>
  </w:style>
  <w:style w:type="paragraph" w:styleId="af6">
    <w:name w:val="annotation subject"/>
    <w:basedOn w:val="af4"/>
    <w:next w:val="af4"/>
    <w:link w:val="af7"/>
    <w:uiPriority w:val="99"/>
    <w:semiHidden/>
    <w:rPr>
      <w:b/>
      <w:bCs/>
    </w:rPr>
  </w:style>
  <w:style w:type="paragraph" w:styleId="af8">
    <w:name w:val="Date"/>
    <w:basedOn w:val="a5"/>
    <w:next w:val="a5"/>
    <w:link w:val="af9"/>
    <w:uiPriority w:val="99"/>
  </w:style>
  <w:style w:type="paragraph" w:styleId="afa">
    <w:name w:val="Document Map"/>
    <w:basedOn w:val="a5"/>
    <w:link w:val="afb"/>
    <w:uiPriority w:val="99"/>
    <w:semiHidden/>
    <w:pPr>
      <w:shd w:val="clear" w:color="auto" w:fill="000080"/>
    </w:pPr>
    <w:rPr>
      <w:rFonts w:ascii="Tahoma" w:hAnsi="Tahoma" w:cs="Tahoma"/>
      <w:sz w:val="20"/>
      <w:szCs w:val="20"/>
    </w:rPr>
  </w:style>
  <w:style w:type="paragraph" w:styleId="afc">
    <w:name w:val="E-mail Signature"/>
    <w:basedOn w:val="a5"/>
    <w:link w:val="afd"/>
    <w:uiPriority w:val="99"/>
  </w:style>
  <w:style w:type="character" w:styleId="afe">
    <w:name w:val="Emphasis"/>
    <w:basedOn w:val="a6"/>
    <w:uiPriority w:val="99"/>
    <w:qFormat/>
    <w:rPr>
      <w:i/>
      <w:iCs/>
    </w:rPr>
  </w:style>
  <w:style w:type="character" w:styleId="aff">
    <w:name w:val="endnote reference"/>
    <w:basedOn w:val="a6"/>
    <w:uiPriority w:val="99"/>
    <w:semiHidden/>
    <w:rPr>
      <w:vertAlign w:val="superscript"/>
    </w:rPr>
  </w:style>
  <w:style w:type="paragraph" w:styleId="aff0">
    <w:name w:val="endnote text"/>
    <w:basedOn w:val="a5"/>
    <w:link w:val="aff1"/>
    <w:uiPriority w:val="99"/>
    <w:semiHidden/>
    <w:pPr>
      <w:spacing w:after="0"/>
      <w:jc w:val="left"/>
    </w:pPr>
    <w:rPr>
      <w:sz w:val="20"/>
      <w:szCs w:val="20"/>
    </w:rPr>
  </w:style>
  <w:style w:type="paragraph" w:styleId="aff2">
    <w:name w:val="envelope address"/>
    <w:basedOn w:val="a5"/>
    <w:uiPriority w:val="99"/>
    <w:pPr>
      <w:framePr w:w="7920" w:h="1980" w:hRule="exact" w:hSpace="180" w:wrap="auto" w:hAnchor="page" w:xAlign="center" w:yAlign="bottom"/>
      <w:ind w:left="2880"/>
    </w:pPr>
    <w:rPr>
      <w:rFonts w:ascii="Arial" w:hAnsi="Arial" w:cs="Arial"/>
    </w:rPr>
  </w:style>
  <w:style w:type="paragraph" w:styleId="2b">
    <w:name w:val="envelope return"/>
    <w:basedOn w:val="a5"/>
    <w:uiPriority w:val="99"/>
    <w:rPr>
      <w:rFonts w:ascii="Arial" w:hAnsi="Arial" w:cs="Arial"/>
      <w:sz w:val="20"/>
      <w:szCs w:val="20"/>
    </w:rPr>
  </w:style>
  <w:style w:type="character" w:styleId="aff3">
    <w:name w:val="FollowedHyperlink"/>
    <w:basedOn w:val="a6"/>
    <w:uiPriority w:val="99"/>
    <w:semiHidden/>
    <w:rPr>
      <w:color w:val="800080"/>
      <w:u w:val="single"/>
    </w:rPr>
  </w:style>
  <w:style w:type="paragraph" w:styleId="aff4">
    <w:name w:val="footer"/>
    <w:basedOn w:val="a5"/>
    <w:link w:val="aff5"/>
    <w:uiPriority w:val="99"/>
    <w:pPr>
      <w:tabs>
        <w:tab w:val="center" w:pos="4153"/>
        <w:tab w:val="right" w:pos="8306"/>
      </w:tabs>
    </w:pPr>
  </w:style>
  <w:style w:type="character" w:styleId="aff6">
    <w:name w:val="footnote reference"/>
    <w:basedOn w:val="a6"/>
    <w:uiPriority w:val="99"/>
    <w:semiHidden/>
    <w:qFormat/>
    <w:rPr>
      <w:rFonts w:ascii="Times New Roman" w:hAnsi="Times New Roman" w:cs="Times New Roman"/>
      <w:vertAlign w:val="superscript"/>
    </w:rPr>
  </w:style>
  <w:style w:type="paragraph" w:styleId="aff7">
    <w:name w:val="footnote text"/>
    <w:basedOn w:val="a5"/>
    <w:link w:val="aff8"/>
    <w:uiPriority w:val="99"/>
    <w:semiHidden/>
    <w:rPr>
      <w:sz w:val="20"/>
      <w:szCs w:val="20"/>
    </w:rPr>
  </w:style>
  <w:style w:type="paragraph" w:styleId="aff9">
    <w:name w:val="header"/>
    <w:basedOn w:val="a5"/>
    <w:link w:val="affa"/>
    <w:uiPriority w:val="99"/>
    <w:pPr>
      <w:tabs>
        <w:tab w:val="center" w:pos="4153"/>
        <w:tab w:val="right" w:pos="8306"/>
      </w:tabs>
      <w:spacing w:before="120" w:after="120"/>
    </w:pPr>
    <w:rPr>
      <w:rFonts w:ascii="Arial" w:hAnsi="Arial" w:cs="Arial"/>
    </w:rPr>
  </w:style>
  <w:style w:type="character" w:styleId="HTML">
    <w:name w:val="HTML Acronym"/>
    <w:basedOn w:val="a6"/>
    <w:uiPriority w:val="99"/>
    <w:semiHidden/>
  </w:style>
  <w:style w:type="paragraph" w:styleId="HTML0">
    <w:name w:val="HTML Address"/>
    <w:basedOn w:val="a5"/>
    <w:link w:val="HTML1"/>
    <w:uiPriority w:val="99"/>
    <w:rPr>
      <w:i/>
      <w:iCs/>
    </w:rPr>
  </w:style>
  <w:style w:type="character" w:styleId="HTML2">
    <w:name w:val="HTML Cite"/>
    <w:basedOn w:val="a6"/>
    <w:uiPriority w:val="99"/>
    <w:semiHidden/>
    <w:rPr>
      <w:i/>
      <w:iCs/>
    </w:rPr>
  </w:style>
  <w:style w:type="character" w:styleId="HTML3">
    <w:name w:val="HTML Code"/>
    <w:basedOn w:val="a6"/>
    <w:uiPriority w:val="99"/>
    <w:semiHidden/>
    <w:rPr>
      <w:rFonts w:ascii="Courier New" w:hAnsi="Courier New" w:cs="Courier New"/>
      <w:sz w:val="20"/>
      <w:szCs w:val="20"/>
    </w:rPr>
  </w:style>
  <w:style w:type="character" w:styleId="HTML4">
    <w:name w:val="HTML Definition"/>
    <w:basedOn w:val="a6"/>
    <w:uiPriority w:val="99"/>
    <w:semiHidden/>
    <w:rPr>
      <w:i/>
      <w:iCs/>
    </w:rPr>
  </w:style>
  <w:style w:type="character" w:styleId="HTML5">
    <w:name w:val="HTML Keyboard"/>
    <w:basedOn w:val="a6"/>
    <w:uiPriority w:val="99"/>
    <w:semiHidden/>
    <w:rPr>
      <w:rFonts w:ascii="Courier New" w:hAnsi="Courier New" w:cs="Courier New"/>
      <w:sz w:val="20"/>
      <w:szCs w:val="20"/>
    </w:rPr>
  </w:style>
  <w:style w:type="paragraph" w:styleId="HTML6">
    <w:name w:val="HTML Preformatted"/>
    <w:basedOn w:val="a5"/>
    <w:link w:val="HTML7"/>
    <w:uiPriority w:val="99"/>
    <w:rPr>
      <w:rFonts w:ascii="Courier New" w:hAnsi="Courier New" w:cs="Courier New"/>
      <w:sz w:val="20"/>
      <w:szCs w:val="20"/>
    </w:rPr>
  </w:style>
  <w:style w:type="character" w:styleId="HTML8">
    <w:name w:val="HTML Sample"/>
    <w:basedOn w:val="a6"/>
    <w:uiPriority w:val="99"/>
    <w:semiHidden/>
    <w:rPr>
      <w:rFonts w:ascii="Courier New" w:hAnsi="Courier New" w:cs="Courier New"/>
    </w:rPr>
  </w:style>
  <w:style w:type="character" w:styleId="HTML9">
    <w:name w:val="HTML Typewriter"/>
    <w:basedOn w:val="a6"/>
    <w:uiPriority w:val="99"/>
    <w:semiHidden/>
    <w:rPr>
      <w:rFonts w:ascii="Courier New" w:hAnsi="Courier New" w:cs="Courier New"/>
      <w:sz w:val="20"/>
      <w:szCs w:val="20"/>
    </w:rPr>
  </w:style>
  <w:style w:type="character" w:styleId="HTMLa">
    <w:name w:val="HTML Variable"/>
    <w:basedOn w:val="a6"/>
    <w:uiPriority w:val="99"/>
    <w:semiHidden/>
    <w:rPr>
      <w:i/>
      <w:iCs/>
    </w:rPr>
  </w:style>
  <w:style w:type="character" w:styleId="affb">
    <w:name w:val="Hyperlink"/>
    <w:basedOn w:val="a6"/>
    <w:uiPriority w:val="99"/>
    <w:rPr>
      <w:color w:val="0000FF"/>
      <w:u w:val="single"/>
    </w:rPr>
  </w:style>
  <w:style w:type="paragraph" w:styleId="13">
    <w:name w:val="index 1"/>
    <w:basedOn w:val="a5"/>
    <w:next w:val="a5"/>
    <w:uiPriority w:val="99"/>
    <w:semiHidden/>
    <w:pPr>
      <w:spacing w:after="0"/>
      <w:jc w:val="left"/>
    </w:pPr>
    <w:rPr>
      <w:rFonts w:ascii="TimesET" w:hAnsi="TimesET" w:cs="TimesET"/>
    </w:rPr>
  </w:style>
  <w:style w:type="character" w:styleId="affc">
    <w:name w:val="line number"/>
    <w:basedOn w:val="a6"/>
    <w:uiPriority w:val="99"/>
  </w:style>
  <w:style w:type="paragraph" w:styleId="affd">
    <w:name w:val="List"/>
    <w:basedOn w:val="a5"/>
    <w:uiPriority w:val="99"/>
    <w:pPr>
      <w:ind w:left="283" w:hanging="283"/>
    </w:pPr>
  </w:style>
  <w:style w:type="paragraph" w:styleId="2c">
    <w:name w:val="List 2"/>
    <w:basedOn w:val="a5"/>
    <w:uiPriority w:val="99"/>
    <w:pPr>
      <w:ind w:left="566" w:hanging="283"/>
    </w:pPr>
  </w:style>
  <w:style w:type="paragraph" w:styleId="3a">
    <w:name w:val="List 3"/>
    <w:basedOn w:val="a5"/>
    <w:uiPriority w:val="99"/>
    <w:pPr>
      <w:ind w:left="849" w:hanging="283"/>
    </w:pPr>
  </w:style>
  <w:style w:type="paragraph" w:styleId="44">
    <w:name w:val="List 4"/>
    <w:basedOn w:val="a5"/>
    <w:uiPriority w:val="99"/>
    <w:pPr>
      <w:ind w:left="1132" w:hanging="283"/>
    </w:pPr>
  </w:style>
  <w:style w:type="paragraph" w:styleId="52">
    <w:name w:val="List 5"/>
    <w:basedOn w:val="a5"/>
    <w:uiPriority w:val="99"/>
    <w:pPr>
      <w:ind w:left="1415" w:hanging="283"/>
    </w:pPr>
  </w:style>
  <w:style w:type="paragraph" w:styleId="affe">
    <w:name w:val="List Bullet"/>
    <w:basedOn w:val="a5"/>
    <w:uiPriority w:val="99"/>
    <w:pPr>
      <w:widowControl w:val="0"/>
    </w:pPr>
  </w:style>
  <w:style w:type="paragraph" w:styleId="20">
    <w:name w:val="List Bullet 2"/>
    <w:basedOn w:val="a5"/>
    <w:uiPriority w:val="99"/>
    <w:pPr>
      <w:numPr>
        <w:numId w:val="3"/>
      </w:numPr>
    </w:pPr>
  </w:style>
  <w:style w:type="paragraph" w:styleId="30">
    <w:name w:val="List Bullet 3"/>
    <w:basedOn w:val="a5"/>
    <w:uiPriority w:val="99"/>
    <w:qFormat/>
    <w:pPr>
      <w:numPr>
        <w:numId w:val="4"/>
      </w:numPr>
    </w:pPr>
  </w:style>
  <w:style w:type="paragraph" w:styleId="41">
    <w:name w:val="List Bullet 4"/>
    <w:basedOn w:val="a5"/>
    <w:uiPriority w:val="99"/>
    <w:pPr>
      <w:numPr>
        <w:numId w:val="5"/>
      </w:numPr>
    </w:pPr>
  </w:style>
  <w:style w:type="paragraph" w:styleId="5">
    <w:name w:val="List Bullet 5"/>
    <w:basedOn w:val="a5"/>
    <w:uiPriority w:val="99"/>
    <w:pPr>
      <w:numPr>
        <w:numId w:val="6"/>
      </w:numPr>
    </w:pPr>
  </w:style>
  <w:style w:type="paragraph" w:styleId="afff">
    <w:name w:val="List Continue"/>
    <w:basedOn w:val="a5"/>
    <w:uiPriority w:val="99"/>
    <w:pPr>
      <w:spacing w:after="120"/>
      <w:ind w:left="283"/>
    </w:pPr>
  </w:style>
  <w:style w:type="paragraph" w:styleId="2d">
    <w:name w:val="List Continue 2"/>
    <w:basedOn w:val="a5"/>
    <w:uiPriority w:val="99"/>
    <w:pPr>
      <w:spacing w:after="120"/>
      <w:ind w:left="566"/>
    </w:pPr>
  </w:style>
  <w:style w:type="paragraph" w:styleId="3b">
    <w:name w:val="List Continue 3"/>
    <w:basedOn w:val="a5"/>
    <w:uiPriority w:val="99"/>
    <w:pPr>
      <w:spacing w:after="120"/>
      <w:ind w:left="849"/>
    </w:pPr>
  </w:style>
  <w:style w:type="paragraph" w:styleId="45">
    <w:name w:val="List Continue 4"/>
    <w:basedOn w:val="a5"/>
    <w:uiPriority w:val="99"/>
    <w:pPr>
      <w:spacing w:after="120"/>
      <w:ind w:left="1132"/>
    </w:pPr>
  </w:style>
  <w:style w:type="paragraph" w:styleId="53">
    <w:name w:val="List Continue 5"/>
    <w:basedOn w:val="a5"/>
    <w:uiPriority w:val="99"/>
    <w:pPr>
      <w:spacing w:after="120"/>
      <w:ind w:left="1415"/>
    </w:pPr>
  </w:style>
  <w:style w:type="paragraph" w:styleId="a">
    <w:name w:val="List Number"/>
    <w:basedOn w:val="a5"/>
    <w:uiPriority w:val="99"/>
    <w:pPr>
      <w:numPr>
        <w:numId w:val="7"/>
      </w:numPr>
    </w:pPr>
  </w:style>
  <w:style w:type="paragraph" w:styleId="2">
    <w:name w:val="List Number 2"/>
    <w:basedOn w:val="a5"/>
    <w:uiPriority w:val="99"/>
    <w:pPr>
      <w:numPr>
        <w:numId w:val="8"/>
      </w:numPr>
    </w:pPr>
  </w:style>
  <w:style w:type="paragraph" w:styleId="3">
    <w:name w:val="List Number 3"/>
    <w:basedOn w:val="a5"/>
    <w:uiPriority w:val="99"/>
    <w:pPr>
      <w:numPr>
        <w:numId w:val="9"/>
      </w:numPr>
    </w:pPr>
  </w:style>
  <w:style w:type="paragraph" w:styleId="40">
    <w:name w:val="List Number 4"/>
    <w:basedOn w:val="a5"/>
    <w:uiPriority w:val="99"/>
    <w:pPr>
      <w:numPr>
        <w:numId w:val="10"/>
      </w:numPr>
    </w:pPr>
  </w:style>
  <w:style w:type="paragraph" w:styleId="54">
    <w:name w:val="List Number 5"/>
    <w:basedOn w:val="a5"/>
    <w:uiPriority w:val="99"/>
    <w:pPr>
      <w:tabs>
        <w:tab w:val="left" w:pos="1209"/>
      </w:tabs>
      <w:ind w:left="1209" w:hanging="360"/>
    </w:pPr>
  </w:style>
  <w:style w:type="paragraph" w:styleId="afff0">
    <w:name w:val="Message Header"/>
    <w:basedOn w:val="a5"/>
    <w:link w:val="afff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2">
    <w:name w:val="Normal (Web)"/>
    <w:basedOn w:val="a5"/>
    <w:uiPriority w:val="99"/>
    <w:qFormat/>
    <w:pPr>
      <w:spacing w:before="100" w:beforeAutospacing="1" w:after="100" w:afterAutospacing="1"/>
      <w:jc w:val="left"/>
    </w:pPr>
  </w:style>
  <w:style w:type="paragraph" w:styleId="afff3">
    <w:name w:val="Normal Indent"/>
    <w:basedOn w:val="a5"/>
    <w:uiPriority w:val="99"/>
    <w:pPr>
      <w:ind w:left="708"/>
    </w:pPr>
  </w:style>
  <w:style w:type="paragraph" w:styleId="afff4">
    <w:name w:val="Note Heading"/>
    <w:basedOn w:val="a5"/>
    <w:next w:val="a5"/>
    <w:link w:val="afff5"/>
    <w:uiPriority w:val="99"/>
    <w:qFormat/>
  </w:style>
  <w:style w:type="character" w:styleId="afff6">
    <w:name w:val="page number"/>
    <w:basedOn w:val="a6"/>
    <w:uiPriority w:val="99"/>
    <w:rPr>
      <w:rFonts w:ascii="Times New Roman" w:hAnsi="Times New Roman" w:cs="Times New Roman"/>
    </w:rPr>
  </w:style>
  <w:style w:type="paragraph" w:styleId="afff7">
    <w:name w:val="Plain Text"/>
    <w:basedOn w:val="a5"/>
    <w:link w:val="afff8"/>
    <w:uiPriority w:val="99"/>
    <w:pPr>
      <w:spacing w:after="0"/>
      <w:jc w:val="left"/>
    </w:pPr>
    <w:rPr>
      <w:rFonts w:ascii="Courier New" w:hAnsi="Courier New" w:cs="Courier New"/>
      <w:sz w:val="20"/>
      <w:szCs w:val="20"/>
    </w:rPr>
  </w:style>
  <w:style w:type="paragraph" w:styleId="afff9">
    <w:name w:val="Salutation"/>
    <w:basedOn w:val="a5"/>
    <w:next w:val="a5"/>
    <w:link w:val="afffa"/>
    <w:uiPriority w:val="99"/>
  </w:style>
  <w:style w:type="paragraph" w:styleId="afffb">
    <w:name w:val="Signature"/>
    <w:basedOn w:val="a5"/>
    <w:link w:val="afffc"/>
    <w:uiPriority w:val="99"/>
    <w:pPr>
      <w:ind w:left="4252"/>
    </w:pPr>
  </w:style>
  <w:style w:type="character" w:styleId="afffd">
    <w:name w:val="Strong"/>
    <w:basedOn w:val="a6"/>
    <w:uiPriority w:val="22"/>
    <w:qFormat/>
    <w:rPr>
      <w:b/>
      <w:bCs/>
    </w:rPr>
  </w:style>
  <w:style w:type="paragraph" w:styleId="afffe">
    <w:name w:val="Subtitle"/>
    <w:basedOn w:val="a5"/>
    <w:link w:val="affff"/>
    <w:uiPriority w:val="99"/>
    <w:qFormat/>
    <w:pPr>
      <w:jc w:val="center"/>
      <w:outlineLvl w:val="1"/>
    </w:pPr>
    <w:rPr>
      <w:rFonts w:ascii="Arial" w:hAnsi="Arial" w:cs="Arial"/>
    </w:rPr>
  </w:style>
  <w:style w:type="table" w:styleId="affff0">
    <w:name w:val="Table Grid"/>
    <w:basedOn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Title"/>
    <w:basedOn w:val="a5"/>
    <w:link w:val="affff2"/>
    <w:uiPriority w:val="99"/>
    <w:qFormat/>
    <w:pPr>
      <w:spacing w:before="240"/>
      <w:jc w:val="center"/>
      <w:outlineLvl w:val="0"/>
    </w:pPr>
    <w:rPr>
      <w:rFonts w:ascii="Arial" w:hAnsi="Arial" w:cs="Arial"/>
      <w:b/>
      <w:bCs/>
      <w:kern w:val="28"/>
      <w:sz w:val="32"/>
      <w:szCs w:val="32"/>
    </w:rPr>
  </w:style>
  <w:style w:type="paragraph" w:styleId="14">
    <w:name w:val="toc 1"/>
    <w:basedOn w:val="a5"/>
    <w:next w:val="a5"/>
    <w:uiPriority w:val="99"/>
    <w:semiHidden/>
    <w:pPr>
      <w:tabs>
        <w:tab w:val="left" w:pos="1680"/>
        <w:tab w:val="right" w:leader="dot" w:pos="10195"/>
      </w:tabs>
      <w:spacing w:before="120" w:after="120"/>
    </w:pPr>
    <w:rPr>
      <w:b/>
      <w:bCs/>
      <w:caps/>
      <w:sz w:val="20"/>
      <w:szCs w:val="20"/>
    </w:rPr>
  </w:style>
  <w:style w:type="paragraph" w:styleId="2e">
    <w:name w:val="toc 2"/>
    <w:basedOn w:val="a5"/>
    <w:next w:val="a5"/>
    <w:uiPriority w:val="99"/>
    <w:semiHidden/>
    <w:pPr>
      <w:tabs>
        <w:tab w:val="left" w:pos="960"/>
        <w:tab w:val="right" w:leader="dot" w:pos="10195"/>
      </w:tabs>
      <w:spacing w:after="0"/>
      <w:ind w:left="240"/>
    </w:pPr>
    <w:rPr>
      <w:smallCaps/>
      <w:sz w:val="20"/>
      <w:szCs w:val="20"/>
    </w:rPr>
  </w:style>
  <w:style w:type="paragraph" w:styleId="3c">
    <w:name w:val="toc 3"/>
    <w:basedOn w:val="a5"/>
    <w:next w:val="a5"/>
    <w:uiPriority w:val="99"/>
    <w:semiHidden/>
    <w:pPr>
      <w:spacing w:after="0"/>
      <w:ind w:left="480"/>
      <w:jc w:val="left"/>
    </w:pPr>
    <w:rPr>
      <w:i/>
      <w:iCs/>
      <w:sz w:val="20"/>
      <w:szCs w:val="20"/>
    </w:rPr>
  </w:style>
  <w:style w:type="paragraph" w:styleId="46">
    <w:name w:val="toc 4"/>
    <w:basedOn w:val="a5"/>
    <w:next w:val="a5"/>
    <w:uiPriority w:val="99"/>
    <w:semiHidden/>
    <w:pPr>
      <w:spacing w:after="0"/>
      <w:ind w:left="720"/>
      <w:jc w:val="left"/>
    </w:pPr>
    <w:rPr>
      <w:sz w:val="18"/>
      <w:szCs w:val="18"/>
    </w:rPr>
  </w:style>
  <w:style w:type="paragraph" w:styleId="55">
    <w:name w:val="toc 5"/>
    <w:basedOn w:val="a5"/>
    <w:next w:val="a5"/>
    <w:uiPriority w:val="99"/>
    <w:semiHidden/>
    <w:pPr>
      <w:spacing w:after="0"/>
      <w:ind w:left="960"/>
      <w:jc w:val="left"/>
    </w:pPr>
    <w:rPr>
      <w:sz w:val="18"/>
      <w:szCs w:val="18"/>
    </w:rPr>
  </w:style>
  <w:style w:type="paragraph" w:styleId="61">
    <w:name w:val="toc 6"/>
    <w:basedOn w:val="a5"/>
    <w:next w:val="a5"/>
    <w:uiPriority w:val="99"/>
    <w:semiHidden/>
    <w:pPr>
      <w:spacing w:after="0"/>
      <w:ind w:left="1200"/>
      <w:jc w:val="left"/>
    </w:pPr>
    <w:rPr>
      <w:sz w:val="18"/>
      <w:szCs w:val="18"/>
    </w:rPr>
  </w:style>
  <w:style w:type="paragraph" w:styleId="71">
    <w:name w:val="toc 7"/>
    <w:basedOn w:val="a5"/>
    <w:next w:val="a5"/>
    <w:uiPriority w:val="99"/>
    <w:semiHidden/>
    <w:pPr>
      <w:spacing w:after="0"/>
      <w:ind w:left="1440"/>
      <w:jc w:val="left"/>
    </w:pPr>
    <w:rPr>
      <w:sz w:val="18"/>
      <w:szCs w:val="18"/>
    </w:rPr>
  </w:style>
  <w:style w:type="paragraph" w:styleId="81">
    <w:name w:val="toc 8"/>
    <w:basedOn w:val="a5"/>
    <w:next w:val="a5"/>
    <w:uiPriority w:val="99"/>
    <w:semiHidden/>
    <w:pPr>
      <w:spacing w:after="0"/>
      <w:ind w:left="1680"/>
      <w:jc w:val="left"/>
    </w:pPr>
    <w:rPr>
      <w:sz w:val="18"/>
      <w:szCs w:val="18"/>
    </w:rPr>
  </w:style>
  <w:style w:type="paragraph" w:styleId="91">
    <w:name w:val="toc 9"/>
    <w:basedOn w:val="a5"/>
    <w:next w:val="a5"/>
    <w:uiPriority w:val="99"/>
    <w:semiHidden/>
    <w:pPr>
      <w:spacing w:after="0"/>
      <w:ind w:left="1920"/>
      <w:jc w:val="left"/>
    </w:pPr>
    <w:rPr>
      <w:sz w:val="18"/>
      <w:szCs w:val="18"/>
    </w:rPr>
  </w:style>
  <w:style w:type="character" w:customStyle="1" w:styleId="110">
    <w:name w:val="Заголовок 1 Знак1"/>
    <w:basedOn w:val="a6"/>
    <w:link w:val="11"/>
    <w:uiPriority w:val="99"/>
    <w:rPr>
      <w:b/>
      <w:bCs/>
      <w:kern w:val="28"/>
      <w:sz w:val="36"/>
      <w:szCs w:val="36"/>
    </w:rPr>
  </w:style>
  <w:style w:type="character" w:customStyle="1" w:styleId="24">
    <w:name w:val="Заголовок 2 Знак"/>
    <w:basedOn w:val="a6"/>
    <w:link w:val="23"/>
    <w:uiPriority w:val="99"/>
    <w:locked/>
    <w:rPr>
      <w:b/>
      <w:bCs/>
      <w:sz w:val="30"/>
      <w:szCs w:val="30"/>
    </w:rPr>
  </w:style>
  <w:style w:type="character" w:customStyle="1" w:styleId="35">
    <w:name w:val="Заголовок 3 Знак"/>
    <w:basedOn w:val="a6"/>
    <w:link w:val="34"/>
    <w:uiPriority w:val="99"/>
    <w:qFormat/>
    <w:locked/>
    <w:rPr>
      <w:rFonts w:ascii="Arial" w:hAnsi="Arial" w:cs="Arial"/>
      <w:b/>
      <w:bCs/>
      <w:sz w:val="24"/>
      <w:szCs w:val="24"/>
    </w:rPr>
  </w:style>
  <w:style w:type="character" w:customStyle="1" w:styleId="43">
    <w:name w:val="Заголовок 4 Знак"/>
    <w:basedOn w:val="a6"/>
    <w:link w:val="42"/>
    <w:uiPriority w:val="99"/>
    <w:locked/>
    <w:rPr>
      <w:rFonts w:ascii="Arial" w:hAnsi="Arial" w:cs="Arial"/>
      <w:sz w:val="24"/>
      <w:szCs w:val="24"/>
    </w:rPr>
  </w:style>
  <w:style w:type="character" w:customStyle="1" w:styleId="51">
    <w:name w:val="Заголовок 5 Знак"/>
    <w:basedOn w:val="a6"/>
    <w:link w:val="50"/>
    <w:uiPriority w:val="99"/>
    <w:locked/>
    <w:rPr>
      <w:sz w:val="22"/>
      <w:szCs w:val="22"/>
    </w:rPr>
  </w:style>
  <w:style w:type="character" w:customStyle="1" w:styleId="60">
    <w:name w:val="Заголовок 6 Знак"/>
    <w:basedOn w:val="a6"/>
    <w:link w:val="6"/>
    <w:uiPriority w:val="99"/>
    <w:locked/>
    <w:rPr>
      <w:i/>
      <w:iCs/>
    </w:rPr>
  </w:style>
  <w:style w:type="character" w:customStyle="1" w:styleId="70">
    <w:name w:val="Заголовок 7 Знак"/>
    <w:basedOn w:val="a6"/>
    <w:link w:val="7"/>
    <w:uiPriority w:val="99"/>
    <w:locked/>
    <w:rPr>
      <w:rFonts w:ascii="Arial" w:hAnsi="Arial" w:cs="Arial"/>
      <w:sz w:val="20"/>
      <w:szCs w:val="20"/>
    </w:rPr>
  </w:style>
  <w:style w:type="character" w:customStyle="1" w:styleId="80">
    <w:name w:val="Заголовок 8 Знак"/>
    <w:basedOn w:val="a6"/>
    <w:link w:val="8"/>
    <w:uiPriority w:val="99"/>
    <w:locked/>
    <w:rPr>
      <w:rFonts w:ascii="Arial" w:hAnsi="Arial" w:cs="Arial"/>
      <w:i/>
      <w:iCs/>
      <w:sz w:val="20"/>
      <w:szCs w:val="20"/>
    </w:rPr>
  </w:style>
  <w:style w:type="character" w:customStyle="1" w:styleId="90">
    <w:name w:val="Заголовок 9 Знак"/>
    <w:basedOn w:val="a6"/>
    <w:link w:val="9"/>
    <w:uiPriority w:val="99"/>
    <w:locked/>
    <w:rPr>
      <w:rFonts w:ascii="Arial" w:hAnsi="Arial" w:cs="Arial"/>
      <w:b/>
      <w:bCs/>
      <w:i/>
      <w:iCs/>
      <w:sz w:val="18"/>
      <w:szCs w:val="18"/>
    </w:rPr>
  </w:style>
  <w:style w:type="character" w:customStyle="1" w:styleId="af0">
    <w:name w:val="Основной текст с отступом Знак"/>
    <w:basedOn w:val="a6"/>
    <w:link w:val="a1"/>
    <w:uiPriority w:val="99"/>
    <w:locked/>
    <w:rPr>
      <w:sz w:val="24"/>
      <w:szCs w:val="24"/>
    </w:rPr>
  </w:style>
  <w:style w:type="paragraph" w:customStyle="1" w:styleId="a4">
    <w:name w:val="Раздел"/>
    <w:basedOn w:val="a5"/>
    <w:uiPriority w:val="99"/>
    <w:pPr>
      <w:numPr>
        <w:ilvl w:val="1"/>
        <w:numId w:val="11"/>
      </w:numPr>
      <w:spacing w:before="120" w:after="120"/>
      <w:jc w:val="center"/>
    </w:pPr>
    <w:rPr>
      <w:rFonts w:ascii="Arial Narrow" w:hAnsi="Arial Narrow" w:cs="Arial Narrow"/>
      <w:b/>
      <w:bCs/>
      <w:sz w:val="28"/>
      <w:szCs w:val="28"/>
    </w:rPr>
  </w:style>
  <w:style w:type="paragraph" w:customStyle="1" w:styleId="affff3">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12"/>
      </w:numPr>
      <w:spacing w:before="120" w:after="120"/>
      <w:jc w:val="center"/>
    </w:pPr>
    <w:rPr>
      <w:b/>
      <w:bCs/>
    </w:rPr>
  </w:style>
  <w:style w:type="paragraph" w:customStyle="1" w:styleId="a0">
    <w:name w:val="Условия контракта"/>
    <w:basedOn w:val="a5"/>
    <w:uiPriority w:val="99"/>
    <w:pPr>
      <w:numPr>
        <w:numId w:val="2"/>
      </w:numPr>
      <w:spacing w:before="240" w:after="120"/>
    </w:pPr>
    <w:rPr>
      <w:b/>
      <w:bCs/>
    </w:rPr>
  </w:style>
  <w:style w:type="paragraph" w:customStyle="1" w:styleId="Instruction">
    <w:name w:val="Instruction"/>
    <w:basedOn w:val="a1"/>
    <w:uiPriority w:val="99"/>
    <w:semiHidden/>
    <w:pPr>
      <w:numPr>
        <w:ilvl w:val="0"/>
        <w:numId w:val="0"/>
      </w:numPr>
      <w:tabs>
        <w:tab w:val="left" w:pos="360"/>
      </w:tabs>
      <w:spacing w:before="180"/>
      <w:ind w:left="360" w:hanging="360"/>
    </w:pPr>
    <w:rPr>
      <w:b/>
      <w:bCs/>
    </w:rPr>
  </w:style>
  <w:style w:type="character" w:customStyle="1" w:styleId="affff2">
    <w:name w:val="Заголовок Знак"/>
    <w:basedOn w:val="a6"/>
    <w:link w:val="affff1"/>
    <w:uiPriority w:val="99"/>
    <w:locked/>
    <w:rPr>
      <w:rFonts w:ascii="Arial" w:hAnsi="Arial" w:cs="Arial"/>
      <w:b/>
      <w:bCs/>
      <w:kern w:val="28"/>
      <w:sz w:val="32"/>
      <w:szCs w:val="32"/>
    </w:rPr>
  </w:style>
  <w:style w:type="character" w:customStyle="1" w:styleId="affff">
    <w:name w:val="Подзаголовок Знак"/>
    <w:basedOn w:val="a6"/>
    <w:link w:val="afffe"/>
    <w:uiPriority w:val="99"/>
    <w:locked/>
    <w:rPr>
      <w:rFonts w:ascii="Arial" w:hAnsi="Arial" w:cs="Arial"/>
      <w:sz w:val="24"/>
      <w:szCs w:val="24"/>
    </w:rPr>
  </w:style>
  <w:style w:type="paragraph" w:customStyle="1" w:styleId="affff4">
    <w:name w:val="Тендерные данные"/>
    <w:basedOn w:val="a5"/>
    <w:uiPriority w:val="99"/>
    <w:pPr>
      <w:tabs>
        <w:tab w:val="left" w:pos="1985"/>
      </w:tabs>
      <w:spacing w:before="120"/>
    </w:pPr>
    <w:rPr>
      <w:b/>
      <w:bCs/>
    </w:rPr>
  </w:style>
  <w:style w:type="character" w:customStyle="1" w:styleId="af9">
    <w:name w:val="Дата Знак"/>
    <w:basedOn w:val="a6"/>
    <w:link w:val="af8"/>
    <w:uiPriority w:val="99"/>
    <w:qFormat/>
    <w:locked/>
    <w:rPr>
      <w:sz w:val="24"/>
      <w:szCs w:val="24"/>
    </w:rPr>
  </w:style>
  <w:style w:type="paragraph" w:customStyle="1" w:styleId="affff5">
    <w:name w:val="Îáû÷íûé"/>
    <w:uiPriority w:val="99"/>
    <w:semiHidden/>
    <w:rPr>
      <w:rFonts w:eastAsia="Times New Roman"/>
    </w:rPr>
  </w:style>
  <w:style w:type="paragraph" w:customStyle="1" w:styleId="affff6">
    <w:name w:val="Íîðìàëüíûé"/>
    <w:uiPriority w:val="99"/>
    <w:rPr>
      <w:rFonts w:ascii="Courier" w:eastAsia="Times New Roman" w:hAnsi="Courier" w:cs="Courier"/>
      <w:sz w:val="24"/>
      <w:szCs w:val="24"/>
      <w:lang w:val="en-GB"/>
    </w:rPr>
  </w:style>
  <w:style w:type="character" w:customStyle="1" w:styleId="ad">
    <w:name w:val="Основной текст Знак"/>
    <w:basedOn w:val="a6"/>
    <w:link w:val="ac"/>
    <w:uiPriority w:val="99"/>
    <w:locked/>
    <w:rPr>
      <w:sz w:val="24"/>
      <w:szCs w:val="24"/>
    </w:rPr>
  </w:style>
  <w:style w:type="paragraph" w:customStyle="1" w:styleId="affff7">
    <w:name w:val="Подраздел"/>
    <w:basedOn w:val="a5"/>
    <w:uiPriority w:val="99"/>
    <w:semiHidden/>
    <w:pPr>
      <w:suppressAutoHyphens/>
      <w:spacing w:before="240" w:after="120"/>
      <w:jc w:val="center"/>
    </w:pPr>
    <w:rPr>
      <w:rFonts w:ascii="TimesDL" w:hAnsi="TimesDL" w:cs="TimesDL"/>
      <w:b/>
      <w:bCs/>
      <w:smallCaps/>
      <w:spacing w:val="-2"/>
    </w:rPr>
  </w:style>
  <w:style w:type="character" w:customStyle="1" w:styleId="2a">
    <w:name w:val="Основной текст с отступом 2 Знак"/>
    <w:basedOn w:val="a6"/>
    <w:link w:val="29"/>
    <w:uiPriority w:val="99"/>
    <w:locked/>
    <w:rPr>
      <w:sz w:val="24"/>
      <w:szCs w:val="24"/>
    </w:rPr>
  </w:style>
  <w:style w:type="character" w:customStyle="1" w:styleId="39">
    <w:name w:val="Основной текст с отступом 3 Знак"/>
    <w:basedOn w:val="a6"/>
    <w:link w:val="38"/>
    <w:uiPriority w:val="99"/>
    <w:locked/>
    <w:rPr>
      <w:sz w:val="16"/>
      <w:szCs w:val="16"/>
    </w:rPr>
  </w:style>
  <w:style w:type="character" w:customStyle="1" w:styleId="affa">
    <w:name w:val="Верхний колонтитул Знак"/>
    <w:basedOn w:val="a6"/>
    <w:link w:val="aff9"/>
    <w:uiPriority w:val="99"/>
    <w:locked/>
    <w:rPr>
      <w:rFonts w:ascii="Arial" w:hAnsi="Arial" w:cs="Arial"/>
      <w:sz w:val="24"/>
      <w:szCs w:val="24"/>
    </w:rPr>
  </w:style>
  <w:style w:type="character" w:customStyle="1" w:styleId="FootnoteTextChar">
    <w:name w:val="Footnote Text Char"/>
    <w:basedOn w:val="a6"/>
    <w:uiPriority w:val="99"/>
    <w:semiHidden/>
    <w:rPr>
      <w:sz w:val="20"/>
      <w:szCs w:val="20"/>
    </w:rPr>
  </w:style>
  <w:style w:type="character" w:customStyle="1" w:styleId="aff8">
    <w:name w:val="Текст сноски Знак"/>
    <w:basedOn w:val="a6"/>
    <w:link w:val="aff7"/>
    <w:uiPriority w:val="99"/>
    <w:locked/>
  </w:style>
  <w:style w:type="character" w:customStyle="1" w:styleId="aff5">
    <w:name w:val="Нижний колонтитул Знак"/>
    <w:basedOn w:val="a6"/>
    <w:link w:val="aff4"/>
    <w:uiPriority w:val="99"/>
    <w:locked/>
    <w:rPr>
      <w:sz w:val="24"/>
      <w:szCs w:val="24"/>
    </w:rPr>
  </w:style>
  <w:style w:type="character" w:customStyle="1" w:styleId="37">
    <w:name w:val="Основной текст 3 Знак"/>
    <w:basedOn w:val="a6"/>
    <w:link w:val="36"/>
    <w:uiPriority w:val="99"/>
    <w:locked/>
    <w:rPr>
      <w:b/>
      <w:bCs/>
      <w:i/>
      <w:iCs/>
      <w:sz w:val="24"/>
      <w:szCs w:val="24"/>
    </w:rPr>
  </w:style>
  <w:style w:type="character" w:customStyle="1" w:styleId="afff8">
    <w:name w:val="Текст Знак"/>
    <w:basedOn w:val="a6"/>
    <w:link w:val="afff7"/>
    <w:uiPriority w:val="99"/>
    <w:locked/>
    <w:rPr>
      <w:rFonts w:ascii="Courier New" w:hAnsi="Courier New" w:cs="Courier New"/>
    </w:rPr>
  </w:style>
  <w:style w:type="paragraph" w:customStyle="1" w:styleId="ConsNormal">
    <w:name w:val="ConsNormal"/>
    <w:link w:val="ConsNormal0"/>
    <w:uiPriority w:val="99"/>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uiPriority w:val="99"/>
    <w:locked/>
    <w:rPr>
      <w:rFonts w:ascii="Arial" w:hAnsi="Arial" w:cs="Arial"/>
      <w:sz w:val="22"/>
      <w:szCs w:val="22"/>
      <w:lang w:val="ru-RU" w:eastAsia="ru-RU" w:bidi="ar-SA"/>
    </w:rPr>
  </w:style>
  <w:style w:type="character" w:customStyle="1" w:styleId="affff8">
    <w:name w:val="Знак Знак"/>
    <w:uiPriority w:val="99"/>
    <w:semiHidden/>
    <w:rPr>
      <w:rFonts w:ascii="Arial" w:hAnsi="Arial" w:cs="Arial"/>
      <w:sz w:val="24"/>
      <w:szCs w:val="24"/>
      <w:lang w:val="ru-RU" w:eastAsia="ru-RU"/>
    </w:rPr>
  </w:style>
  <w:style w:type="paragraph" w:customStyle="1" w:styleId="ConsNonformat">
    <w:name w:val="ConsNonformat"/>
    <w:uiPriority w:val="99"/>
    <w:pPr>
      <w:widowControl w:val="0"/>
      <w:autoSpaceDE w:val="0"/>
      <w:autoSpaceDN w:val="0"/>
      <w:adjustRightInd w:val="0"/>
      <w:ind w:right="19772"/>
    </w:pPr>
    <w:rPr>
      <w:rFonts w:ascii="Courier New" w:eastAsia="Times New Roman" w:hAnsi="Courier New" w:cs="Courier New"/>
    </w:rPr>
  </w:style>
  <w:style w:type="character" w:customStyle="1" w:styleId="affff9">
    <w:name w:val="Основной шрифт"/>
    <w:uiPriority w:val="99"/>
  </w:style>
  <w:style w:type="character" w:customStyle="1" w:styleId="HTML1">
    <w:name w:val="Адрес HTML Знак"/>
    <w:basedOn w:val="a6"/>
    <w:link w:val="HTML0"/>
    <w:uiPriority w:val="99"/>
    <w:locked/>
    <w:rPr>
      <w:i/>
      <w:iCs/>
      <w:sz w:val="24"/>
      <w:szCs w:val="24"/>
    </w:rPr>
  </w:style>
  <w:style w:type="character" w:customStyle="1" w:styleId="afff5">
    <w:name w:val="Заголовок записки Знак"/>
    <w:basedOn w:val="a6"/>
    <w:link w:val="afff4"/>
    <w:uiPriority w:val="99"/>
    <w:semiHidden/>
    <w:locked/>
    <w:rPr>
      <w:sz w:val="24"/>
      <w:szCs w:val="24"/>
    </w:rPr>
  </w:style>
  <w:style w:type="character" w:customStyle="1" w:styleId="af">
    <w:name w:val="Красная строка Знак"/>
    <w:basedOn w:val="ad"/>
    <w:link w:val="ae"/>
    <w:uiPriority w:val="99"/>
    <w:locked/>
    <w:rPr>
      <w:sz w:val="24"/>
      <w:szCs w:val="24"/>
    </w:rPr>
  </w:style>
  <w:style w:type="character" w:customStyle="1" w:styleId="28">
    <w:name w:val="Красная строка 2 Знак"/>
    <w:basedOn w:val="af0"/>
    <w:link w:val="27"/>
    <w:uiPriority w:val="99"/>
    <w:locked/>
    <w:rPr>
      <w:sz w:val="24"/>
      <w:szCs w:val="24"/>
    </w:rPr>
  </w:style>
  <w:style w:type="character" w:customStyle="1" w:styleId="afffc">
    <w:name w:val="Подпись Знак"/>
    <w:basedOn w:val="a6"/>
    <w:link w:val="afffb"/>
    <w:uiPriority w:val="99"/>
    <w:locked/>
    <w:rPr>
      <w:sz w:val="24"/>
      <w:szCs w:val="24"/>
    </w:rPr>
  </w:style>
  <w:style w:type="character" w:customStyle="1" w:styleId="afffa">
    <w:name w:val="Приветствие Знак"/>
    <w:basedOn w:val="a6"/>
    <w:link w:val="afff9"/>
    <w:uiPriority w:val="99"/>
    <w:locked/>
    <w:rPr>
      <w:sz w:val="24"/>
      <w:szCs w:val="24"/>
    </w:rPr>
  </w:style>
  <w:style w:type="character" w:customStyle="1" w:styleId="af2">
    <w:name w:val="Прощание Знак"/>
    <w:basedOn w:val="a6"/>
    <w:link w:val="af1"/>
    <w:uiPriority w:val="99"/>
    <w:locked/>
    <w:rPr>
      <w:sz w:val="24"/>
      <w:szCs w:val="24"/>
    </w:rPr>
  </w:style>
  <w:style w:type="character" w:customStyle="1" w:styleId="HTML7">
    <w:name w:val="Стандартный HTML Знак"/>
    <w:basedOn w:val="a6"/>
    <w:link w:val="HTML6"/>
    <w:uiPriority w:val="99"/>
    <w:locked/>
    <w:rPr>
      <w:rFonts w:ascii="Courier New" w:hAnsi="Courier New" w:cs="Courier New"/>
    </w:rPr>
  </w:style>
  <w:style w:type="character" w:customStyle="1" w:styleId="afff1">
    <w:name w:val="Шапка Знак"/>
    <w:basedOn w:val="a6"/>
    <w:link w:val="afff0"/>
    <w:uiPriority w:val="99"/>
    <w:locked/>
    <w:rPr>
      <w:rFonts w:ascii="Arial" w:hAnsi="Arial" w:cs="Arial"/>
      <w:sz w:val="24"/>
      <w:szCs w:val="24"/>
      <w:shd w:val="pct20" w:color="auto" w:fill="auto"/>
    </w:rPr>
  </w:style>
  <w:style w:type="character" w:customStyle="1" w:styleId="afd">
    <w:name w:val="Электронная подпись Знак"/>
    <w:basedOn w:val="a6"/>
    <w:link w:val="afc"/>
    <w:uiPriority w:val="99"/>
    <w:locked/>
    <w:rPr>
      <w:sz w:val="24"/>
      <w:szCs w:val="24"/>
    </w:rPr>
  </w:style>
  <w:style w:type="paragraph" w:customStyle="1" w:styleId="1">
    <w:name w:val="Стиль1"/>
    <w:basedOn w:val="a5"/>
    <w:uiPriority w:val="99"/>
    <w:pPr>
      <w:keepNext/>
      <w:keepLines/>
      <w:widowControl w:val="0"/>
      <w:numPr>
        <w:numId w:val="13"/>
      </w:numPr>
      <w:suppressLineNumbers/>
      <w:suppressAutoHyphens/>
      <w:jc w:val="left"/>
    </w:pPr>
    <w:rPr>
      <w:b/>
      <w:bCs/>
      <w:sz w:val="28"/>
      <w:szCs w:val="28"/>
    </w:rPr>
  </w:style>
  <w:style w:type="paragraph" w:customStyle="1" w:styleId="2-1">
    <w:name w:val="содержание2-1"/>
    <w:basedOn w:val="34"/>
    <w:next w:val="a5"/>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1">
    <w:name w:val="Стиль2"/>
    <w:basedOn w:val="2"/>
    <w:uiPriority w:val="99"/>
    <w:pPr>
      <w:keepNext/>
      <w:keepLines/>
      <w:widowControl w:val="0"/>
      <w:numPr>
        <w:ilvl w:val="1"/>
        <w:numId w:val="13"/>
      </w:numPr>
      <w:suppressLineNumbers/>
      <w:tabs>
        <w:tab w:val="left" w:pos="1492"/>
      </w:tabs>
      <w:suppressAutoHyphens/>
    </w:pPr>
    <w:rPr>
      <w:b/>
      <w:bCs/>
    </w:rPr>
  </w:style>
  <w:style w:type="paragraph" w:customStyle="1" w:styleId="32">
    <w:name w:val="Стиль3"/>
    <w:basedOn w:val="29"/>
    <w:uiPriority w:val="99"/>
    <w:pPr>
      <w:numPr>
        <w:ilvl w:val="2"/>
        <w:numId w:val="13"/>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d">
    <w:name w:val="Стиль3 Знак"/>
    <w:basedOn w:val="15"/>
    <w:uiPriority w:val="99"/>
    <w:rPr>
      <w:sz w:val="24"/>
      <w:szCs w:val="24"/>
      <w:lang w:val="ru-RU" w:eastAsia="ru-RU"/>
    </w:rPr>
  </w:style>
  <w:style w:type="paragraph" w:customStyle="1" w:styleId="4">
    <w:name w:val="Стиль4"/>
    <w:basedOn w:val="23"/>
    <w:next w:val="a5"/>
    <w:uiPriority w:val="99"/>
    <w:pPr>
      <w:keepLines/>
      <w:widowControl w:val="0"/>
      <w:suppressLineNumbers/>
      <w:suppressAutoHyphens/>
      <w:ind w:firstLine="567"/>
    </w:pPr>
  </w:style>
  <w:style w:type="paragraph" w:customStyle="1" w:styleId="affffa">
    <w:name w:val="Таблица заголовок"/>
    <w:basedOn w:val="a5"/>
    <w:uiPriority w:val="99"/>
    <w:pPr>
      <w:spacing w:before="120" w:after="120" w:line="360" w:lineRule="auto"/>
      <w:jc w:val="right"/>
    </w:pPr>
    <w:rPr>
      <w:b/>
      <w:bCs/>
      <w:sz w:val="28"/>
      <w:szCs w:val="28"/>
    </w:rPr>
  </w:style>
  <w:style w:type="paragraph" w:customStyle="1" w:styleId="affffb">
    <w:name w:val="текст таблицы"/>
    <w:basedOn w:val="a5"/>
    <w:uiPriority w:val="99"/>
    <w:pPr>
      <w:spacing w:before="120" w:after="0"/>
      <w:ind w:right="-102"/>
      <w:jc w:val="left"/>
    </w:pPr>
  </w:style>
  <w:style w:type="paragraph" w:customStyle="1" w:styleId="affffc">
    <w:name w:val="Пункт Знак"/>
    <w:basedOn w:val="a5"/>
    <w:uiPriority w:val="99"/>
    <w:pPr>
      <w:tabs>
        <w:tab w:val="left" w:pos="1134"/>
        <w:tab w:val="left" w:pos="1701"/>
      </w:tabs>
      <w:snapToGrid w:val="0"/>
      <w:spacing w:after="0" w:line="360" w:lineRule="auto"/>
      <w:ind w:left="1134" w:hanging="567"/>
    </w:pPr>
    <w:rPr>
      <w:sz w:val="28"/>
      <w:szCs w:val="28"/>
    </w:rPr>
  </w:style>
  <w:style w:type="paragraph" w:customStyle="1" w:styleId="affffd">
    <w:name w:val="a"/>
    <w:basedOn w:val="a5"/>
    <w:uiPriority w:val="99"/>
    <w:pPr>
      <w:snapToGrid w:val="0"/>
      <w:spacing w:after="0" w:line="360" w:lineRule="auto"/>
      <w:ind w:left="1134" w:hanging="567"/>
    </w:pPr>
    <w:rPr>
      <w:sz w:val="28"/>
      <w:szCs w:val="28"/>
    </w:rPr>
  </w:style>
  <w:style w:type="paragraph" w:customStyle="1" w:styleId="affffe">
    <w:name w:val="Словарная статья"/>
    <w:basedOn w:val="a5"/>
    <w:next w:val="a5"/>
    <w:uiPriority w:val="99"/>
    <w:pPr>
      <w:autoSpaceDE w:val="0"/>
      <w:autoSpaceDN w:val="0"/>
      <w:adjustRightInd w:val="0"/>
      <w:spacing w:after="0"/>
      <w:ind w:right="118"/>
    </w:pPr>
    <w:rPr>
      <w:rFonts w:ascii="Arial" w:hAnsi="Arial" w:cs="Arial"/>
      <w:sz w:val="20"/>
      <w:szCs w:val="20"/>
    </w:rPr>
  </w:style>
  <w:style w:type="paragraph" w:customStyle="1" w:styleId="afffff">
    <w:name w:val="Комментарий пользователя"/>
    <w:basedOn w:val="a5"/>
    <w:next w:val="a5"/>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character" w:customStyle="1" w:styleId="aa">
    <w:name w:val="Текст выноски Знак"/>
    <w:basedOn w:val="a6"/>
    <w:link w:val="a9"/>
    <w:uiPriority w:val="99"/>
    <w:locked/>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kern w:val="28"/>
      <w:sz w:val="36"/>
      <w:szCs w:val="36"/>
    </w:rPr>
  </w:style>
  <w:style w:type="paragraph" w:customStyle="1" w:styleId="ConsPlusNormal">
    <w:name w:val="ConsPlusNormal"/>
    <w:link w:val="ConsPlusNormal0"/>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Pr>
      <w:rFonts w:ascii="Arial" w:hAnsi="Arial" w:cs="Arial"/>
      <w:sz w:val="22"/>
      <w:szCs w:val="22"/>
      <w:lang w:val="ru-RU" w:eastAsia="ru-RU" w:bidi="ar-SA"/>
    </w:rPr>
  </w:style>
  <w:style w:type="character" w:customStyle="1" w:styleId="111">
    <w:name w:val="Знак Знак11"/>
    <w:uiPriority w:val="99"/>
    <w:rPr>
      <w:sz w:val="24"/>
      <w:szCs w:val="24"/>
      <w:lang w:val="ru-RU" w:eastAsia="ru-RU"/>
    </w:rPr>
  </w:style>
  <w:style w:type="character" w:customStyle="1" w:styleId="af5">
    <w:name w:val="Текст примечания Знак"/>
    <w:basedOn w:val="a6"/>
    <w:link w:val="af4"/>
    <w:uiPriority w:val="99"/>
    <w:locked/>
  </w:style>
  <w:style w:type="character" w:customStyle="1" w:styleId="af7">
    <w:name w:val="Тема примечания Знак"/>
    <w:basedOn w:val="af5"/>
    <w:link w:val="af6"/>
    <w:uiPriority w:val="99"/>
    <w:semiHidden/>
    <w:locked/>
    <w:rPr>
      <w:b/>
      <w:bCs/>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uiPriority w:val="99"/>
    <w:rPr>
      <w:b/>
      <w:bCs/>
      <w:kern w:val="28"/>
      <w:sz w:val="36"/>
      <w:szCs w:val="36"/>
      <w:lang w:val="ru-RU" w:eastAsia="ru-RU"/>
    </w:rPr>
  </w:style>
  <w:style w:type="paragraph" w:customStyle="1" w:styleId="afffff0">
    <w:name w:val="Пункт"/>
    <w:basedOn w:val="a5"/>
    <w:uiPriority w:val="99"/>
    <w:pPr>
      <w:tabs>
        <w:tab w:val="left" w:pos="1980"/>
      </w:tabs>
      <w:spacing w:after="0"/>
      <w:ind w:left="1404" w:hanging="504"/>
    </w:pPr>
  </w:style>
  <w:style w:type="paragraph" w:customStyle="1" w:styleId="afffff1">
    <w:name w:val="Подпункт"/>
    <w:basedOn w:val="afffff0"/>
    <w:uiPriority w:val="99"/>
    <w:pPr>
      <w:tabs>
        <w:tab w:val="clear" w:pos="1980"/>
        <w:tab w:val="left" w:pos="2520"/>
      </w:tabs>
      <w:ind w:left="1728" w:hanging="648"/>
    </w:pPr>
  </w:style>
  <w:style w:type="character" w:customStyle="1" w:styleId="afb">
    <w:name w:val="Схема документа Знак"/>
    <w:basedOn w:val="a6"/>
    <w:link w:val="afa"/>
    <w:uiPriority w:val="99"/>
    <w:semiHidden/>
    <w:locked/>
    <w:rPr>
      <w:rFonts w:ascii="Tahoma" w:hAnsi="Tahoma" w:cs="Tahoma"/>
      <w:shd w:val="clear" w:color="auto" w:fill="000080"/>
    </w:rPr>
  </w:style>
  <w:style w:type="paragraph" w:customStyle="1" w:styleId="afffff2">
    <w:name w:val="Таблица шапка"/>
    <w:basedOn w:val="a5"/>
    <w:uiPriority w:val="99"/>
    <w:pPr>
      <w:keepNext/>
      <w:spacing w:before="40" w:after="40"/>
      <w:ind w:left="57" w:right="57"/>
      <w:jc w:val="left"/>
    </w:pPr>
    <w:rPr>
      <w:sz w:val="18"/>
      <w:szCs w:val="18"/>
    </w:rPr>
  </w:style>
  <w:style w:type="paragraph" w:customStyle="1" w:styleId="afffff3">
    <w:name w:val="Таблица текст"/>
    <w:basedOn w:val="a5"/>
    <w:uiPriority w:val="99"/>
    <w:pPr>
      <w:spacing w:before="40" w:after="40"/>
      <w:ind w:left="57" w:right="57"/>
      <w:jc w:val="left"/>
    </w:pPr>
    <w:rPr>
      <w:sz w:val="22"/>
      <w:szCs w:val="22"/>
    </w:rPr>
  </w:style>
  <w:style w:type="paragraph" w:customStyle="1" w:styleId="a3">
    <w:name w:val="пункт"/>
    <w:basedOn w:val="a5"/>
    <w:uiPriority w:val="99"/>
    <w:pPr>
      <w:numPr>
        <w:ilvl w:val="2"/>
        <w:numId w:val="14"/>
      </w:numPr>
      <w:spacing w:before="60"/>
      <w:jc w:val="left"/>
    </w:pPr>
  </w:style>
  <w:style w:type="character" w:customStyle="1" w:styleId="26">
    <w:name w:val="Основной текст 2 Знак"/>
    <w:basedOn w:val="a6"/>
    <w:link w:val="25"/>
    <w:uiPriority w:val="99"/>
    <w:locked/>
    <w:rPr>
      <w:sz w:val="24"/>
      <w:szCs w:val="24"/>
    </w:rPr>
  </w:style>
  <w:style w:type="paragraph" w:customStyle="1" w:styleId="ConsCell">
    <w:name w:val="ConsCell"/>
    <w:uiPriority w:val="99"/>
    <w:pPr>
      <w:widowControl w:val="0"/>
    </w:pPr>
    <w:rPr>
      <w:rFonts w:ascii="Arial" w:eastAsia="Times New Roman" w:hAnsi="Arial" w:cs="Arial"/>
    </w:rPr>
  </w:style>
  <w:style w:type="paragraph" w:customStyle="1" w:styleId="211">
    <w:name w:val="Основной текст с отступом 21"/>
    <w:basedOn w:val="a5"/>
    <w:uiPriority w:val="99"/>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pPr>
      <w:spacing w:after="200" w:line="276" w:lineRule="auto"/>
      <w:ind w:left="720"/>
      <w:jc w:val="left"/>
    </w:pPr>
    <w:rPr>
      <w:rFonts w:ascii="Calibri" w:hAnsi="Calibri" w:cs="Calibri"/>
      <w:sz w:val="22"/>
      <w:szCs w:val="22"/>
    </w:rPr>
  </w:style>
  <w:style w:type="paragraph" w:styleId="afffff4">
    <w:name w:val="List Paragraph"/>
    <w:basedOn w:val="a5"/>
    <w:link w:val="afffff5"/>
    <w:uiPriority w:val="99"/>
    <w:qFormat/>
    <w:pPr>
      <w:spacing w:after="200" w:line="276" w:lineRule="auto"/>
      <w:ind w:left="720"/>
      <w:jc w:val="left"/>
    </w:pPr>
    <w:rPr>
      <w:rFonts w:ascii="Calibri" w:hAnsi="Calibri" w:cs="Calibri"/>
      <w:sz w:val="22"/>
      <w:szCs w:val="22"/>
    </w:rPr>
  </w:style>
  <w:style w:type="paragraph" w:customStyle="1" w:styleId="Iauiue1">
    <w:name w:val="Iau?iue1"/>
    <w:uiPriority w:val="99"/>
    <w:pPr>
      <w:widowControl w:val="0"/>
    </w:pPr>
    <w:rPr>
      <w:rFonts w:eastAsia="Times New Roman"/>
    </w:rPr>
  </w:style>
  <w:style w:type="paragraph" w:customStyle="1" w:styleId="WW-2">
    <w:name w:val="WW-Основной текст с отступом 2"/>
    <w:basedOn w:val="a5"/>
    <w:uiPriority w:val="99"/>
    <w:pPr>
      <w:suppressAutoHyphens/>
      <w:spacing w:after="0"/>
      <w:ind w:firstLine="709"/>
    </w:pPr>
    <w:rPr>
      <w:sz w:val="28"/>
      <w:szCs w:val="28"/>
    </w:rPr>
  </w:style>
  <w:style w:type="paragraph" w:customStyle="1" w:styleId="112">
    <w:name w:val="Основной текст с отступом11"/>
    <w:basedOn w:val="a5"/>
    <w:uiPriority w:val="99"/>
    <w:pPr>
      <w:spacing w:before="60" w:after="0"/>
      <w:ind w:firstLine="851"/>
    </w:p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rPr>
  </w:style>
  <w:style w:type="paragraph" w:customStyle="1" w:styleId="18">
    <w:name w:val="Обычный1"/>
    <w:uiPriority w:val="99"/>
    <w:rPr>
      <w:rFonts w:eastAsia="Times New Roman"/>
    </w:rPr>
  </w:style>
  <w:style w:type="paragraph" w:customStyle="1" w:styleId="Char">
    <w:name w:val="Char"/>
    <w:basedOn w:val="a5"/>
    <w:uiPriority w:val="99"/>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pPr>
      <w:spacing w:before="100" w:after="100"/>
      <w:jc w:val="left"/>
    </w:pPr>
    <w:rPr>
      <w:sz w:val="20"/>
      <w:szCs w:val="20"/>
    </w:rPr>
  </w:style>
  <w:style w:type="paragraph" w:customStyle="1" w:styleId="plain">
    <w:name w:val="plain"/>
    <w:basedOn w:val="a5"/>
    <w:uiPriority w:val="99"/>
    <w:pPr>
      <w:spacing w:before="100" w:beforeAutospacing="1" w:after="100" w:afterAutospacing="1"/>
      <w:jc w:val="left"/>
    </w:pPr>
    <w:rPr>
      <w:rFonts w:ascii="Arial" w:hAnsi="Arial" w:cs="Arial"/>
      <w:color w:val="333333"/>
      <w:sz w:val="18"/>
      <w:szCs w:val="18"/>
    </w:rPr>
  </w:style>
  <w:style w:type="paragraph" w:styleId="afffff6">
    <w:name w:val="No Spacing"/>
    <w:uiPriority w:val="99"/>
    <w:qFormat/>
    <w:rPr>
      <w:rFonts w:eastAsia="Times New Roman"/>
      <w:sz w:val="24"/>
      <w:szCs w:val="24"/>
    </w:rPr>
  </w:style>
  <w:style w:type="paragraph" w:customStyle="1" w:styleId="afffff7">
    <w:name w:val="втяжка"/>
    <w:basedOn w:val="a5"/>
    <w:next w:val="a5"/>
    <w:uiPriority w:val="99"/>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pPr>
      <w:numPr>
        <w:ilvl w:val="0"/>
        <w:numId w:val="0"/>
      </w:numPr>
      <w:spacing w:before="120"/>
      <w:jc w:val="left"/>
      <w:outlineLvl w:val="9"/>
    </w:pPr>
    <w:rPr>
      <w:rFonts w:ascii="Times New Roman" w:hAnsi="Times New Roman" w:cs="Times New Roman"/>
      <w:b/>
      <w:bCs/>
    </w:rPr>
  </w:style>
  <w:style w:type="paragraph" w:customStyle="1" w:styleId="afffff8">
    <w:name w:val="контент"/>
    <w:basedOn w:val="afff7"/>
    <w:uiPriority w:val="99"/>
    <w:pPr>
      <w:spacing w:before="120" w:after="120"/>
      <w:ind w:firstLine="720"/>
      <w:jc w:val="both"/>
    </w:pPr>
    <w:rPr>
      <w:rFonts w:ascii="Times New Roman" w:hAnsi="Times New Roman" w:cs="Times New Roman"/>
      <w:sz w:val="28"/>
      <w:szCs w:val="28"/>
    </w:rPr>
  </w:style>
  <w:style w:type="paragraph" w:customStyle="1" w:styleId="310">
    <w:name w:val="Основной текст 31"/>
    <w:basedOn w:val="a5"/>
    <w:uiPriority w:val="99"/>
    <w:pPr>
      <w:suppressAutoHyphens/>
      <w:spacing w:after="0" w:line="360" w:lineRule="atLeast"/>
    </w:pPr>
    <w:rPr>
      <w:b/>
      <w:bCs/>
      <w:sz w:val="28"/>
      <w:szCs w:val="28"/>
      <w:lang w:eastAsia="ar-SA"/>
    </w:rPr>
  </w:style>
  <w:style w:type="paragraph" w:customStyle="1" w:styleId="914">
    <w:name w:val="Стиль Заголовок 9 + 14 пт"/>
    <w:basedOn w:val="9"/>
    <w:uiPriority w:val="99"/>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pPr>
      <w:widowControl w:val="0"/>
      <w:suppressAutoHyphens/>
      <w:autoSpaceDE w:val="0"/>
    </w:pPr>
    <w:rPr>
      <w:rFonts w:ascii="Arial" w:eastAsia="Times New Roman" w:hAnsi="Arial" w:cs="Arial"/>
      <w:b/>
      <w:bCs/>
      <w:sz w:val="22"/>
      <w:szCs w:val="22"/>
      <w:lang w:eastAsia="ar-SA"/>
    </w:rPr>
  </w:style>
  <w:style w:type="paragraph" w:customStyle="1" w:styleId="ConsTitle">
    <w:name w:val="ConsTitle"/>
    <w:uiPriority w:val="99"/>
    <w:pPr>
      <w:widowControl w:val="0"/>
      <w:autoSpaceDE w:val="0"/>
      <w:autoSpaceDN w:val="0"/>
      <w:adjustRightInd w:val="0"/>
    </w:pPr>
    <w:rPr>
      <w:rFonts w:ascii="Arial" w:eastAsia="Times New Roman" w:hAnsi="Arial" w:cs="Arial"/>
      <w:b/>
      <w:bCs/>
    </w:rPr>
  </w:style>
  <w:style w:type="paragraph" w:customStyle="1" w:styleId="msonormalcxspmiddle">
    <w:name w:val="msonormalcxspmiddle"/>
    <w:basedOn w:val="a5"/>
    <w:uiPriority w:val="99"/>
    <w:pPr>
      <w:spacing w:before="100" w:beforeAutospacing="1" w:after="100" w:afterAutospacing="1"/>
      <w:jc w:val="left"/>
    </w:pPr>
  </w:style>
  <w:style w:type="paragraph" w:customStyle="1" w:styleId="afffff9">
    <w:name w:val="текст сноски"/>
    <w:basedOn w:val="a5"/>
    <w:uiPriority w:val="99"/>
    <w:pPr>
      <w:widowControl w:val="0"/>
      <w:spacing w:after="0"/>
      <w:jc w:val="left"/>
    </w:pPr>
    <w:rPr>
      <w:rFonts w:ascii="Gelvetsky 12pt" w:hAnsi="Gelvetsky 12pt" w:cs="Gelvetsky 12pt"/>
      <w:lang w:val="en-US"/>
    </w:rPr>
  </w:style>
  <w:style w:type="paragraph" w:customStyle="1" w:styleId="10">
    <w:name w:val="ТДК Зг 1"/>
    <w:basedOn w:val="11"/>
    <w:uiPriority w:val="99"/>
    <w:pPr>
      <w:pageBreakBefore/>
      <w:numPr>
        <w:numId w:val="15"/>
      </w:numPr>
      <w:tabs>
        <w:tab w:val="left" w:pos="643"/>
      </w:tabs>
      <w:spacing w:before="480" w:after="160"/>
    </w:pPr>
    <w:rPr>
      <w:rFonts w:ascii="Arial" w:hAnsi="Arial" w:cs="Arial"/>
      <w:b w:val="0"/>
      <w:bCs w:val="0"/>
      <w:color w:val="000000"/>
      <w:kern w:val="32"/>
      <w:sz w:val="28"/>
      <w:szCs w:val="28"/>
    </w:rPr>
  </w:style>
  <w:style w:type="paragraph" w:customStyle="1" w:styleId="22">
    <w:name w:val="ТДК Зг 2"/>
    <w:basedOn w:val="23"/>
    <w:uiPriority w:val="99"/>
    <w:pPr>
      <w:numPr>
        <w:numId w:val="15"/>
      </w:numPr>
      <w:tabs>
        <w:tab w:val="clear" w:pos="576"/>
        <w:tab w:val="left" w:pos="567"/>
        <w:tab w:val="left"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pPr>
      <w:keepNext w:val="0"/>
      <w:numPr>
        <w:numId w:val="15"/>
      </w:numPr>
      <w:tabs>
        <w:tab w:val="left" w:pos="643"/>
      </w:tabs>
      <w:spacing w:before="40" w:after="40"/>
      <w:ind w:left="0" w:firstLine="0"/>
    </w:pPr>
    <w:rPr>
      <w:rFonts w:ascii="Times New Roman" w:hAnsi="Times New Roman" w:cs="Times New Roman"/>
      <w:b w:val="0"/>
      <w:bCs w:val="0"/>
      <w:color w:val="000000"/>
    </w:rPr>
  </w:style>
  <w:style w:type="paragraph" w:customStyle="1" w:styleId="afffffa">
    <w:name w:val="Знак Знак Знак Знак"/>
    <w:basedOn w:val="a5"/>
    <w:link w:val="afffffb"/>
    <w:uiPriority w:val="99"/>
    <w:pPr>
      <w:widowControl w:val="0"/>
      <w:adjustRightInd w:val="0"/>
      <w:spacing w:after="160" w:line="240" w:lineRule="exact"/>
      <w:jc w:val="right"/>
    </w:pPr>
    <w:rPr>
      <w:sz w:val="20"/>
      <w:szCs w:val="20"/>
      <w:lang w:val="en-GB" w:eastAsia="en-US"/>
    </w:rPr>
  </w:style>
  <w:style w:type="character" w:customStyle="1" w:styleId="afffffb">
    <w:name w:val="Знак Знак Знак Знак Знак"/>
    <w:link w:val="afffffa"/>
    <w:uiPriority w:val="99"/>
    <w:locked/>
    <w:rPr>
      <w:rFonts w:eastAsia="Times New Roman"/>
      <w:lang w:val="en-GB" w:eastAsia="en-US"/>
    </w:rPr>
  </w:style>
  <w:style w:type="paragraph" w:customStyle="1" w:styleId="Bullet">
    <w:name w:val="Bullet"/>
    <w:link w:val="Bullet0"/>
    <w:uiPriority w:val="99"/>
    <w:pPr>
      <w:tabs>
        <w:tab w:val="left" w:pos="284"/>
      </w:tabs>
      <w:ind w:firstLine="720"/>
      <w:jc w:val="both"/>
    </w:pPr>
    <w:rPr>
      <w:rFonts w:eastAsia="Times New Roman"/>
      <w:b/>
      <w:bCs/>
      <w:sz w:val="24"/>
      <w:szCs w:val="24"/>
    </w:rPr>
  </w:style>
  <w:style w:type="character" w:customStyle="1" w:styleId="Bullet0">
    <w:name w:val="Bullet Знак"/>
    <w:link w:val="Bullet"/>
    <w:uiPriority w:val="99"/>
    <w:locked/>
    <w:rPr>
      <w:b/>
      <w:bCs/>
      <w:sz w:val="24"/>
      <w:szCs w:val="24"/>
      <w:lang w:val="ru-RU" w:eastAsia="ru-RU" w:bidi="ar-SA"/>
    </w:rPr>
  </w:style>
  <w:style w:type="paragraph" w:customStyle="1" w:styleId="2f">
    <w:name w:val="Обычный2"/>
    <w:uiPriority w:val="99"/>
    <w:rPr>
      <w:rFonts w:eastAsia="Times New Roman"/>
    </w:rPr>
  </w:style>
  <w:style w:type="paragraph" w:customStyle="1" w:styleId="StyleBodyTextIndentFirstline125cm">
    <w:name w:val="Style Body Text Indent + First line:  125 cm"/>
    <w:basedOn w:val="a1"/>
    <w:uiPriority w:val="99"/>
    <w:pPr>
      <w:keepLines/>
      <w:numPr>
        <w:ilvl w:val="0"/>
        <w:numId w:val="0"/>
      </w:numPr>
      <w:spacing w:before="120" w:after="120"/>
      <w:ind w:firstLine="709"/>
    </w:pPr>
  </w:style>
  <w:style w:type="paragraph" w:customStyle="1" w:styleId="212">
    <w:name w:val="Основной текст 21"/>
    <w:basedOn w:val="a5"/>
    <w:uiPriority w:val="99"/>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Pr>
      <w:rFonts w:ascii="Times New Roman" w:hAnsi="Times New Roman" w:cs="Times New Roman"/>
      <w:sz w:val="26"/>
      <w:szCs w:val="26"/>
    </w:rPr>
  </w:style>
  <w:style w:type="paragraph" w:customStyle="1" w:styleId="220">
    <w:name w:val="Основной текст с отступом 22"/>
    <w:basedOn w:val="a5"/>
    <w:uiPriority w:val="99"/>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style>
  <w:style w:type="character" w:customStyle="1" w:styleId="56">
    <w:name w:val="5 Полужирный"/>
    <w:uiPriority w:val="99"/>
    <w:rPr>
      <w:b/>
      <w:bCs/>
    </w:rPr>
  </w:style>
  <w:style w:type="paragraph" w:customStyle="1" w:styleId="48">
    <w:name w:val="4 Текст"/>
    <w:basedOn w:val="a5"/>
    <w:uiPriority w:val="99"/>
    <w:pPr>
      <w:suppressAutoHyphens/>
      <w:spacing w:after="0" w:line="264" w:lineRule="auto"/>
      <w:ind w:firstLine="397"/>
    </w:pPr>
    <w:rPr>
      <w:lang w:eastAsia="ar-SA"/>
    </w:rPr>
  </w:style>
  <w:style w:type="character" w:customStyle="1" w:styleId="apple-style-span">
    <w:name w:val="apple-style-span"/>
    <w:basedOn w:val="a6"/>
    <w:uiPriority w:val="99"/>
  </w:style>
  <w:style w:type="character" w:customStyle="1" w:styleId="FontStyle21">
    <w:name w:val="Font Style21"/>
    <w:uiPriority w:val="99"/>
    <w:rPr>
      <w:rFonts w:ascii="Times New Roman" w:hAnsi="Times New Roman" w:cs="Times New Roman"/>
      <w:b/>
      <w:bCs/>
      <w:sz w:val="20"/>
      <w:szCs w:val="20"/>
    </w:rPr>
  </w:style>
  <w:style w:type="paragraph" w:customStyle="1" w:styleId="Style8">
    <w:name w:val="Style8"/>
    <w:basedOn w:val="a5"/>
    <w:uiPriority w:val="99"/>
    <w:pPr>
      <w:widowControl w:val="0"/>
      <w:autoSpaceDE w:val="0"/>
      <w:autoSpaceDN w:val="0"/>
      <w:adjustRightInd w:val="0"/>
      <w:spacing w:after="0" w:line="259" w:lineRule="exact"/>
      <w:ind w:firstLine="706"/>
    </w:pPr>
  </w:style>
  <w:style w:type="paragraph" w:customStyle="1" w:styleId="Style13">
    <w:name w:val="Style13"/>
    <w:basedOn w:val="a5"/>
    <w:uiPriority w:val="99"/>
    <w:pPr>
      <w:widowControl w:val="0"/>
      <w:autoSpaceDE w:val="0"/>
      <w:autoSpaceDN w:val="0"/>
      <w:adjustRightInd w:val="0"/>
      <w:spacing w:after="0" w:line="264" w:lineRule="exact"/>
      <w:jc w:val="center"/>
    </w:pPr>
  </w:style>
  <w:style w:type="paragraph" w:customStyle="1" w:styleId="Style15">
    <w:name w:val="Style15"/>
    <w:basedOn w:val="a5"/>
    <w:uiPriority w:val="99"/>
    <w:pPr>
      <w:widowControl w:val="0"/>
      <w:autoSpaceDE w:val="0"/>
      <w:autoSpaceDN w:val="0"/>
      <w:adjustRightInd w:val="0"/>
      <w:spacing w:after="0" w:line="264" w:lineRule="exact"/>
      <w:jc w:val="left"/>
    </w:pPr>
  </w:style>
  <w:style w:type="paragraph" w:customStyle="1" w:styleId="Style16">
    <w:name w:val="Style16"/>
    <w:basedOn w:val="a5"/>
    <w:uiPriority w:val="99"/>
    <w:pPr>
      <w:widowControl w:val="0"/>
      <w:autoSpaceDE w:val="0"/>
      <w:autoSpaceDN w:val="0"/>
      <w:adjustRightInd w:val="0"/>
      <w:spacing w:after="0" w:line="264" w:lineRule="exact"/>
      <w:ind w:hanging="346"/>
      <w:jc w:val="left"/>
    </w:pPr>
  </w:style>
  <w:style w:type="paragraph" w:customStyle="1" w:styleId="Style17">
    <w:name w:val="Style17"/>
    <w:basedOn w:val="a5"/>
    <w:uiPriority w:val="99"/>
    <w:pPr>
      <w:widowControl w:val="0"/>
      <w:autoSpaceDE w:val="0"/>
      <w:autoSpaceDN w:val="0"/>
      <w:adjustRightInd w:val="0"/>
      <w:spacing w:after="0" w:line="360" w:lineRule="exact"/>
      <w:jc w:val="center"/>
    </w:pPr>
  </w:style>
  <w:style w:type="paragraph" w:customStyle="1" w:styleId="Style18">
    <w:name w:val="Style18"/>
    <w:basedOn w:val="a5"/>
    <w:uiPriority w:val="99"/>
    <w:pPr>
      <w:widowControl w:val="0"/>
      <w:autoSpaceDE w:val="0"/>
      <w:autoSpaceDN w:val="0"/>
      <w:adjustRightInd w:val="0"/>
      <w:spacing w:after="0"/>
      <w:jc w:val="left"/>
    </w:pPr>
  </w:style>
  <w:style w:type="paragraph" w:customStyle="1" w:styleId="Style19">
    <w:name w:val="Style19"/>
    <w:basedOn w:val="a5"/>
    <w:uiPriority w:val="99"/>
    <w:pPr>
      <w:widowControl w:val="0"/>
      <w:autoSpaceDE w:val="0"/>
      <w:autoSpaceDN w:val="0"/>
      <w:adjustRightInd w:val="0"/>
      <w:spacing w:after="0" w:line="264" w:lineRule="exact"/>
      <w:ind w:firstLine="446"/>
      <w:jc w:val="left"/>
    </w:pPr>
  </w:style>
  <w:style w:type="character" w:customStyle="1" w:styleId="FontStyle23">
    <w:name w:val="Font Style23"/>
    <w:uiPriority w:val="99"/>
    <w:rPr>
      <w:rFonts w:ascii="Times New Roman" w:hAnsi="Times New Roman" w:cs="Times New Roman"/>
      <w:sz w:val="20"/>
      <w:szCs w:val="20"/>
    </w:rPr>
  </w:style>
  <w:style w:type="paragraph" w:customStyle="1" w:styleId="afffffc">
    <w:name w:val="МОЙ"/>
    <w:link w:val="afffffd"/>
    <w:uiPriority w:val="99"/>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d">
    <w:name w:val="МОЙ Знак"/>
    <w:link w:val="afffffc"/>
    <w:uiPriority w:val="99"/>
    <w:locked/>
    <w:rPr>
      <w:rFonts w:ascii="Arial" w:eastAsia="ヒラギノ角ゴ Pro W3" w:hAnsi="Arial"/>
      <w:color w:val="000000"/>
      <w:kern w:val="1"/>
      <w:sz w:val="24"/>
      <w:szCs w:val="24"/>
      <w:lang w:val="en-US" w:eastAsia="en-US" w:bidi="ar-SA"/>
    </w:rPr>
  </w:style>
  <w:style w:type="paragraph" w:customStyle="1" w:styleId="3f">
    <w:name w:val="Текст списка 3"/>
    <w:basedOn w:val="23"/>
    <w:link w:val="3f0"/>
    <w:uiPriority w:val="99"/>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Pr>
      <w:sz w:val="28"/>
      <w:szCs w:val="28"/>
      <w:lang w:eastAsia="ar-SA" w:bidi="ar-SA"/>
    </w:rPr>
  </w:style>
  <w:style w:type="paragraph" w:customStyle="1" w:styleId="19">
    <w:name w:val="Основной текст1"/>
    <w:link w:val="afffffe"/>
    <w:uiPriority w:val="99"/>
    <w:pPr>
      <w:widowControl w:val="0"/>
      <w:suppressAutoHyphens/>
      <w:spacing w:after="120"/>
    </w:pPr>
    <w:rPr>
      <w:rFonts w:eastAsia="ヒラギノ角ゴ Pro W3"/>
      <w:color w:val="000000"/>
      <w:kern w:val="1"/>
      <w:sz w:val="24"/>
      <w:szCs w:val="24"/>
      <w:lang w:val="en-US" w:eastAsia="en-US"/>
    </w:rPr>
  </w:style>
  <w:style w:type="character" w:customStyle="1" w:styleId="afffffe">
    <w:name w:val="Основной текст_"/>
    <w:link w:val="19"/>
    <w:uiPriority w:val="99"/>
    <w:locked/>
    <w:rPr>
      <w:rFonts w:eastAsia="ヒラギノ角ゴ Pro W3"/>
      <w:color w:val="000000"/>
      <w:kern w:val="1"/>
      <w:sz w:val="24"/>
      <w:szCs w:val="24"/>
      <w:lang w:val="en-US" w:eastAsia="en-US" w:bidi="ar-SA"/>
    </w:rPr>
  </w:style>
  <w:style w:type="paragraph" w:customStyle="1" w:styleId="Standarduser">
    <w:name w:val="Standard (user)"/>
    <w:uiPriority w:val="99"/>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style>
  <w:style w:type="character" w:customStyle="1" w:styleId="c-grey">
    <w:name w:val="c-grey"/>
    <w:basedOn w:val="a6"/>
    <w:uiPriority w:val="99"/>
  </w:style>
  <w:style w:type="paragraph" w:customStyle="1" w:styleId="-11">
    <w:name w:val="Цветной список - Акцент 11"/>
    <w:basedOn w:val="a5"/>
    <w:uiPriority w:val="99"/>
    <w:pPr>
      <w:ind w:left="720"/>
    </w:pPr>
  </w:style>
  <w:style w:type="paragraph" w:customStyle="1" w:styleId="msonormalcxspmiddlecxspmiddle">
    <w:name w:val="msonormalcxspmiddlecxspmiddle"/>
    <w:basedOn w:val="a5"/>
    <w:uiPriority w:val="99"/>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Pr>
      <w:rFonts w:ascii="Calibri" w:hAnsi="Calibri" w:cs="Calibri"/>
      <w:sz w:val="24"/>
      <w:szCs w:val="24"/>
    </w:rPr>
  </w:style>
  <w:style w:type="paragraph" w:customStyle="1" w:styleId="affffff">
    <w:name w:val="Таблицы (моноширинный)"/>
    <w:basedOn w:val="a5"/>
    <w:next w:val="a5"/>
    <w:uiPriority w:val="99"/>
    <w:pPr>
      <w:widowControl w:val="0"/>
      <w:autoSpaceDE w:val="0"/>
      <w:autoSpaceDN w:val="0"/>
      <w:adjustRightInd w:val="0"/>
      <w:spacing w:after="0"/>
    </w:pPr>
    <w:rPr>
      <w:rFonts w:ascii="Courier New" w:hAnsi="Courier New" w:cs="Courier New"/>
    </w:rPr>
  </w:style>
  <w:style w:type="character" w:customStyle="1" w:styleId="1a">
    <w:name w:val="Текст сноски Знак1"/>
    <w:uiPriority w:val="99"/>
    <w:semiHidden/>
    <w:locked/>
    <w:rPr>
      <w:sz w:val="28"/>
      <w:szCs w:val="28"/>
      <w:lang w:eastAsia="ru-RU"/>
    </w:rPr>
  </w:style>
  <w:style w:type="character" w:customStyle="1" w:styleId="1b">
    <w:name w:val="Название Знак1"/>
    <w:uiPriority w:val="99"/>
    <w:locked/>
    <w:rPr>
      <w:rFonts w:ascii="Times New Roman" w:hAnsi="Times New Roman" w:cs="Times New Roman"/>
      <w:b/>
      <w:bCs/>
      <w:sz w:val="32"/>
      <w:szCs w:val="32"/>
      <w:lang w:eastAsia="ru-RU"/>
    </w:rPr>
  </w:style>
  <w:style w:type="character" w:customStyle="1" w:styleId="FontStyle16">
    <w:name w:val="Font Style16"/>
    <w:uiPriority w:val="99"/>
    <w:rPr>
      <w:rFonts w:ascii="Times New Roman" w:hAnsi="Times New Roman" w:cs="Times New Roman"/>
      <w:sz w:val="22"/>
      <w:szCs w:val="22"/>
    </w:rPr>
  </w:style>
  <w:style w:type="paragraph" w:customStyle="1" w:styleId="2f0">
    <w:name w:val="Абзац списка2"/>
    <w:basedOn w:val="a5"/>
    <w:link w:val="ListParagraphChar"/>
    <w:uiPriority w:val="99"/>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0"/>
    <w:uiPriority w:val="99"/>
    <w:locked/>
    <w:rPr>
      <w:rFonts w:ascii="Calibri" w:hAnsi="Calibri" w:cs="Calibri"/>
      <w:sz w:val="22"/>
      <w:szCs w:val="22"/>
      <w:lang w:eastAsia="en-US"/>
    </w:rPr>
  </w:style>
  <w:style w:type="paragraph" w:customStyle="1" w:styleId="Style5">
    <w:name w:val="Style5"/>
    <w:basedOn w:val="a5"/>
    <w:uiPriority w:val="99"/>
    <w:pPr>
      <w:widowControl w:val="0"/>
      <w:autoSpaceDE w:val="0"/>
      <w:autoSpaceDN w:val="0"/>
      <w:adjustRightInd w:val="0"/>
      <w:spacing w:after="0" w:line="278" w:lineRule="exact"/>
      <w:ind w:firstLine="706"/>
    </w:pPr>
  </w:style>
  <w:style w:type="paragraph" w:customStyle="1" w:styleId="a0cxsplast">
    <w:name w:val="a0cxsplast"/>
    <w:basedOn w:val="a5"/>
    <w:uiPriority w:val="99"/>
    <w:pPr>
      <w:spacing w:before="100" w:beforeAutospacing="1" w:after="100" w:afterAutospacing="1"/>
      <w:jc w:val="left"/>
    </w:pPr>
  </w:style>
  <w:style w:type="paragraph" w:customStyle="1" w:styleId="msobodytext3cxspmiddle">
    <w:name w:val="msobodytext3cxspmiddle"/>
    <w:basedOn w:val="a5"/>
    <w:uiPriority w:val="99"/>
    <w:pPr>
      <w:spacing w:before="100" w:beforeAutospacing="1" w:after="100" w:afterAutospacing="1"/>
      <w:jc w:val="left"/>
    </w:pPr>
  </w:style>
  <w:style w:type="paragraph" w:customStyle="1" w:styleId="msobodytext3cxsplast">
    <w:name w:val="msobodytext3cxsplast"/>
    <w:basedOn w:val="a5"/>
    <w:uiPriority w:val="99"/>
    <w:pPr>
      <w:spacing w:before="100" w:beforeAutospacing="1" w:after="100" w:afterAutospacing="1"/>
      <w:jc w:val="left"/>
    </w:pPr>
  </w:style>
  <w:style w:type="character" w:customStyle="1" w:styleId="iceouttxt60">
    <w:name w:val="iceouttxt60"/>
    <w:uiPriority w:val="99"/>
    <w:rPr>
      <w:rFonts w:ascii="Arial" w:hAnsi="Arial" w:cs="Arial"/>
      <w:color w:val="auto"/>
      <w:sz w:val="17"/>
      <w:szCs w:val="17"/>
    </w:rPr>
  </w:style>
  <w:style w:type="paragraph" w:customStyle="1" w:styleId="Style6">
    <w:name w:val="Style6"/>
    <w:basedOn w:val="a5"/>
    <w:uiPriority w:val="99"/>
    <w:pPr>
      <w:widowControl w:val="0"/>
      <w:autoSpaceDE w:val="0"/>
      <w:autoSpaceDN w:val="0"/>
      <w:adjustRightInd w:val="0"/>
      <w:spacing w:after="0" w:line="230" w:lineRule="exact"/>
      <w:jc w:val="left"/>
    </w:pPr>
  </w:style>
  <w:style w:type="paragraph" w:customStyle="1" w:styleId="Style36">
    <w:name w:val="Style36"/>
    <w:basedOn w:val="a5"/>
    <w:uiPriority w:val="99"/>
    <w:pPr>
      <w:widowControl w:val="0"/>
      <w:autoSpaceDE w:val="0"/>
      <w:autoSpaceDN w:val="0"/>
      <w:adjustRightInd w:val="0"/>
      <w:spacing w:after="0"/>
      <w:jc w:val="left"/>
    </w:pPr>
  </w:style>
  <w:style w:type="paragraph" w:customStyle="1" w:styleId="Style41">
    <w:name w:val="Style41"/>
    <w:basedOn w:val="a5"/>
    <w:uiPriority w:val="99"/>
    <w:pPr>
      <w:widowControl w:val="0"/>
      <w:autoSpaceDE w:val="0"/>
      <w:autoSpaceDN w:val="0"/>
      <w:adjustRightInd w:val="0"/>
      <w:spacing w:after="0" w:line="326" w:lineRule="exact"/>
      <w:ind w:hanging="1666"/>
      <w:jc w:val="left"/>
    </w:pPr>
  </w:style>
  <w:style w:type="paragraph" w:customStyle="1" w:styleId="Style44">
    <w:name w:val="Style44"/>
    <w:basedOn w:val="a5"/>
    <w:uiPriority w:val="99"/>
    <w:pPr>
      <w:widowControl w:val="0"/>
      <w:autoSpaceDE w:val="0"/>
      <w:autoSpaceDN w:val="0"/>
      <w:adjustRightInd w:val="0"/>
      <w:spacing w:after="0" w:line="322" w:lineRule="exact"/>
      <w:ind w:firstLine="422"/>
    </w:pPr>
  </w:style>
  <w:style w:type="paragraph" w:customStyle="1" w:styleId="Style40">
    <w:name w:val="Style40"/>
    <w:basedOn w:val="a5"/>
    <w:uiPriority w:val="99"/>
    <w:pPr>
      <w:widowControl w:val="0"/>
      <w:autoSpaceDE w:val="0"/>
      <w:autoSpaceDN w:val="0"/>
      <w:adjustRightInd w:val="0"/>
      <w:spacing w:after="0"/>
      <w:jc w:val="left"/>
    </w:pPr>
  </w:style>
  <w:style w:type="character" w:customStyle="1" w:styleId="FontStyle61">
    <w:name w:val="Font Style61"/>
    <w:uiPriority w:val="99"/>
    <w:rPr>
      <w:rFonts w:ascii="Times New Roman" w:hAnsi="Times New Roman" w:cs="Times New Roman"/>
      <w:b/>
      <w:bCs/>
      <w:sz w:val="20"/>
      <w:szCs w:val="20"/>
    </w:rPr>
  </w:style>
  <w:style w:type="character" w:customStyle="1" w:styleId="FontStyle62">
    <w:name w:val="Font Style62"/>
    <w:uiPriority w:val="99"/>
    <w:rPr>
      <w:rFonts w:ascii="Times New Roman" w:hAnsi="Times New Roman" w:cs="Times New Roman"/>
      <w:sz w:val="20"/>
      <w:szCs w:val="20"/>
    </w:rPr>
  </w:style>
  <w:style w:type="character" w:customStyle="1" w:styleId="aff1">
    <w:name w:val="Текст концевой сноски Знак"/>
    <w:basedOn w:val="a6"/>
    <w:link w:val="aff0"/>
    <w:uiPriority w:val="99"/>
    <w:locked/>
  </w:style>
  <w:style w:type="paragraph" w:customStyle="1" w:styleId="style2">
    <w:name w:val="style2"/>
    <w:basedOn w:val="a5"/>
    <w:uiPriority w:val="99"/>
    <w:pPr>
      <w:spacing w:before="100" w:beforeAutospacing="1" w:after="100" w:afterAutospacing="1"/>
      <w:jc w:val="left"/>
    </w:pPr>
  </w:style>
  <w:style w:type="character" w:customStyle="1" w:styleId="style-09nn1">
    <w:name w:val="style-09nn1"/>
    <w:uiPriority w:val="99"/>
    <w:rPr>
      <w:rFonts w:ascii="Verdana" w:hAnsi="Verdana" w:cs="Verdana"/>
      <w:color w:val="000000"/>
      <w:sz w:val="7"/>
      <w:szCs w:val="7"/>
    </w:rPr>
  </w:style>
  <w:style w:type="character" w:customStyle="1" w:styleId="style-12bi1">
    <w:name w:val="style-12bi1"/>
    <w:uiPriority w:val="99"/>
    <w:rPr>
      <w:rFonts w:ascii="Verdana" w:hAnsi="Verdana" w:cs="Verdana"/>
      <w:b/>
      <w:bCs/>
      <w:i/>
      <w:iCs/>
      <w:color w:val="000000"/>
      <w:sz w:val="10"/>
      <w:szCs w:val="10"/>
    </w:rPr>
  </w:style>
  <w:style w:type="character" w:customStyle="1" w:styleId="style-09nn">
    <w:name w:val="style-09nn"/>
    <w:uiPriority w:val="99"/>
  </w:style>
  <w:style w:type="paragraph" w:customStyle="1" w:styleId="Standard">
    <w:name w:val="Standard"/>
    <w:uiPriority w:val="99"/>
    <w:pPr>
      <w:widowControl w:val="0"/>
      <w:suppressAutoHyphens/>
      <w:textAlignment w:val="baseline"/>
    </w:pPr>
    <w:rPr>
      <w:rFonts w:ascii="Arial" w:eastAsia="Times New Roman" w:hAnsi="Arial" w:cs="Arial"/>
      <w:kern w:val="1"/>
      <w:sz w:val="21"/>
      <w:szCs w:val="21"/>
      <w:lang w:eastAsia="ar-SA"/>
    </w:rPr>
  </w:style>
  <w:style w:type="paragraph" w:customStyle="1" w:styleId="3f1">
    <w:name w:val="Знак Знак3"/>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pPr>
      <w:spacing w:before="100" w:beforeAutospacing="1" w:after="100" w:afterAutospacing="1"/>
      <w:jc w:val="left"/>
    </w:pPr>
  </w:style>
  <w:style w:type="character" w:customStyle="1" w:styleId="iceouttxt6">
    <w:name w:val="iceouttxt6"/>
    <w:uiPriority w:val="99"/>
    <w:rPr>
      <w:rFonts w:ascii="Arial" w:hAnsi="Arial" w:cs="Arial"/>
      <w:color w:val="auto"/>
      <w:sz w:val="17"/>
      <w:szCs w:val="17"/>
    </w:rPr>
  </w:style>
  <w:style w:type="paragraph" w:customStyle="1" w:styleId="msonormalcxspmiddlecxsplastcxspmiddle">
    <w:name w:val="msonormalcxspmiddlecxsplastcxspmiddle"/>
    <w:basedOn w:val="a5"/>
    <w:uiPriority w:val="99"/>
    <w:pPr>
      <w:spacing w:before="100" w:beforeAutospacing="1" w:after="100" w:afterAutospacing="1"/>
      <w:jc w:val="left"/>
    </w:pPr>
  </w:style>
  <w:style w:type="paragraph" w:customStyle="1" w:styleId="msonormalcxspmiddlecxsplastcxsplast">
    <w:name w:val="msonormalcxspmiddlecxsplastcxsplast"/>
    <w:basedOn w:val="a5"/>
    <w:uiPriority w:val="99"/>
    <w:pPr>
      <w:spacing w:before="100" w:beforeAutospacing="1" w:after="100" w:afterAutospacing="1"/>
      <w:jc w:val="left"/>
    </w:pPr>
  </w:style>
  <w:style w:type="paragraph" w:customStyle="1" w:styleId="New4E">
    <w:name w:val="МаркNew_4E"/>
    <w:basedOn w:val="a5"/>
    <w:uiPriority w:val="99"/>
    <w:pPr>
      <w:numPr>
        <w:numId w:val="16"/>
      </w:numPr>
      <w:spacing w:after="0"/>
      <w:jc w:val="left"/>
    </w:pPr>
  </w:style>
  <w:style w:type="character" w:customStyle="1" w:styleId="DocumentHeader11">
    <w:name w:val="Document Header1 Знак1"/>
    <w:uiPriority w:val="99"/>
    <w:rPr>
      <w:b/>
      <w:bCs/>
      <w:kern w:val="28"/>
      <w:sz w:val="36"/>
      <w:szCs w:val="36"/>
      <w:lang w:val="ru-RU" w:eastAsia="ru-RU"/>
    </w:rPr>
  </w:style>
  <w:style w:type="paragraph" w:customStyle="1" w:styleId="1c">
    <w:name w:val="1"/>
    <w:basedOn w:val="a5"/>
    <w:uiPriority w:val="99"/>
    <w:pPr>
      <w:spacing w:after="160" w:line="240" w:lineRule="exact"/>
      <w:jc w:val="left"/>
    </w:pPr>
    <w:rPr>
      <w:sz w:val="20"/>
      <w:szCs w:val="20"/>
      <w:lang w:eastAsia="zh-CN"/>
    </w:rPr>
  </w:style>
  <w:style w:type="paragraph" w:customStyle="1" w:styleId="230">
    <w:name w:val="Знак Знак23 Знак Знак Знак"/>
    <w:basedOn w:val="a5"/>
    <w:uiPriority w:val="99"/>
    <w:pPr>
      <w:spacing w:after="160" w:line="240" w:lineRule="exact"/>
      <w:jc w:val="left"/>
    </w:pPr>
    <w:rPr>
      <w:sz w:val="20"/>
      <w:szCs w:val="20"/>
      <w:lang w:eastAsia="zh-CN"/>
    </w:rPr>
  </w:style>
  <w:style w:type="paragraph" w:customStyle="1" w:styleId="231">
    <w:name w:val="Знак Знак23 Знак Знак Знак Знак"/>
    <w:basedOn w:val="a5"/>
    <w:uiPriority w:val="99"/>
    <w:pPr>
      <w:spacing w:after="160" w:line="240" w:lineRule="exact"/>
      <w:jc w:val="left"/>
    </w:pPr>
    <w:rPr>
      <w:sz w:val="20"/>
      <w:szCs w:val="20"/>
      <w:lang w:eastAsia="zh-CN"/>
    </w:rPr>
  </w:style>
  <w:style w:type="paragraph" w:customStyle="1" w:styleId="affffff0">
    <w:name w:val="Знак Знак Знак Знак Знак Знак Знак"/>
    <w:basedOn w:val="a5"/>
    <w:uiPriority w:val="99"/>
    <w:pPr>
      <w:spacing w:after="160" w:line="240" w:lineRule="exact"/>
      <w:jc w:val="left"/>
    </w:pPr>
    <w:rPr>
      <w:sz w:val="20"/>
      <w:szCs w:val="20"/>
      <w:lang w:eastAsia="zh-CN"/>
    </w:rPr>
  </w:style>
  <w:style w:type="paragraph" w:customStyle="1" w:styleId="1d">
    <w:name w:val="Список многоуровневый 1"/>
    <w:basedOn w:val="a5"/>
    <w:uiPriority w:val="99"/>
    <w:pPr>
      <w:tabs>
        <w:tab w:val="left" w:pos="432"/>
      </w:tabs>
      <w:ind w:left="431" w:hanging="431"/>
    </w:pPr>
  </w:style>
  <w:style w:type="paragraph" w:customStyle="1" w:styleId="2310">
    <w:name w:val="Знак Знак23 Знак Знак Знак Знак1"/>
    <w:basedOn w:val="a5"/>
    <w:uiPriority w:val="99"/>
    <w:pPr>
      <w:spacing w:before="60"/>
      <w:jc w:val="left"/>
    </w:pPr>
    <w:rPr>
      <w:sz w:val="20"/>
      <w:szCs w:val="20"/>
      <w:lang w:eastAsia="zh-CN"/>
    </w:rPr>
  </w:style>
  <w:style w:type="character" w:customStyle="1" w:styleId="H2">
    <w:name w:val="H2 Знак Знак"/>
    <w:uiPriority w:val="99"/>
    <w:locked/>
    <w:rPr>
      <w:b/>
      <w:bCs/>
      <w:sz w:val="30"/>
      <w:szCs w:val="30"/>
      <w:lang w:val="ru-RU" w:eastAsia="ru-RU"/>
    </w:rPr>
  </w:style>
  <w:style w:type="character" w:customStyle="1" w:styleId="290">
    <w:name w:val="Знак Знак29"/>
    <w:uiPriority w:val="99"/>
    <w:locked/>
    <w:rPr>
      <w:rFonts w:ascii="Cambria" w:hAnsi="Cambria" w:cs="Cambria"/>
      <w:b/>
      <w:bCs/>
      <w:sz w:val="26"/>
      <w:szCs w:val="26"/>
      <w:lang w:val="ru-RU" w:eastAsia="en-US"/>
    </w:rPr>
  </w:style>
  <w:style w:type="character" w:customStyle="1" w:styleId="280">
    <w:name w:val="Знак Знак28"/>
    <w:uiPriority w:val="99"/>
    <w:locked/>
    <w:rPr>
      <w:rFonts w:ascii="Arial" w:hAnsi="Arial" w:cs="Arial"/>
      <w:sz w:val="24"/>
      <w:szCs w:val="24"/>
      <w:lang w:val="ru-RU" w:eastAsia="ru-RU"/>
    </w:rPr>
  </w:style>
  <w:style w:type="character" w:customStyle="1" w:styleId="270">
    <w:name w:val="Знак Знак27"/>
    <w:uiPriority w:val="99"/>
    <w:locked/>
    <w:rPr>
      <w:sz w:val="22"/>
      <w:szCs w:val="22"/>
      <w:lang w:val="ru-RU" w:eastAsia="ru-RU"/>
    </w:rPr>
  </w:style>
  <w:style w:type="character" w:customStyle="1" w:styleId="260">
    <w:name w:val="Знак Знак26"/>
    <w:uiPriority w:val="99"/>
    <w:locked/>
    <w:rPr>
      <w:i/>
      <w:iCs/>
      <w:sz w:val="22"/>
      <w:szCs w:val="22"/>
      <w:lang w:val="ru-RU" w:eastAsia="ru-RU"/>
    </w:rPr>
  </w:style>
  <w:style w:type="character" w:customStyle="1" w:styleId="250">
    <w:name w:val="Знак Знак25"/>
    <w:uiPriority w:val="99"/>
    <w:locked/>
    <w:rPr>
      <w:rFonts w:ascii="Arial" w:hAnsi="Arial" w:cs="Arial"/>
      <w:lang w:val="ru-RU" w:eastAsia="ru-RU"/>
    </w:rPr>
  </w:style>
  <w:style w:type="character" w:customStyle="1" w:styleId="240">
    <w:name w:val="Знак Знак24"/>
    <w:uiPriority w:val="99"/>
    <w:locked/>
    <w:rPr>
      <w:rFonts w:ascii="Arial" w:hAnsi="Arial" w:cs="Arial"/>
      <w:i/>
      <w:iCs/>
      <w:lang w:val="ru-RU" w:eastAsia="ru-RU"/>
    </w:rPr>
  </w:style>
  <w:style w:type="character" w:customStyle="1" w:styleId="232">
    <w:name w:val="Знак Знак23"/>
    <w:uiPriority w:val="99"/>
    <w:locked/>
    <w:rPr>
      <w:rFonts w:ascii="Arial" w:hAnsi="Arial" w:cs="Arial"/>
      <w:b/>
      <w:bCs/>
      <w:i/>
      <w:iCs/>
      <w:sz w:val="18"/>
      <w:szCs w:val="18"/>
      <w:lang w:val="ru-RU" w:eastAsia="ru-RU"/>
    </w:rPr>
  </w:style>
  <w:style w:type="character" w:customStyle="1" w:styleId="170">
    <w:name w:val="Знак Знак17"/>
    <w:uiPriority w:val="99"/>
    <w:locked/>
    <w:rPr>
      <w:rFonts w:ascii="Cambria" w:hAnsi="Cambria" w:cs="Cambria"/>
      <w:b/>
      <w:bCs/>
      <w:kern w:val="28"/>
      <w:sz w:val="32"/>
      <w:szCs w:val="32"/>
    </w:rPr>
  </w:style>
  <w:style w:type="character" w:customStyle="1" w:styleId="92">
    <w:name w:val="Знак Знак9"/>
    <w:uiPriority w:val="99"/>
    <w:locked/>
    <w:rPr>
      <w:sz w:val="24"/>
      <w:szCs w:val="24"/>
      <w:lang w:eastAsia="ru-RU"/>
    </w:rPr>
  </w:style>
  <w:style w:type="character" w:customStyle="1" w:styleId="57">
    <w:name w:val="Знак Знак5"/>
    <w:uiPriority w:val="99"/>
    <w:locked/>
    <w:rPr>
      <w:sz w:val="24"/>
      <w:szCs w:val="24"/>
      <w:lang w:eastAsia="ru-RU"/>
    </w:rPr>
  </w:style>
  <w:style w:type="paragraph" w:customStyle="1" w:styleId="ConsPlusCell">
    <w:name w:val="ConsPlusCell"/>
    <w:uiPriority w:val="99"/>
    <w:pPr>
      <w:autoSpaceDE w:val="0"/>
      <w:autoSpaceDN w:val="0"/>
      <w:adjustRightInd w:val="0"/>
    </w:pPr>
    <w:rPr>
      <w:rFonts w:ascii="Arial" w:eastAsia="Times New Roman" w:hAnsi="Arial" w:cs="Arial"/>
    </w:rPr>
  </w:style>
  <w:style w:type="paragraph" w:customStyle="1" w:styleId="1CharChar">
    <w:name w:val="1 Знак Char Знак Char Знак"/>
    <w:basedOn w:val="a5"/>
    <w:uiPriority w:val="99"/>
    <w:pPr>
      <w:spacing w:after="160" w:line="240" w:lineRule="exact"/>
      <w:jc w:val="left"/>
    </w:pPr>
    <w:rPr>
      <w:sz w:val="20"/>
      <w:szCs w:val="20"/>
      <w:lang w:eastAsia="zh-CN"/>
    </w:rPr>
  </w:style>
  <w:style w:type="paragraph" w:customStyle="1" w:styleId="affffff1">
    <w:name w:val="Знак Знак Знак Знак Знак Знак"/>
    <w:basedOn w:val="a5"/>
    <w:uiPriority w:val="99"/>
    <w:pPr>
      <w:spacing w:after="160" w:line="240" w:lineRule="exact"/>
      <w:jc w:val="left"/>
    </w:pPr>
    <w:rPr>
      <w:sz w:val="20"/>
      <w:szCs w:val="20"/>
      <w:lang w:eastAsia="zh-CN"/>
    </w:rPr>
  </w:style>
  <w:style w:type="character" w:customStyle="1" w:styleId="DeltaViewInsertion">
    <w:name w:val="DeltaView Insertion"/>
    <w:uiPriority w:val="99"/>
    <w:rPr>
      <w:color w:val="0000FF"/>
      <w:spacing w:val="0"/>
      <w:u w:val="double"/>
    </w:rPr>
  </w:style>
  <w:style w:type="paragraph" w:customStyle="1" w:styleId="a2">
    <w:name w:val="Дефис"/>
    <w:basedOn w:val="afffff4"/>
    <w:link w:val="affffff2"/>
    <w:uiPriority w:val="99"/>
    <w:pPr>
      <w:numPr>
        <w:numId w:val="17"/>
      </w:numPr>
      <w:spacing w:after="0" w:line="240" w:lineRule="auto"/>
    </w:pPr>
    <w:rPr>
      <w:rFonts w:ascii="Times New Roman" w:hAnsi="Times New Roman" w:cs="Times New Roman"/>
      <w:sz w:val="24"/>
      <w:szCs w:val="24"/>
      <w:lang w:val="en-US"/>
    </w:rPr>
  </w:style>
  <w:style w:type="character" w:customStyle="1" w:styleId="affffff2">
    <w:name w:val="Дефис Знак"/>
    <w:link w:val="a2"/>
    <w:uiPriority w:val="99"/>
    <w:locked/>
    <w:rPr>
      <w:sz w:val="24"/>
      <w:szCs w:val="24"/>
      <w:lang w:val="en-US"/>
    </w:rPr>
  </w:style>
  <w:style w:type="character" w:customStyle="1" w:styleId="iceouttxt4">
    <w:name w:val="iceouttxt4"/>
    <w:uiPriority w:val="99"/>
  </w:style>
  <w:style w:type="paragraph" w:customStyle="1" w:styleId="1e">
    <w:name w:val="Обычный 1 Знак Знак"/>
    <w:basedOn w:val="a5"/>
    <w:uiPriority w:val="99"/>
    <w:pPr>
      <w:suppressAutoHyphens/>
      <w:autoSpaceDE w:val="0"/>
      <w:spacing w:after="0"/>
    </w:pPr>
    <w:rPr>
      <w:lang w:eastAsia="ar-SA"/>
    </w:rPr>
  </w:style>
  <w:style w:type="character" w:customStyle="1" w:styleId="affffff3">
    <w:name w:val="Сравнение редакций. Добавленный фрагмент"/>
    <w:uiPriority w:val="99"/>
    <w:rPr>
      <w:b/>
      <w:bCs/>
      <w:color w:val="0000FF"/>
    </w:rPr>
  </w:style>
  <w:style w:type="paragraph" w:customStyle="1" w:styleId="2110">
    <w:name w:val="Основной текст 211"/>
    <w:basedOn w:val="a5"/>
    <w:uiPriority w:val="99"/>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pPr>
      <w:spacing w:after="160" w:line="240" w:lineRule="exact"/>
      <w:jc w:val="left"/>
    </w:pPr>
    <w:rPr>
      <w:rFonts w:ascii="Verdana" w:hAnsi="Verdana" w:cs="Verdana"/>
      <w:lang w:val="en-US" w:eastAsia="en-US"/>
    </w:rPr>
  </w:style>
  <w:style w:type="character" w:customStyle="1" w:styleId="311">
    <w:name w:val="Стиль3 Знак Знак1"/>
    <w:uiPriority w:val="99"/>
    <w:rPr>
      <w:sz w:val="24"/>
      <w:szCs w:val="24"/>
      <w:lang w:val="ru-RU" w:eastAsia="ru-RU"/>
    </w:rPr>
  </w:style>
  <w:style w:type="paragraph" w:customStyle="1" w:styleId="affffff4">
    <w:name w:val="Прижатый влево"/>
    <w:basedOn w:val="a5"/>
    <w:next w:val="a5"/>
    <w:uiPriority w:val="99"/>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pPr>
      <w:spacing w:before="120" w:after="0"/>
      <w:ind w:firstLine="720"/>
    </w:pPr>
    <w:rPr>
      <w:rFonts w:ascii="Arial" w:hAnsi="Arial" w:cs="Arial"/>
      <w:lang w:eastAsia="en-US"/>
    </w:rPr>
  </w:style>
  <w:style w:type="paragraph" w:customStyle="1" w:styleId="-">
    <w:name w:val="Контракт-пункт"/>
    <w:basedOn w:val="a5"/>
    <w:uiPriority w:val="99"/>
    <w:pPr>
      <w:tabs>
        <w:tab w:val="left" w:pos="680"/>
        <w:tab w:val="left" w:pos="1492"/>
      </w:tabs>
      <w:ind w:left="1492" w:firstLine="567"/>
    </w:pPr>
  </w:style>
  <w:style w:type="paragraph" w:customStyle="1" w:styleId="xl46">
    <w:name w:val="xl46"/>
    <w:basedOn w:val="a5"/>
    <w:uiPriority w:val="99"/>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pPr>
      <w:spacing w:after="0"/>
    </w:pPr>
  </w:style>
  <w:style w:type="paragraph" w:customStyle="1" w:styleId="affffff5">
    <w:name w:val="Кт пункт"/>
    <w:uiPriority w:val="99"/>
    <w:pPr>
      <w:ind w:firstLine="709"/>
      <w:jc w:val="both"/>
      <w:outlineLvl w:val="2"/>
    </w:pPr>
    <w:rPr>
      <w:rFonts w:eastAsia="Times New Roman"/>
      <w:sz w:val="22"/>
      <w:szCs w:val="22"/>
    </w:rPr>
  </w:style>
  <w:style w:type="paragraph" w:customStyle="1" w:styleId="1f">
    <w:name w:val="1 Знак"/>
    <w:basedOn w:val="a5"/>
    <w:next w:val="23"/>
    <w:uiPriority w:val="99"/>
    <w:pPr>
      <w:spacing w:after="160" w:line="240" w:lineRule="exact"/>
      <w:jc w:val="left"/>
    </w:pPr>
    <w:rPr>
      <w:lang w:val="en-US" w:eastAsia="en-US"/>
    </w:rPr>
  </w:style>
  <w:style w:type="paragraph" w:customStyle="1" w:styleId="1f0">
    <w:name w:val="Без интервала1"/>
    <w:uiPriority w:val="99"/>
    <w:rPr>
      <w:rFonts w:ascii="Calibri" w:eastAsia="Times New Roman" w:hAnsi="Calibri" w:cs="Calibri"/>
      <w:sz w:val="22"/>
      <w:szCs w:val="22"/>
    </w:rPr>
  </w:style>
  <w:style w:type="paragraph" w:customStyle="1" w:styleId="left">
    <w:name w:val="left"/>
    <w:uiPriority w:val="99"/>
    <w:rPr>
      <w:rFonts w:ascii="Arial" w:eastAsia="Times New Roman"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3"/>
    <w:uiPriority w:val="99"/>
    <w:pPr>
      <w:spacing w:after="160" w:line="240" w:lineRule="exact"/>
      <w:jc w:val="left"/>
    </w:pPr>
    <w:rPr>
      <w:lang w:val="en-US" w:eastAsia="en-US"/>
    </w:rPr>
  </w:style>
  <w:style w:type="character" w:customStyle="1" w:styleId="FontStyle18">
    <w:name w:val="Font Style18"/>
    <w:uiPriority w:val="99"/>
    <w:rPr>
      <w:rFonts w:ascii="Times New Roman" w:hAnsi="Times New Roman" w:cs="Times New Roman"/>
      <w:sz w:val="20"/>
      <w:szCs w:val="20"/>
    </w:rPr>
  </w:style>
  <w:style w:type="paragraph" w:customStyle="1" w:styleId="xl168">
    <w:name w:val="xl168"/>
    <w:basedOn w:val="a5"/>
    <w:uiPriority w:val="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1">
    <w:name w:val="Без интервала2"/>
    <w:uiPriority w:val="99"/>
    <w:rPr>
      <w:rFonts w:ascii="Calibri" w:eastAsia="Times New Roman" w:hAnsi="Calibri" w:cs="Calibri"/>
      <w:sz w:val="22"/>
      <w:szCs w:val="22"/>
    </w:rPr>
  </w:style>
  <w:style w:type="paragraph" w:customStyle="1" w:styleId="3f2">
    <w:name w:val="Без интервала3"/>
    <w:uiPriority w:val="99"/>
    <w:rPr>
      <w:rFonts w:ascii="Calibri" w:eastAsia="Times New Roman" w:hAnsi="Calibri" w:cs="Calibri"/>
      <w:sz w:val="22"/>
      <w:szCs w:val="22"/>
    </w:rPr>
  </w:style>
  <w:style w:type="character" w:customStyle="1" w:styleId="affffff6">
    <w:name w:val="Гипертекстовая ссылка"/>
    <w:basedOn w:val="a6"/>
    <w:uiPriority w:val="99"/>
    <w:rPr>
      <w:b/>
      <w:bCs/>
      <w:color w:val="auto"/>
      <w:sz w:val="26"/>
      <w:szCs w:val="26"/>
    </w:rPr>
  </w:style>
  <w:style w:type="character" w:customStyle="1" w:styleId="iceouttxt">
    <w:name w:val="iceouttxt"/>
    <w:uiPriority w:val="99"/>
  </w:style>
  <w:style w:type="paragraph" w:customStyle="1" w:styleId="HEADERTEXT">
    <w:name w:val=".HEADERTEXT"/>
    <w:uiPriority w:val="99"/>
    <w:pPr>
      <w:widowControl w:val="0"/>
      <w:autoSpaceDE w:val="0"/>
      <w:autoSpaceDN w:val="0"/>
      <w:adjustRightInd w:val="0"/>
    </w:pPr>
    <w:rPr>
      <w:rFonts w:ascii="Arial" w:eastAsia="Times New Roman" w:hAnsi="Arial" w:cs="Arial"/>
      <w:color w:val="2B4279"/>
      <w:sz w:val="22"/>
      <w:szCs w:val="22"/>
    </w:rPr>
  </w:style>
  <w:style w:type="paragraph" w:customStyle="1" w:styleId="BodyText21">
    <w:name w:val="Body Text 21"/>
    <w:basedOn w:val="a5"/>
    <w:uiPriority w:val="99"/>
    <w:pPr>
      <w:spacing w:after="0"/>
      <w:jc w:val="left"/>
    </w:pPr>
  </w:style>
  <w:style w:type="paragraph" w:customStyle="1" w:styleId="Text11">
    <w:name w:val="Text11"/>
    <w:basedOn w:val="a5"/>
    <w:uiPriority w:val="99"/>
    <w:pPr>
      <w:spacing w:after="0"/>
      <w:ind w:firstLine="454"/>
    </w:pPr>
    <w:rPr>
      <w:rFonts w:ascii="TimesET" w:hAnsi="TimesET" w:cs="TimesET"/>
      <w:sz w:val="22"/>
      <w:szCs w:val="22"/>
    </w:rPr>
  </w:style>
  <w:style w:type="paragraph" w:customStyle="1" w:styleId="Text">
    <w:name w:val="Text"/>
    <w:basedOn w:val="a5"/>
    <w:uiPriority w:val="99"/>
    <w:pPr>
      <w:spacing w:after="0"/>
      <w:ind w:firstLine="454"/>
    </w:pPr>
    <w:rPr>
      <w:rFonts w:ascii="TimesET" w:hAnsi="TimesET" w:cs="TimesET"/>
    </w:rPr>
  </w:style>
  <w:style w:type="paragraph" w:customStyle="1" w:styleId="Title2">
    <w:name w:val="Title 2"/>
    <w:basedOn w:val="23"/>
    <w:next w:val="Text"/>
    <w:uiPriority w:val="99"/>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pPr>
      <w:keepNext w:val="0"/>
      <w:numPr>
        <w:ilvl w:val="0"/>
        <w:numId w:val="0"/>
      </w:numPr>
      <w:spacing w:before="0" w:after="0"/>
      <w:jc w:val="center"/>
      <w:outlineLvl w:val="9"/>
    </w:pPr>
    <w:rPr>
      <w:rFonts w:ascii="TimesET" w:hAnsi="TimesET" w:cs="TimesET"/>
      <w:b/>
      <w:bCs/>
    </w:rPr>
  </w:style>
  <w:style w:type="character" w:customStyle="1" w:styleId="afffff5">
    <w:name w:val="Абзац списка Знак"/>
    <w:basedOn w:val="a6"/>
    <w:link w:val="afffff4"/>
    <w:uiPriority w:val="99"/>
    <w:locked/>
    <w:rPr>
      <w:rFonts w:ascii="Calibri" w:hAnsi="Calibri" w:cs="Calibri"/>
      <w:sz w:val="22"/>
      <w:szCs w:val="22"/>
    </w:rPr>
  </w:style>
  <w:style w:type="paragraph" w:customStyle="1" w:styleId="Affffff7">
    <w:name w:val="Текстовый блок A"/>
    <w:basedOn w:val="a5"/>
    <w:uiPriority w:val="99"/>
    <w:semiHidden/>
    <w:pPr>
      <w:spacing w:after="0"/>
      <w:jc w:val="left"/>
    </w:pPr>
    <w:rPr>
      <w:rFonts w:ascii="Arial Unicode MS" w:eastAsia="Arial Unicode MS" w:hAnsi="Arial Unicode MS" w:cs="Arial Unicode MS"/>
      <w:color w:val="000000"/>
    </w:rPr>
  </w:style>
  <w:style w:type="table" w:customStyle="1" w:styleId="1f1">
    <w:name w:val="Сетка таблицы1"/>
    <w:uiPriority w:val="99"/>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table" w:customStyle="1" w:styleId="TableNormal11">
    <w:name w:val="Table Normal1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paragraph" w:customStyle="1" w:styleId="Default">
    <w:name w:val="Default"/>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851C2-1622-44B0-980C-457366CC7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11000</Words>
  <Characters>76543</Characters>
  <Application>Microsoft Office Word</Application>
  <DocSecurity>0</DocSecurity>
  <Lines>637</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Professional</cp:lastModifiedBy>
  <cp:revision>2</cp:revision>
  <cp:lastPrinted>2021-08-10T13:31:00Z</cp:lastPrinted>
  <dcterms:created xsi:type="dcterms:W3CDTF">2024-03-05T17:43:00Z</dcterms:created>
  <dcterms:modified xsi:type="dcterms:W3CDTF">2024-03-05T17:43:00Z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1033-11.2.0.11214</vt:lpwstr>
  </property>
  <property fmtid="{D5CDD505-2E9C-101B-9397-08002B2CF9AE}" pid="3" name="ICV">
    <vt:lpwstr>82655AA936D34ABD851E9728636D63CB</vt:lpwstr>
  </property>
</Properties>
</file>